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61450" w14:textId="581653E1"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F81C75">
        <w:rPr>
          <w:b/>
          <w:sz w:val="24"/>
          <w:lang w:val="en-US" w:eastAsia="zh-CN"/>
        </w:rPr>
        <w:t>4</w:t>
      </w:r>
      <w:r w:rsidR="00147E31">
        <w:rPr>
          <w:b/>
          <w:sz w:val="24"/>
          <w:lang w:val="en-US" w:eastAsia="zh-CN"/>
        </w:rPr>
        <w:t>7</w:t>
      </w:r>
      <w:r w:rsidRPr="003978E3">
        <w:rPr>
          <w:b/>
          <w:i/>
          <w:sz w:val="28"/>
          <w:lang w:val="en-US" w:eastAsia="pl-PL"/>
        </w:rPr>
        <w:tab/>
      </w:r>
      <w:r w:rsidR="00D2654F" w:rsidRPr="00D2654F">
        <w:rPr>
          <w:b/>
          <w:sz w:val="24"/>
          <w:lang w:val="en-US" w:eastAsia="pl-PL"/>
        </w:rPr>
        <w:t>S5</w:t>
      </w:r>
      <w:r w:rsidR="00DB144E">
        <w:rPr>
          <w:b/>
          <w:sz w:val="24"/>
          <w:lang w:val="en-US" w:eastAsia="pl-PL"/>
        </w:rPr>
        <w:t>-23</w:t>
      </w:r>
      <w:r w:rsidR="0041259D">
        <w:rPr>
          <w:b/>
          <w:sz w:val="24"/>
          <w:lang w:val="en-US" w:eastAsia="pl-PL"/>
        </w:rPr>
        <w:t>3</w:t>
      </w:r>
      <w:r w:rsidR="001B5B97">
        <w:rPr>
          <w:b/>
          <w:sz w:val="24"/>
          <w:lang w:val="en-US" w:eastAsia="pl-PL"/>
        </w:rPr>
        <w:t>1</w:t>
      </w:r>
      <w:r w:rsidR="0041259D">
        <w:rPr>
          <w:b/>
          <w:sz w:val="24"/>
          <w:lang w:val="en-US" w:eastAsia="pl-PL"/>
        </w:rPr>
        <w:t>14</w:t>
      </w:r>
    </w:p>
    <w:p w14:paraId="52663F77" w14:textId="2CBB5D10" w:rsidR="001200F1" w:rsidRPr="0006141A" w:rsidRDefault="00DB144E" w:rsidP="001200F1">
      <w:pPr>
        <w:rPr>
          <w:rFonts w:ascii="Arial" w:hAnsi="Arial" w:cs="Arial"/>
          <w:b/>
          <w:lang w:val="en-US" w:eastAsia="pl-PL"/>
        </w:rPr>
      </w:pPr>
      <w:r w:rsidRPr="00DB144E">
        <w:rPr>
          <w:rFonts w:ascii="Arial" w:hAnsi="Arial"/>
          <w:b/>
          <w:sz w:val="24"/>
          <w:lang w:val="en-US" w:eastAsia="pl-PL"/>
        </w:rPr>
        <w:t>Athens, Greece, 27th February - 3rd March 2023</w:t>
      </w:r>
      <w:r w:rsidR="00DC046A" w:rsidRPr="0006141A">
        <w:rPr>
          <w:rFonts w:ascii="Arial" w:hAnsi="Arial" w:cs="Arial"/>
          <w:b/>
          <w:noProof/>
          <w:lang w:val="en-US"/>
        </w:rPr>
        <w:t xml:space="preserve"> </w:t>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46BC665A" w:rsidR="00EA1B0E" w:rsidRPr="00E61BB0" w:rsidRDefault="00E80A5E">
            <w:pPr>
              <w:pStyle w:val="CRCoverPage"/>
              <w:spacing w:after="0"/>
              <w:jc w:val="right"/>
              <w:rPr>
                <w:b/>
                <w:sz w:val="28"/>
                <w:lang w:val="en-US" w:eastAsia="pl-PL"/>
              </w:rPr>
            </w:pPr>
            <w:r>
              <w:rPr>
                <w:b/>
                <w:sz w:val="28"/>
                <w:lang w:val="pl-PL" w:eastAsia="pl-PL"/>
              </w:rPr>
              <w:t>28.622</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0B19F1A3" w:rsidR="00EA1B0E" w:rsidRPr="00E30CFC" w:rsidRDefault="007A210D" w:rsidP="00E30CFC">
            <w:pPr>
              <w:pStyle w:val="CRCoverPage"/>
              <w:spacing w:after="0"/>
              <w:jc w:val="center"/>
              <w:rPr>
                <w:b/>
                <w:sz w:val="28"/>
                <w:szCs w:val="28"/>
                <w:lang w:val="en-US" w:eastAsia="zh-CN"/>
              </w:rPr>
            </w:pPr>
            <w:r>
              <w:rPr>
                <w:b/>
                <w:sz w:val="28"/>
                <w:szCs w:val="28"/>
                <w:lang w:val="en-US" w:eastAsia="zh-CN"/>
              </w:rPr>
              <w:t>0240</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7C37B69C" w:rsidR="00EA1B0E" w:rsidRDefault="00245555">
            <w:pPr>
              <w:pStyle w:val="CRCoverPage"/>
              <w:spacing w:after="0"/>
              <w:jc w:val="center"/>
              <w:rPr>
                <w:b/>
                <w:lang w:val="en-US" w:eastAsia="zh-CN"/>
              </w:rPr>
            </w:pPr>
            <w:r>
              <w:rPr>
                <w:b/>
                <w:sz w:val="28"/>
                <w:szCs w:val="28"/>
                <w:lang w:val="en-US" w:eastAsia="zh-CN"/>
              </w:rPr>
              <w:t>1</w:t>
            </w: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6DC769E8" w:rsidR="00EA1B0E" w:rsidRDefault="00E80A5E" w:rsidP="00A37F23">
            <w:pPr>
              <w:pStyle w:val="CRCoverPage"/>
              <w:spacing w:after="0"/>
              <w:jc w:val="center"/>
              <w:rPr>
                <w:sz w:val="28"/>
                <w:lang w:val="pl-PL" w:eastAsia="pl-PL"/>
              </w:rPr>
            </w:pPr>
            <w:r>
              <w:rPr>
                <w:sz w:val="28"/>
                <w:lang w:val="pl-PL" w:eastAsia="pl-PL"/>
              </w:rPr>
              <w:t>1</w:t>
            </w:r>
            <w:r w:rsidR="00582929">
              <w:rPr>
                <w:sz w:val="28"/>
                <w:lang w:val="pl-PL" w:eastAsia="pl-PL"/>
              </w:rPr>
              <w:t>8</w:t>
            </w:r>
            <w:r>
              <w:rPr>
                <w:sz w:val="28"/>
                <w:lang w:val="pl-PL" w:eastAsia="pl-PL"/>
              </w:rPr>
              <w:t>.</w:t>
            </w:r>
            <w:r w:rsidR="00582929">
              <w:rPr>
                <w:sz w:val="28"/>
                <w:lang w:val="pl-PL" w:eastAsia="pl-PL"/>
              </w:rPr>
              <w:t>1</w:t>
            </w:r>
            <w:r>
              <w:rPr>
                <w:sz w:val="28"/>
                <w:lang w:val="pl-PL" w:eastAsia="pl-PL"/>
              </w:rPr>
              <w:t>.</w:t>
            </w:r>
            <w:r w:rsidR="00B61565">
              <w:rPr>
                <w:sz w:val="28"/>
                <w:lang w:val="pl-PL" w:eastAsia="pl-PL"/>
              </w:rPr>
              <w:t>1</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448B8968" w:rsidR="00EA1B0E" w:rsidRDefault="00367BA9">
            <w:pPr>
              <w:pStyle w:val="CRCoverPage"/>
              <w:spacing w:after="0"/>
              <w:jc w:val="center"/>
              <w:rPr>
                <w:b/>
                <w:bCs/>
                <w:caps/>
                <w:lang w:val="pl-PL" w:eastAsia="pl-PL"/>
              </w:rPr>
            </w:pPr>
            <w:r>
              <w:rPr>
                <w:b/>
                <w:bCs/>
                <w:caps/>
                <w:lang w:val="pl-PL" w:eastAsia="pl-PL"/>
              </w:rPr>
              <w:t>X</w:t>
            </w: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1467ED04" w14:textId="6ADCD515" w:rsidR="00F42CF2" w:rsidRPr="00DB7F9A" w:rsidRDefault="00473BAD" w:rsidP="004A54DA">
            <w:pPr>
              <w:pStyle w:val="CRCoverPage"/>
              <w:spacing w:after="0"/>
            </w:pPr>
            <w:r>
              <w:fldChar w:fldCharType="begin"/>
            </w:r>
            <w:r>
              <w:instrText xml:space="preserve"> DOCPROPERTY  CrTitle  \* MERGEFORMAT </w:instrText>
            </w:r>
            <w:r>
              <w:fldChar w:fldCharType="separate"/>
            </w:r>
            <w:r w:rsidR="004A54DA">
              <w:t xml:space="preserve">Clarify reporting and monitoring period usage in SupportedPerfMetricGroup datatype. </w:t>
            </w:r>
            <w:r>
              <w:fldChar w:fldCharType="end"/>
            </w:r>
            <w:r w:rsidR="001A71DA">
              <w:t>(stage3)</w:t>
            </w:r>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136308C8" w:rsidR="00EA1B0E" w:rsidRDefault="00DB7F9A">
            <w:pPr>
              <w:pStyle w:val="CRCoverPage"/>
              <w:spacing w:after="0"/>
              <w:ind w:left="100"/>
              <w:rPr>
                <w:lang w:val="en-US" w:eastAsia="zh-CN"/>
              </w:rPr>
            </w:pPr>
            <w:r>
              <w:rPr>
                <w:lang w:val="en-US" w:eastAsia="zh-CN"/>
              </w:rPr>
              <w:t>Ericsson</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37EBE39A" w:rsidR="00EA1B0E" w:rsidRDefault="002758D2">
            <w:pPr>
              <w:pStyle w:val="CRCoverPage"/>
              <w:spacing w:after="0"/>
              <w:ind w:left="100"/>
              <w:rPr>
                <w:lang w:val="pl-PL" w:eastAsia="pl-PL"/>
              </w:rPr>
            </w:pPr>
            <w:r>
              <w:rPr>
                <w:rFonts w:cs="Arial"/>
                <w:color w:val="000000"/>
                <w:sz w:val="18"/>
                <w:szCs w:val="18"/>
              </w:rPr>
              <w:t>eNRM</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1D312B62"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w:t>
            </w:r>
            <w:r w:rsidR="00831B52">
              <w:rPr>
                <w:lang w:val="pl-PL" w:eastAsia="pl-PL"/>
              </w:rPr>
              <w:t>2</w:t>
            </w:r>
            <w:r>
              <w:rPr>
                <w:lang w:val="pl-PL" w:eastAsia="pl-PL"/>
              </w:rPr>
              <w:t>-</w:t>
            </w:r>
            <w:r w:rsidR="00B0433D">
              <w:rPr>
                <w:lang w:val="pl-PL" w:eastAsia="pl-PL"/>
              </w:rPr>
              <w:t>02</w:t>
            </w:r>
            <w:r>
              <w:rPr>
                <w:lang w:val="pl-PL" w:eastAsia="pl-PL"/>
              </w:rPr>
              <w:t>-</w:t>
            </w:r>
            <w:r w:rsidR="0037072D">
              <w:rPr>
                <w:lang w:val="pl-PL" w:eastAsia="pl-PL"/>
              </w:rPr>
              <w:t>0</w:t>
            </w:r>
            <w:r w:rsidR="00B0433D">
              <w:rPr>
                <w:lang w:val="pl-PL" w:eastAsia="pl-PL"/>
              </w:rPr>
              <w:t>2</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7D23B532" w:rsidR="00EA1B0E" w:rsidRDefault="00F90757">
            <w:pPr>
              <w:pStyle w:val="CRCoverPage"/>
              <w:spacing w:after="0"/>
              <w:ind w:left="100" w:right="-609"/>
              <w:rPr>
                <w:b/>
                <w:lang w:val="pl-PL" w:eastAsia="pl-PL"/>
              </w:rPr>
            </w:pPr>
            <w:r>
              <w:rPr>
                <w:b/>
                <w:lang w:val="pl-PL" w:eastAsia="pl-PL"/>
              </w:rPr>
              <w:t>A</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090B8A49" w:rsidR="00EA1B0E" w:rsidRDefault="00EA1B0E">
            <w:pPr>
              <w:pStyle w:val="CRCoverPage"/>
              <w:spacing w:after="0"/>
              <w:ind w:left="100"/>
              <w:rPr>
                <w:lang w:val="pl-PL" w:eastAsia="pl-PL"/>
              </w:rPr>
            </w:pPr>
            <w:r>
              <w:rPr>
                <w:lang w:val="pl-PL" w:eastAsia="pl-PL"/>
              </w:rPr>
              <w:t>Rel-1</w:t>
            </w:r>
            <w:r w:rsidR="00582929">
              <w:rPr>
                <w:lang w:val="pl-PL" w:eastAsia="pl-PL"/>
              </w:rPr>
              <w:t>8</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r>
            <w:proofErr w:type="gramStart"/>
            <w:r w:rsidRPr="003978E3">
              <w:rPr>
                <w:b/>
                <w:i/>
                <w:sz w:val="18"/>
                <w:lang w:val="en-US" w:eastAsia="pl-PL"/>
              </w:rPr>
              <w:t>F</w:t>
            </w:r>
            <w:r w:rsidRPr="003978E3">
              <w:rPr>
                <w:i/>
                <w:sz w:val="18"/>
                <w:lang w:val="en-US" w:eastAsia="pl-PL"/>
              </w:rPr>
              <w:t xml:space="preserve">  (</w:t>
            </w:r>
            <w:proofErr w:type="gramEnd"/>
            <w:r w:rsidRPr="003978E3">
              <w:rPr>
                <w:i/>
                <w:sz w:val="18"/>
                <w:lang w:val="en-US" w:eastAsia="pl-PL"/>
              </w:rPr>
              <w:t>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3A5979AF" w14:textId="066A7A76" w:rsidR="00496576" w:rsidRPr="00357C6C" w:rsidRDefault="006615C2" w:rsidP="00BD4A17">
            <w:pPr>
              <w:pStyle w:val="CRCoverPage"/>
              <w:spacing w:after="0"/>
              <w:rPr>
                <w:lang w:eastAsia="zh-CN"/>
              </w:rPr>
            </w:pPr>
            <w:r>
              <w:rPr>
                <w:lang w:val="en-US" w:eastAsia="pl-PL"/>
              </w:rPr>
              <w:t>Performance measurements are defined with</w:t>
            </w:r>
            <w:r w:rsidR="00824290">
              <w:rPr>
                <w:lang w:val="en-US" w:eastAsia="pl-PL"/>
              </w:rPr>
              <w:t xml:space="preserve"> </w:t>
            </w:r>
            <w:r>
              <w:rPr>
                <w:lang w:val="en-US" w:eastAsia="pl-PL"/>
              </w:rPr>
              <w:t>a granularity period (GP) and</w:t>
            </w:r>
            <w:r w:rsidR="00E33A85">
              <w:rPr>
                <w:lang w:val="en-US" w:eastAsia="pl-PL"/>
              </w:rPr>
              <w:t xml:space="preserve"> </w:t>
            </w:r>
            <w:r w:rsidR="000C5D12">
              <w:rPr>
                <w:lang w:val="en-US" w:eastAsia="pl-PL"/>
              </w:rPr>
              <w:t xml:space="preserve">output based on </w:t>
            </w:r>
            <w:r w:rsidR="00E33A85">
              <w:rPr>
                <w:lang w:val="en-US" w:eastAsia="pl-PL"/>
              </w:rPr>
              <w:t>a</w:t>
            </w:r>
            <w:r w:rsidR="000C5D12">
              <w:rPr>
                <w:lang w:val="en-US" w:eastAsia="pl-PL"/>
              </w:rPr>
              <w:t xml:space="preserve"> </w:t>
            </w:r>
            <w:r>
              <w:rPr>
                <w:lang w:val="en-US" w:eastAsia="pl-PL"/>
              </w:rPr>
              <w:t>reporting period (RP)</w:t>
            </w:r>
            <w:r w:rsidR="001C7C3A">
              <w:rPr>
                <w:lang w:val="en-US" w:eastAsia="pl-PL"/>
              </w:rPr>
              <w:t>.</w:t>
            </w:r>
            <w:r w:rsidR="00993645">
              <w:rPr>
                <w:lang w:val="en-US" w:eastAsia="pl-PL"/>
              </w:rPr>
              <w:t xml:space="preserve">  SupportedPerfMetricGroup</w:t>
            </w:r>
            <w:r w:rsidR="00824290">
              <w:rPr>
                <w:lang w:val="en-US" w:eastAsia="pl-PL"/>
              </w:rPr>
              <w:t xml:space="preserve"> </w:t>
            </w:r>
            <w:r w:rsidR="00225B1C">
              <w:rPr>
                <w:lang w:val="en-US" w:eastAsia="pl-PL"/>
              </w:rPr>
              <w:t>defines</w:t>
            </w:r>
            <w:r w:rsidR="009C7155">
              <w:rPr>
                <w:lang w:val="en-US" w:eastAsia="pl-PL"/>
              </w:rPr>
              <w:t xml:space="preserve"> </w:t>
            </w:r>
            <w:r w:rsidR="009748E3">
              <w:rPr>
                <w:lang w:val="en-US" w:eastAsia="pl-PL"/>
              </w:rPr>
              <w:t>g</w:t>
            </w:r>
            <w:r w:rsidR="00993645">
              <w:rPr>
                <w:lang w:val="en-US" w:eastAsia="pl-PL"/>
              </w:rPr>
              <w:t>ranularityPeriod</w:t>
            </w:r>
            <w:r w:rsidR="009C7155">
              <w:rPr>
                <w:lang w:val="en-US" w:eastAsia="pl-PL"/>
              </w:rPr>
              <w:t xml:space="preserve"> </w:t>
            </w:r>
            <w:r w:rsidR="00225B1C">
              <w:rPr>
                <w:lang w:val="en-US" w:eastAsia="pl-PL"/>
              </w:rPr>
              <w:t xml:space="preserve">which provides the </w:t>
            </w:r>
            <w:r w:rsidR="00353023">
              <w:rPr>
                <w:lang w:val="en-US" w:eastAsia="pl-PL"/>
              </w:rPr>
              <w:t xml:space="preserve">supported </w:t>
            </w:r>
            <w:r w:rsidR="00225B1C">
              <w:rPr>
                <w:lang w:val="en-US" w:eastAsia="pl-PL"/>
              </w:rPr>
              <w:t xml:space="preserve">GP </w:t>
            </w:r>
            <w:r w:rsidR="00481B4B">
              <w:rPr>
                <w:lang w:val="en-US" w:eastAsia="pl-PL"/>
              </w:rPr>
              <w:t xml:space="preserve">but </w:t>
            </w:r>
            <w:r w:rsidR="00D93DE6">
              <w:rPr>
                <w:lang w:val="en-US" w:eastAsia="pl-PL"/>
              </w:rPr>
              <w:t>lacks</w:t>
            </w:r>
            <w:r w:rsidR="00481B4B">
              <w:rPr>
                <w:lang w:val="en-US" w:eastAsia="pl-PL"/>
              </w:rPr>
              <w:t xml:space="preserve"> RP.</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3162395" w14:textId="79FC0B04" w:rsidR="00496576" w:rsidRPr="003978E3" w:rsidRDefault="00481B4B" w:rsidP="00214B4B">
            <w:pPr>
              <w:pStyle w:val="CRCoverPage"/>
              <w:spacing w:after="0"/>
              <w:rPr>
                <w:lang w:val="en-US" w:eastAsia="pl-PL"/>
              </w:rPr>
            </w:pPr>
            <w:r>
              <w:rPr>
                <w:lang w:val="en-US" w:eastAsia="pl-PL"/>
              </w:rPr>
              <w:t xml:space="preserve">Add RP to the </w:t>
            </w:r>
            <w:r w:rsidR="004D08BB">
              <w:rPr>
                <w:lang w:val="en-US" w:eastAsia="pl-PL"/>
              </w:rPr>
              <w:t>SupportedPerfMetric</w:t>
            </w:r>
            <w:r w:rsidR="00225B1C">
              <w:rPr>
                <w:lang w:val="en-US" w:eastAsia="pl-PL"/>
              </w:rPr>
              <w:t>Group datatype.</w:t>
            </w:r>
            <w:r w:rsidR="00641D4B">
              <w:rPr>
                <w:lang w:val="en-US" w:eastAsia="pl-PL"/>
              </w:rPr>
              <w:t xml:space="preserve">  Clarify the monitoringGranularityPeriod and its relation to the supported GPs.</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570118CB" w:rsidR="00496576" w:rsidRPr="003978E3" w:rsidRDefault="00B30CDA" w:rsidP="00214B4B">
            <w:pPr>
              <w:pStyle w:val="CRCoverPage"/>
              <w:spacing w:after="0"/>
              <w:rPr>
                <w:lang w:val="en-US" w:eastAsia="pl-PL"/>
              </w:rPr>
            </w:pPr>
            <w:r>
              <w:rPr>
                <w:lang w:val="en-US" w:eastAsia="pl-PL"/>
              </w:rPr>
              <w:t>Information required to fully describe the performance monitoring will be lacking</w:t>
            </w:r>
            <w:r w:rsidR="001B56B8">
              <w:rPr>
                <w:lang w:val="en-US" w:eastAsia="pl-PL"/>
              </w:rPr>
              <w:t>.</w:t>
            </w:r>
            <w:r w:rsidR="00595425">
              <w:rPr>
                <w:lang w:val="en-US" w:eastAsia="pl-PL"/>
              </w:rPr>
              <w:t xml:space="preserve">  Further information </w:t>
            </w:r>
            <w:r w:rsidR="001B30D3">
              <w:rPr>
                <w:lang w:val="en-US" w:eastAsia="pl-PL"/>
              </w:rPr>
              <w:t>about threshold crossing behaviour is not referenced.</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6020FC3C" w:rsidR="00EA1B0E" w:rsidRPr="00496576" w:rsidRDefault="0008413D" w:rsidP="0083695A">
            <w:pPr>
              <w:pStyle w:val="CRCoverPage"/>
              <w:spacing w:after="0"/>
              <w:rPr>
                <w:lang w:val="en-US" w:eastAsia="pl-PL"/>
              </w:rPr>
            </w:pPr>
            <w:r>
              <w:rPr>
                <w:lang w:val="en-US" w:eastAsia="pl-PL"/>
              </w:rPr>
              <w:t xml:space="preserve">4.3.16, </w:t>
            </w:r>
            <w:r w:rsidR="00CC4B25">
              <w:rPr>
                <w:lang w:val="en-US" w:eastAsia="pl-PL"/>
              </w:rPr>
              <w:t>4.3.32,</w:t>
            </w:r>
            <w:r>
              <w:rPr>
                <w:lang w:val="en-US" w:eastAsia="pl-PL"/>
              </w:rPr>
              <w:t xml:space="preserve"> 4.4.1</w:t>
            </w:r>
            <w:r w:rsidR="00CC4B25">
              <w:rPr>
                <w:lang w:val="en-US" w:eastAsia="pl-PL"/>
              </w:rPr>
              <w:t xml:space="preserve"> </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 xml:space="preserve">TS/TR ... CR ...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318F4FB3" w14:textId="77777777" w:rsidR="00937D37" w:rsidRDefault="000F2BC6" w:rsidP="00937D37">
            <w:pPr>
              <w:pStyle w:val="CRCoverPage"/>
              <w:spacing w:after="0"/>
              <w:rPr>
                <w:lang w:val="pl-PL" w:eastAsia="pl-PL"/>
              </w:rPr>
            </w:pPr>
            <w:r>
              <w:rPr>
                <w:lang w:val="pl-PL" w:eastAsia="pl-PL"/>
              </w:rPr>
              <w:t xml:space="preserve">Forge (yaml):  </w:t>
            </w:r>
            <w:hyperlink r:id="rId11" w:history="1">
              <w:r w:rsidRPr="00B51A1F">
                <w:rPr>
                  <w:rStyle w:val="Hyperlink"/>
                  <w:lang w:val="pl-PL" w:eastAsia="pl-PL"/>
                </w:rPr>
                <w:t>https://forge.3gpp.org/rep/sa5/MnS/-/merge_requests/527</w:t>
              </w:r>
            </w:hyperlink>
          </w:p>
          <w:p w14:paraId="082F2171" w14:textId="78B9B6FF" w:rsidR="00AF0760" w:rsidRDefault="000F2BC6" w:rsidP="00937D37">
            <w:pPr>
              <w:pStyle w:val="CRCoverPage"/>
              <w:spacing w:after="0"/>
              <w:rPr>
                <w:lang w:val="pl-PL" w:eastAsia="pl-PL"/>
              </w:rPr>
            </w:pPr>
            <w:r>
              <w:rPr>
                <w:lang w:val="pl-PL" w:eastAsia="pl-PL"/>
              </w:rPr>
              <w:t xml:space="preserve">Forge (yang):  </w:t>
            </w:r>
            <w:hyperlink r:id="rId12" w:history="1">
              <w:r w:rsidR="00AF0760" w:rsidRPr="00B51A1F">
                <w:rPr>
                  <w:rStyle w:val="Hyperlink"/>
                  <w:lang w:val="pl-PL" w:eastAsia="pl-PL"/>
                </w:rPr>
                <w:t>https://forge.3gpp.org/rep/sa5/MnS/-/merge_requests/529</w:t>
              </w:r>
            </w:hyperlink>
          </w:p>
          <w:p w14:paraId="48D56190" w14:textId="1BF103E5" w:rsidR="00AF0760" w:rsidRPr="00AF0760" w:rsidRDefault="00AF0760" w:rsidP="00937D37">
            <w:pPr>
              <w:pStyle w:val="CRCoverPage"/>
              <w:spacing w:after="0"/>
              <w:rPr>
                <w:lang w:val="pl-PL" w:eastAsia="pl-PL"/>
              </w:rPr>
            </w:pPr>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142C603D" w14:textId="77777777" w:rsidR="00D56FE5" w:rsidRDefault="00D56FE5" w:rsidP="00D56FE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56FE5" w:rsidRPr="007B70BB" w14:paraId="6B53A743" w14:textId="77777777" w:rsidTr="00C049B2">
        <w:tc>
          <w:tcPr>
            <w:tcW w:w="9521" w:type="dxa"/>
            <w:shd w:val="clear" w:color="auto" w:fill="FFFFCC"/>
            <w:vAlign w:val="center"/>
          </w:tcPr>
          <w:p w14:paraId="0574C26E" w14:textId="77777777" w:rsidR="00D56FE5" w:rsidRPr="007B70BB" w:rsidRDefault="00D56FE5" w:rsidP="00C049B2">
            <w:pPr>
              <w:jc w:val="center"/>
              <w:rPr>
                <w:rFonts w:ascii="Arial" w:hAnsi="Arial" w:cs="Arial"/>
                <w:b/>
                <w:bCs/>
                <w:sz w:val="28"/>
                <w:szCs w:val="28"/>
              </w:rPr>
            </w:pPr>
            <w:bookmarkStart w:id="0" w:name="_Toc114134619"/>
            <w:r>
              <w:rPr>
                <w:rFonts w:ascii="Arial" w:hAnsi="Arial" w:cs="Arial"/>
                <w:b/>
                <w:bCs/>
                <w:sz w:val="28"/>
                <w:szCs w:val="28"/>
                <w:lang w:eastAsia="zh-CN"/>
              </w:rPr>
              <w:t>1</w:t>
            </w:r>
            <w:r w:rsidRPr="00EB7041">
              <w:rPr>
                <w:rFonts w:ascii="Arial" w:hAnsi="Arial" w:cs="Arial"/>
                <w:b/>
                <w:bCs/>
                <w:sz w:val="28"/>
                <w:szCs w:val="28"/>
                <w:vertAlign w:val="superscript"/>
                <w:lang w:eastAsia="zh-CN"/>
              </w:rPr>
              <w:t>st</w:t>
            </w:r>
            <w:r>
              <w:rPr>
                <w:rFonts w:ascii="Arial" w:hAnsi="Arial" w:cs="Arial"/>
                <w:b/>
                <w:bCs/>
                <w:sz w:val="28"/>
                <w:szCs w:val="28"/>
                <w:vertAlign w:val="superscript"/>
                <w:lang w:eastAsia="zh-CN"/>
              </w:rPr>
              <w:t xml:space="preserve"> </w:t>
            </w:r>
            <w:r w:rsidRPr="007B70BB">
              <w:rPr>
                <w:rFonts w:ascii="Arial" w:hAnsi="Arial" w:cs="Arial"/>
                <w:b/>
                <w:bCs/>
                <w:sz w:val="28"/>
                <w:szCs w:val="28"/>
                <w:lang w:eastAsia="zh-CN"/>
              </w:rPr>
              <w:t>Change</w:t>
            </w:r>
          </w:p>
        </w:tc>
      </w:tr>
      <w:bookmarkEnd w:id="0"/>
    </w:tbl>
    <w:p w14:paraId="0344A31D" w14:textId="77777777" w:rsidR="00D56FE5" w:rsidRDefault="00D56FE5" w:rsidP="00D56FE5">
      <w:pPr>
        <w:pStyle w:val="CRCoverPage"/>
        <w:tabs>
          <w:tab w:val="right" w:pos="9639"/>
        </w:tabs>
        <w:spacing w:after="0"/>
        <w:rPr>
          <w:b/>
          <w:sz w:val="24"/>
          <w:lang w:val="pl-PL" w:eastAsia="pl-PL"/>
        </w:rPr>
      </w:pPr>
    </w:p>
    <w:p w14:paraId="7FC302F7" w14:textId="28216526" w:rsidR="00973DFB" w:rsidRPr="00973DFB" w:rsidRDefault="00D56FE5" w:rsidP="00973DFB">
      <w:pPr>
        <w:pStyle w:val="Heading2"/>
        <w:rPr>
          <w:lang w:val="en-US" w:eastAsia="zh-CN"/>
        </w:rPr>
      </w:pPr>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lang w:eastAsia="zh-CN"/>
        </w:rPr>
        <w:t>"</w:t>
      </w:r>
      <w:r w:rsidRPr="00732800">
        <w:rPr>
          <w:lang w:eastAsia="zh-CN"/>
        </w:rPr>
        <w:t>TS28623_G</w:t>
      </w:r>
      <w:r w:rsidRPr="008918AB">
        <w:rPr>
          <w:lang w:eastAsia="zh-CN"/>
        </w:rPr>
        <w:t>eneric</w:t>
      </w:r>
      <w:r w:rsidRPr="00EE1CCC">
        <w:rPr>
          <w:lang w:eastAsia="zh-CN"/>
        </w:rPr>
        <w:t>Nrm.</w:t>
      </w:r>
      <w:r w:rsidRPr="00557539">
        <w:rPr>
          <w:lang w:val="en-US" w:eastAsia="zh-CN"/>
        </w:rPr>
        <w:t>yaml</w:t>
      </w:r>
    </w:p>
    <w:p w14:paraId="7755C26D" w14:textId="77777777" w:rsidR="00973DFB" w:rsidRPr="008F7C23" w:rsidRDefault="00973DFB" w:rsidP="00973DFB">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3010C3D0" w14:textId="77777777" w:rsidR="00973DFB" w:rsidRDefault="00973DFB" w:rsidP="00973DFB">
      <w:pPr>
        <w:pStyle w:val="PL"/>
      </w:pPr>
      <w:r>
        <w:t>openapi: 3.0.1</w:t>
      </w:r>
    </w:p>
    <w:p w14:paraId="0E34D1EA" w14:textId="77777777" w:rsidR="00973DFB" w:rsidRDefault="00973DFB" w:rsidP="00973DFB">
      <w:pPr>
        <w:pStyle w:val="PL"/>
      </w:pPr>
      <w:r>
        <w:t>info:</w:t>
      </w:r>
    </w:p>
    <w:p w14:paraId="1B65BF33" w14:textId="77777777" w:rsidR="00973DFB" w:rsidRDefault="00973DFB" w:rsidP="00973DFB">
      <w:pPr>
        <w:pStyle w:val="PL"/>
      </w:pPr>
      <w:r>
        <w:t xml:space="preserve">  title: Generic NRM</w:t>
      </w:r>
    </w:p>
    <w:p w14:paraId="2964BC0E" w14:textId="77777777" w:rsidR="00973DFB" w:rsidRDefault="00973DFB" w:rsidP="00973DFB">
      <w:pPr>
        <w:pStyle w:val="PL"/>
      </w:pPr>
      <w:r>
        <w:t xml:space="preserve">  version: 18.1.0</w:t>
      </w:r>
    </w:p>
    <w:p w14:paraId="188F253A" w14:textId="77777777" w:rsidR="00973DFB" w:rsidRDefault="00973DFB" w:rsidP="00973DFB">
      <w:pPr>
        <w:pStyle w:val="PL"/>
      </w:pPr>
      <w:r>
        <w:t xml:space="preserve">  description: &gt;-</w:t>
      </w:r>
    </w:p>
    <w:p w14:paraId="4693E821" w14:textId="77777777" w:rsidR="00973DFB" w:rsidRDefault="00973DFB" w:rsidP="00973DFB">
      <w:pPr>
        <w:pStyle w:val="PL"/>
      </w:pPr>
      <w:r>
        <w:t xml:space="preserve">    OAS 3.0.1 definition of the Generic NRM</w:t>
      </w:r>
    </w:p>
    <w:p w14:paraId="333D0D76" w14:textId="77777777" w:rsidR="00973DFB" w:rsidRDefault="00973DFB" w:rsidP="00973DFB">
      <w:pPr>
        <w:pStyle w:val="PL"/>
      </w:pPr>
      <w:r>
        <w:t xml:space="preserve">    © 2022, 3GPP Organizational Partners (ARIB, ATIS, CCSA, ETSI, TSDSI, TTA, TTC).</w:t>
      </w:r>
    </w:p>
    <w:p w14:paraId="483A28AE" w14:textId="77777777" w:rsidR="00973DFB" w:rsidRDefault="00973DFB" w:rsidP="00973DFB">
      <w:pPr>
        <w:pStyle w:val="PL"/>
      </w:pPr>
      <w:r>
        <w:t xml:space="preserve">    All rights reserved.</w:t>
      </w:r>
    </w:p>
    <w:p w14:paraId="7A37799E" w14:textId="77777777" w:rsidR="00973DFB" w:rsidRDefault="00973DFB" w:rsidP="00973DFB">
      <w:pPr>
        <w:pStyle w:val="PL"/>
      </w:pPr>
      <w:r>
        <w:t>externalDocs:</w:t>
      </w:r>
    </w:p>
    <w:p w14:paraId="3D419D82" w14:textId="77777777" w:rsidR="00973DFB" w:rsidRDefault="00973DFB" w:rsidP="00973DFB">
      <w:pPr>
        <w:pStyle w:val="PL"/>
      </w:pPr>
      <w:r>
        <w:t xml:space="preserve">  description: 3GPP TS 28.623; Generic NRM</w:t>
      </w:r>
    </w:p>
    <w:p w14:paraId="1944487D" w14:textId="77777777" w:rsidR="00973DFB" w:rsidRDefault="00973DFB" w:rsidP="00973DFB">
      <w:pPr>
        <w:pStyle w:val="PL"/>
      </w:pPr>
      <w:r>
        <w:t xml:space="preserve">  url: http://www.3gpp.org/ftp/Specs/archive/28_series/28.623/</w:t>
      </w:r>
    </w:p>
    <w:p w14:paraId="6B9DA917" w14:textId="77777777" w:rsidR="00973DFB" w:rsidRDefault="00973DFB" w:rsidP="00973DFB">
      <w:pPr>
        <w:pStyle w:val="PL"/>
      </w:pPr>
      <w:r>
        <w:t>paths: {}</w:t>
      </w:r>
    </w:p>
    <w:p w14:paraId="1A6CD4B7" w14:textId="77777777" w:rsidR="00973DFB" w:rsidRDefault="00973DFB" w:rsidP="00973DFB">
      <w:pPr>
        <w:pStyle w:val="PL"/>
      </w:pPr>
      <w:r>
        <w:t>components:</w:t>
      </w:r>
    </w:p>
    <w:p w14:paraId="5C291F9C" w14:textId="77777777" w:rsidR="00973DFB" w:rsidRDefault="00973DFB" w:rsidP="00973DFB">
      <w:pPr>
        <w:pStyle w:val="PL"/>
      </w:pPr>
      <w:r>
        <w:t xml:space="preserve">  schemas:</w:t>
      </w:r>
    </w:p>
    <w:p w14:paraId="30AE872E" w14:textId="77777777" w:rsidR="00973DFB" w:rsidRDefault="00973DFB" w:rsidP="00973DFB">
      <w:pPr>
        <w:pStyle w:val="PL"/>
      </w:pPr>
    </w:p>
    <w:p w14:paraId="3284AB94" w14:textId="77777777" w:rsidR="00973DFB" w:rsidRDefault="00973DFB" w:rsidP="00973DFB">
      <w:pPr>
        <w:pStyle w:val="PL"/>
      </w:pPr>
      <w:r>
        <w:t>#-------- Definition of types-----------------------------------------------------</w:t>
      </w:r>
    </w:p>
    <w:p w14:paraId="26B72BA0" w14:textId="77777777" w:rsidR="00973DFB" w:rsidRDefault="00973DFB" w:rsidP="00973DFB">
      <w:pPr>
        <w:pStyle w:val="PL"/>
      </w:pPr>
    </w:p>
    <w:p w14:paraId="5C117150" w14:textId="77777777" w:rsidR="00973DFB" w:rsidRDefault="00973DFB" w:rsidP="00973DFB">
      <w:pPr>
        <w:pStyle w:val="PL"/>
      </w:pPr>
      <w:r>
        <w:t xml:space="preserve">    RegistrationState:</w:t>
      </w:r>
    </w:p>
    <w:p w14:paraId="24350240" w14:textId="77777777" w:rsidR="00973DFB" w:rsidRDefault="00973DFB" w:rsidP="00973DFB">
      <w:pPr>
        <w:pStyle w:val="PL"/>
      </w:pPr>
      <w:r>
        <w:t xml:space="preserve">      type: string</w:t>
      </w:r>
    </w:p>
    <w:p w14:paraId="20A41237" w14:textId="77777777" w:rsidR="00973DFB" w:rsidRDefault="00973DFB" w:rsidP="00973DFB">
      <w:pPr>
        <w:pStyle w:val="PL"/>
      </w:pPr>
      <w:r>
        <w:t xml:space="preserve">      enum:</w:t>
      </w:r>
    </w:p>
    <w:p w14:paraId="515B8DF6" w14:textId="77777777" w:rsidR="00973DFB" w:rsidRDefault="00973DFB" w:rsidP="00973DFB">
      <w:pPr>
        <w:pStyle w:val="PL"/>
      </w:pPr>
      <w:r>
        <w:t xml:space="preserve">        - REGISTERED</w:t>
      </w:r>
    </w:p>
    <w:p w14:paraId="4062093C" w14:textId="77777777" w:rsidR="00973DFB" w:rsidRDefault="00973DFB" w:rsidP="00973DFB">
      <w:pPr>
        <w:pStyle w:val="PL"/>
      </w:pPr>
      <w:r>
        <w:t xml:space="preserve">        - DEREGISTERED</w:t>
      </w:r>
    </w:p>
    <w:p w14:paraId="0C0907BC" w14:textId="77777777" w:rsidR="00973DFB" w:rsidRDefault="00973DFB" w:rsidP="00973DFB">
      <w:pPr>
        <w:pStyle w:val="PL"/>
      </w:pPr>
      <w:r>
        <w:t xml:space="preserve">    VnfParameter:</w:t>
      </w:r>
    </w:p>
    <w:p w14:paraId="517A6EF8" w14:textId="77777777" w:rsidR="00973DFB" w:rsidRDefault="00973DFB" w:rsidP="00973DFB">
      <w:pPr>
        <w:pStyle w:val="PL"/>
      </w:pPr>
      <w:r>
        <w:t xml:space="preserve">      type: object</w:t>
      </w:r>
    </w:p>
    <w:p w14:paraId="60FFF85C" w14:textId="77777777" w:rsidR="00973DFB" w:rsidRDefault="00973DFB" w:rsidP="00973DFB">
      <w:pPr>
        <w:pStyle w:val="PL"/>
      </w:pPr>
      <w:r>
        <w:t xml:space="preserve">      properties:</w:t>
      </w:r>
    </w:p>
    <w:p w14:paraId="56E7BA36" w14:textId="77777777" w:rsidR="00973DFB" w:rsidRDefault="00973DFB" w:rsidP="00973DFB">
      <w:pPr>
        <w:pStyle w:val="PL"/>
      </w:pPr>
      <w:r>
        <w:t xml:space="preserve">        vnfInstanceId:</w:t>
      </w:r>
    </w:p>
    <w:p w14:paraId="12DF8CD3" w14:textId="77777777" w:rsidR="00973DFB" w:rsidRDefault="00973DFB" w:rsidP="00973DFB">
      <w:pPr>
        <w:pStyle w:val="PL"/>
      </w:pPr>
      <w:r>
        <w:t xml:space="preserve">          type: string</w:t>
      </w:r>
    </w:p>
    <w:p w14:paraId="252A4103" w14:textId="77777777" w:rsidR="00973DFB" w:rsidRDefault="00973DFB" w:rsidP="00973DFB">
      <w:pPr>
        <w:pStyle w:val="PL"/>
      </w:pPr>
      <w:r>
        <w:t xml:space="preserve">        vnfdId:</w:t>
      </w:r>
    </w:p>
    <w:p w14:paraId="610CD911" w14:textId="77777777" w:rsidR="00973DFB" w:rsidRDefault="00973DFB" w:rsidP="00973DFB">
      <w:pPr>
        <w:pStyle w:val="PL"/>
      </w:pPr>
      <w:r>
        <w:t xml:space="preserve">          type: string</w:t>
      </w:r>
    </w:p>
    <w:p w14:paraId="44F05E3B" w14:textId="77777777" w:rsidR="00973DFB" w:rsidRDefault="00973DFB" w:rsidP="00973DFB">
      <w:pPr>
        <w:pStyle w:val="PL"/>
      </w:pPr>
      <w:r>
        <w:t xml:space="preserve">        flavourId:</w:t>
      </w:r>
    </w:p>
    <w:p w14:paraId="545BDD57" w14:textId="77777777" w:rsidR="00973DFB" w:rsidRDefault="00973DFB" w:rsidP="00973DFB">
      <w:pPr>
        <w:pStyle w:val="PL"/>
      </w:pPr>
      <w:r>
        <w:t xml:space="preserve">          type: string</w:t>
      </w:r>
    </w:p>
    <w:p w14:paraId="63473FA0" w14:textId="77777777" w:rsidR="00973DFB" w:rsidRDefault="00973DFB" w:rsidP="00973DFB">
      <w:pPr>
        <w:pStyle w:val="PL"/>
      </w:pPr>
      <w:r>
        <w:t xml:space="preserve">        autoScalable:</w:t>
      </w:r>
    </w:p>
    <w:p w14:paraId="3F60C1FB" w14:textId="77777777" w:rsidR="00973DFB" w:rsidRDefault="00973DFB" w:rsidP="00973DFB">
      <w:pPr>
        <w:pStyle w:val="PL"/>
      </w:pPr>
      <w:r>
        <w:t xml:space="preserve">          type: boolean</w:t>
      </w:r>
    </w:p>
    <w:p w14:paraId="7DFE8063" w14:textId="77777777" w:rsidR="00973DFB" w:rsidRDefault="00973DFB" w:rsidP="00973DFB">
      <w:pPr>
        <w:pStyle w:val="PL"/>
      </w:pPr>
      <w:r>
        <w:t xml:space="preserve">    PeeParameter:</w:t>
      </w:r>
    </w:p>
    <w:p w14:paraId="27905DBD" w14:textId="77777777" w:rsidR="00973DFB" w:rsidRDefault="00973DFB" w:rsidP="00973DFB">
      <w:pPr>
        <w:pStyle w:val="PL"/>
      </w:pPr>
      <w:r>
        <w:t xml:space="preserve">      type: object</w:t>
      </w:r>
    </w:p>
    <w:p w14:paraId="6868D43B" w14:textId="77777777" w:rsidR="00973DFB" w:rsidRDefault="00973DFB" w:rsidP="00973DFB">
      <w:pPr>
        <w:pStyle w:val="PL"/>
      </w:pPr>
      <w:r>
        <w:t xml:space="preserve">      properties:</w:t>
      </w:r>
    </w:p>
    <w:p w14:paraId="18A2BA98" w14:textId="77777777" w:rsidR="00973DFB" w:rsidRDefault="00973DFB" w:rsidP="00973DFB">
      <w:pPr>
        <w:pStyle w:val="PL"/>
      </w:pPr>
      <w:r>
        <w:t xml:space="preserve">        siteIdentification:</w:t>
      </w:r>
    </w:p>
    <w:p w14:paraId="35DD26EC" w14:textId="77777777" w:rsidR="00973DFB" w:rsidRDefault="00973DFB" w:rsidP="00973DFB">
      <w:pPr>
        <w:pStyle w:val="PL"/>
      </w:pPr>
      <w:r>
        <w:t xml:space="preserve">          type: string</w:t>
      </w:r>
    </w:p>
    <w:p w14:paraId="002AED13" w14:textId="77777777" w:rsidR="00973DFB" w:rsidRDefault="00973DFB" w:rsidP="00973DFB">
      <w:pPr>
        <w:pStyle w:val="PL"/>
      </w:pPr>
      <w:r>
        <w:t xml:space="preserve">        siteDescription:</w:t>
      </w:r>
    </w:p>
    <w:p w14:paraId="09D5B45E" w14:textId="77777777" w:rsidR="00973DFB" w:rsidRDefault="00973DFB" w:rsidP="00973DFB">
      <w:pPr>
        <w:pStyle w:val="PL"/>
      </w:pPr>
      <w:r>
        <w:t xml:space="preserve">          type: string</w:t>
      </w:r>
    </w:p>
    <w:p w14:paraId="6675320B" w14:textId="77777777" w:rsidR="00973DFB" w:rsidRDefault="00973DFB" w:rsidP="00973DFB">
      <w:pPr>
        <w:pStyle w:val="PL"/>
      </w:pPr>
      <w:r>
        <w:t xml:space="preserve">        siteLatitude:</w:t>
      </w:r>
    </w:p>
    <w:p w14:paraId="390DCB8B" w14:textId="77777777" w:rsidR="00973DFB" w:rsidRDefault="00973DFB" w:rsidP="00973DFB">
      <w:pPr>
        <w:pStyle w:val="PL"/>
      </w:pPr>
      <w:r>
        <w:t xml:space="preserve">          $ref: 'TS28623_ComDefs.yaml#/components/schemas/Latitude'</w:t>
      </w:r>
    </w:p>
    <w:p w14:paraId="61467234" w14:textId="77777777" w:rsidR="00973DFB" w:rsidRDefault="00973DFB" w:rsidP="00973DFB">
      <w:pPr>
        <w:pStyle w:val="PL"/>
      </w:pPr>
      <w:r>
        <w:t xml:space="preserve">        siteLongitude:</w:t>
      </w:r>
    </w:p>
    <w:p w14:paraId="66982581" w14:textId="77777777" w:rsidR="00973DFB" w:rsidRDefault="00973DFB" w:rsidP="00973DFB">
      <w:pPr>
        <w:pStyle w:val="PL"/>
      </w:pPr>
      <w:r>
        <w:t xml:space="preserve">          $ref: 'TS28623_ComDefs.yaml#/components/schemas/Longitude'</w:t>
      </w:r>
    </w:p>
    <w:p w14:paraId="75E3C64A" w14:textId="77777777" w:rsidR="00973DFB" w:rsidRDefault="00973DFB" w:rsidP="00973DFB">
      <w:pPr>
        <w:pStyle w:val="PL"/>
      </w:pPr>
      <w:r>
        <w:t xml:space="preserve">        siteAltitude:</w:t>
      </w:r>
    </w:p>
    <w:p w14:paraId="3E3AEB76" w14:textId="77777777" w:rsidR="00973DFB" w:rsidRDefault="00973DFB" w:rsidP="00973DFB">
      <w:pPr>
        <w:pStyle w:val="PL"/>
      </w:pPr>
      <w:r>
        <w:t xml:space="preserve">          type: number</w:t>
      </w:r>
    </w:p>
    <w:p w14:paraId="7567DAF7" w14:textId="77777777" w:rsidR="00973DFB" w:rsidRDefault="00973DFB" w:rsidP="00973DFB">
      <w:pPr>
        <w:pStyle w:val="PL"/>
      </w:pPr>
      <w:r>
        <w:t xml:space="preserve">          format: float</w:t>
      </w:r>
    </w:p>
    <w:p w14:paraId="2C48326A" w14:textId="77777777" w:rsidR="00973DFB" w:rsidRDefault="00973DFB" w:rsidP="00973DFB">
      <w:pPr>
        <w:pStyle w:val="PL"/>
      </w:pPr>
      <w:r>
        <w:t xml:space="preserve">        equipmentType:</w:t>
      </w:r>
    </w:p>
    <w:p w14:paraId="68C2C992" w14:textId="77777777" w:rsidR="00973DFB" w:rsidRDefault="00973DFB" w:rsidP="00973DFB">
      <w:pPr>
        <w:pStyle w:val="PL"/>
      </w:pPr>
      <w:r>
        <w:t xml:space="preserve">          type: string</w:t>
      </w:r>
    </w:p>
    <w:p w14:paraId="13BBE7AB" w14:textId="77777777" w:rsidR="00973DFB" w:rsidRDefault="00973DFB" w:rsidP="00973DFB">
      <w:pPr>
        <w:pStyle w:val="PL"/>
      </w:pPr>
      <w:r>
        <w:t xml:space="preserve">        environmentType:</w:t>
      </w:r>
    </w:p>
    <w:p w14:paraId="2AB347BD" w14:textId="77777777" w:rsidR="00973DFB" w:rsidRDefault="00973DFB" w:rsidP="00973DFB">
      <w:pPr>
        <w:pStyle w:val="PL"/>
      </w:pPr>
      <w:r>
        <w:t xml:space="preserve">          type: string</w:t>
      </w:r>
    </w:p>
    <w:p w14:paraId="3AD3F57A" w14:textId="77777777" w:rsidR="00973DFB" w:rsidRDefault="00973DFB" w:rsidP="00973DFB">
      <w:pPr>
        <w:pStyle w:val="PL"/>
      </w:pPr>
      <w:r>
        <w:t xml:space="preserve">        powerInterface:</w:t>
      </w:r>
    </w:p>
    <w:p w14:paraId="707D1EA9" w14:textId="77777777" w:rsidR="00973DFB" w:rsidRDefault="00973DFB" w:rsidP="00973DFB">
      <w:pPr>
        <w:pStyle w:val="PL"/>
      </w:pPr>
      <w:r>
        <w:t xml:space="preserve">          type: string</w:t>
      </w:r>
    </w:p>
    <w:p w14:paraId="0B0E3554" w14:textId="77777777" w:rsidR="00973DFB" w:rsidRDefault="00973DFB" w:rsidP="00973DFB">
      <w:pPr>
        <w:pStyle w:val="PL"/>
      </w:pPr>
      <w:r>
        <w:t xml:space="preserve">    ThresholdInfo:</w:t>
      </w:r>
    </w:p>
    <w:p w14:paraId="3B209BC7" w14:textId="77777777" w:rsidR="00973DFB" w:rsidRDefault="00973DFB" w:rsidP="00973DFB">
      <w:pPr>
        <w:pStyle w:val="PL"/>
      </w:pPr>
      <w:r>
        <w:t xml:space="preserve">      type: object</w:t>
      </w:r>
    </w:p>
    <w:p w14:paraId="6D04E6F9" w14:textId="77777777" w:rsidR="00973DFB" w:rsidRDefault="00973DFB" w:rsidP="00973DFB">
      <w:pPr>
        <w:pStyle w:val="PL"/>
      </w:pPr>
      <w:r>
        <w:t xml:space="preserve">      properties:</w:t>
      </w:r>
    </w:p>
    <w:p w14:paraId="701DDBCF" w14:textId="77777777" w:rsidR="00973DFB" w:rsidRDefault="00973DFB" w:rsidP="00973DFB">
      <w:pPr>
        <w:pStyle w:val="PL"/>
      </w:pPr>
      <w:r>
        <w:t xml:space="preserve">        thresholdDirection:</w:t>
      </w:r>
    </w:p>
    <w:p w14:paraId="4486900E" w14:textId="77777777" w:rsidR="00973DFB" w:rsidRDefault="00973DFB" w:rsidP="00973DFB">
      <w:pPr>
        <w:pStyle w:val="PL"/>
      </w:pPr>
      <w:r>
        <w:t xml:space="preserve">          type: string</w:t>
      </w:r>
    </w:p>
    <w:p w14:paraId="79514CAA" w14:textId="77777777" w:rsidR="00973DFB" w:rsidRDefault="00973DFB" w:rsidP="00973DFB">
      <w:pPr>
        <w:pStyle w:val="PL"/>
      </w:pPr>
      <w:r>
        <w:t xml:space="preserve">          enum:</w:t>
      </w:r>
    </w:p>
    <w:p w14:paraId="3EF6FEF5" w14:textId="77777777" w:rsidR="00973DFB" w:rsidRDefault="00973DFB" w:rsidP="00973DFB">
      <w:pPr>
        <w:pStyle w:val="PL"/>
      </w:pPr>
      <w:r>
        <w:t xml:space="preserve">            - UP</w:t>
      </w:r>
    </w:p>
    <w:p w14:paraId="249FD7BE" w14:textId="77777777" w:rsidR="00973DFB" w:rsidRDefault="00973DFB" w:rsidP="00973DFB">
      <w:pPr>
        <w:pStyle w:val="PL"/>
      </w:pPr>
      <w:r>
        <w:t xml:space="preserve">            - DOWN</w:t>
      </w:r>
    </w:p>
    <w:p w14:paraId="23246C97" w14:textId="77777777" w:rsidR="00973DFB" w:rsidRDefault="00973DFB" w:rsidP="00973DFB">
      <w:pPr>
        <w:pStyle w:val="PL"/>
      </w:pPr>
      <w:r>
        <w:t xml:space="preserve">            - UP_AND_DOWN</w:t>
      </w:r>
    </w:p>
    <w:p w14:paraId="4766AB28" w14:textId="77777777" w:rsidR="00973DFB" w:rsidRDefault="00973DFB" w:rsidP="00973DFB">
      <w:pPr>
        <w:pStyle w:val="PL"/>
      </w:pPr>
      <w:r>
        <w:t xml:space="preserve">        thresholdValue:</w:t>
      </w:r>
    </w:p>
    <w:p w14:paraId="48C0F040" w14:textId="77777777" w:rsidR="00973DFB" w:rsidRDefault="00973DFB" w:rsidP="00973DFB">
      <w:pPr>
        <w:pStyle w:val="PL"/>
      </w:pPr>
      <w:r>
        <w:t xml:space="preserve">          oneOf:</w:t>
      </w:r>
    </w:p>
    <w:p w14:paraId="2CCDB579" w14:textId="77777777" w:rsidR="00973DFB" w:rsidRDefault="00973DFB" w:rsidP="00973DFB">
      <w:pPr>
        <w:pStyle w:val="PL"/>
      </w:pPr>
      <w:r>
        <w:t xml:space="preserve">            - type: integer</w:t>
      </w:r>
    </w:p>
    <w:p w14:paraId="6AB79DD9" w14:textId="77777777" w:rsidR="00973DFB" w:rsidRDefault="00973DFB" w:rsidP="00973DFB">
      <w:pPr>
        <w:pStyle w:val="PL"/>
      </w:pPr>
      <w:r>
        <w:t xml:space="preserve">            - $ref: 'TS28623_ComDefs.yaml#/components/schemas/Float'</w:t>
      </w:r>
    </w:p>
    <w:p w14:paraId="212F8532" w14:textId="77777777" w:rsidR="00973DFB" w:rsidRDefault="00973DFB" w:rsidP="00973DFB">
      <w:pPr>
        <w:pStyle w:val="PL"/>
      </w:pPr>
      <w:r>
        <w:lastRenderedPageBreak/>
        <w:t xml:space="preserve">        hysteresis:</w:t>
      </w:r>
    </w:p>
    <w:p w14:paraId="37159034" w14:textId="77777777" w:rsidR="00973DFB" w:rsidRDefault="00973DFB" w:rsidP="00973DFB">
      <w:pPr>
        <w:pStyle w:val="PL"/>
      </w:pPr>
      <w:r>
        <w:t xml:space="preserve">          oneOf:</w:t>
      </w:r>
    </w:p>
    <w:p w14:paraId="5149E7D7" w14:textId="77777777" w:rsidR="00973DFB" w:rsidRDefault="00973DFB" w:rsidP="00973DFB">
      <w:pPr>
        <w:pStyle w:val="PL"/>
      </w:pPr>
      <w:r>
        <w:t xml:space="preserve">            - type: integer</w:t>
      </w:r>
    </w:p>
    <w:p w14:paraId="1B5011DA" w14:textId="77777777" w:rsidR="00973DFB" w:rsidRDefault="00973DFB" w:rsidP="00973DFB">
      <w:pPr>
        <w:pStyle w:val="PL"/>
      </w:pPr>
      <w:r>
        <w:t xml:space="preserve">              minimum: 0</w:t>
      </w:r>
    </w:p>
    <w:p w14:paraId="69C99D80" w14:textId="77777777" w:rsidR="00973DFB" w:rsidRDefault="00973DFB" w:rsidP="00973DFB">
      <w:pPr>
        <w:pStyle w:val="PL"/>
      </w:pPr>
      <w:r>
        <w:t xml:space="preserve">            - type: number</w:t>
      </w:r>
    </w:p>
    <w:p w14:paraId="76AC3860" w14:textId="77777777" w:rsidR="00973DFB" w:rsidRDefault="00973DFB" w:rsidP="00973DFB">
      <w:pPr>
        <w:pStyle w:val="PL"/>
      </w:pPr>
      <w:r>
        <w:t xml:space="preserve">              format: float</w:t>
      </w:r>
    </w:p>
    <w:p w14:paraId="47FBA4E6" w14:textId="77777777" w:rsidR="00973DFB" w:rsidRDefault="00973DFB" w:rsidP="00973DFB">
      <w:pPr>
        <w:pStyle w:val="PL"/>
      </w:pPr>
      <w:r>
        <w:t xml:space="preserve">              minimum: 0</w:t>
      </w:r>
    </w:p>
    <w:p w14:paraId="1BF1E64C" w14:textId="77777777" w:rsidR="00973DFB" w:rsidRDefault="00973DFB" w:rsidP="00973DFB">
      <w:pPr>
        <w:pStyle w:val="PL"/>
      </w:pPr>
      <w:r>
        <w:t xml:space="preserve">    Operation:</w:t>
      </w:r>
    </w:p>
    <w:p w14:paraId="2A1CA3D0" w14:textId="77777777" w:rsidR="00973DFB" w:rsidRDefault="00973DFB" w:rsidP="00973DFB">
      <w:pPr>
        <w:pStyle w:val="PL"/>
      </w:pPr>
      <w:r>
        <w:t xml:space="preserve">      type: object</w:t>
      </w:r>
    </w:p>
    <w:p w14:paraId="27C530DD" w14:textId="77777777" w:rsidR="00973DFB" w:rsidRDefault="00973DFB" w:rsidP="00973DFB">
      <w:pPr>
        <w:pStyle w:val="PL"/>
      </w:pPr>
      <w:r>
        <w:t xml:space="preserve">      properties:</w:t>
      </w:r>
    </w:p>
    <w:p w14:paraId="52F06101" w14:textId="77777777" w:rsidR="00973DFB" w:rsidRDefault="00973DFB" w:rsidP="00973DFB">
      <w:pPr>
        <w:pStyle w:val="PL"/>
      </w:pPr>
      <w:r>
        <w:t xml:space="preserve">        name:</w:t>
      </w:r>
    </w:p>
    <w:p w14:paraId="6AC65195" w14:textId="77777777" w:rsidR="00973DFB" w:rsidRDefault="00973DFB" w:rsidP="00973DFB">
      <w:pPr>
        <w:pStyle w:val="PL"/>
      </w:pPr>
      <w:r>
        <w:t xml:space="preserve">          type: string</w:t>
      </w:r>
    </w:p>
    <w:p w14:paraId="5534A263" w14:textId="77777777" w:rsidR="00973DFB" w:rsidRDefault="00973DFB" w:rsidP="00973DFB">
      <w:pPr>
        <w:pStyle w:val="PL"/>
      </w:pPr>
      <w:r>
        <w:t xml:space="preserve">        allowedNFTypes:</w:t>
      </w:r>
    </w:p>
    <w:p w14:paraId="5F46811C" w14:textId="77777777" w:rsidR="00973DFB" w:rsidRDefault="00973DFB" w:rsidP="00973DFB">
      <w:pPr>
        <w:pStyle w:val="PL"/>
      </w:pPr>
      <w:r>
        <w:t xml:space="preserve">          $ref: '#/components/schemas/NFType'</w:t>
      </w:r>
    </w:p>
    <w:p w14:paraId="2ED40483" w14:textId="77777777" w:rsidR="00973DFB" w:rsidRDefault="00973DFB" w:rsidP="00973DFB">
      <w:pPr>
        <w:pStyle w:val="PL"/>
      </w:pPr>
      <w:r>
        <w:t xml:space="preserve">        operationSemantics:</w:t>
      </w:r>
    </w:p>
    <w:p w14:paraId="16BDDA4D" w14:textId="77777777" w:rsidR="00973DFB" w:rsidRDefault="00973DFB" w:rsidP="00973DFB">
      <w:pPr>
        <w:pStyle w:val="PL"/>
      </w:pPr>
      <w:r>
        <w:t xml:space="preserve">          $ref: '#/components/schemas/OperationSemantics'</w:t>
      </w:r>
    </w:p>
    <w:p w14:paraId="0C6C851B" w14:textId="77777777" w:rsidR="00973DFB" w:rsidRDefault="00973DFB" w:rsidP="00973DFB">
      <w:pPr>
        <w:pStyle w:val="PL"/>
      </w:pPr>
      <w:r>
        <w:t xml:space="preserve">    NFType:</w:t>
      </w:r>
    </w:p>
    <w:p w14:paraId="3A3B1B13" w14:textId="77777777" w:rsidR="00973DFB" w:rsidRDefault="00973DFB" w:rsidP="00973DFB">
      <w:pPr>
        <w:pStyle w:val="PL"/>
      </w:pPr>
      <w:r>
        <w:t xml:space="preserve">      type: string</w:t>
      </w:r>
    </w:p>
    <w:p w14:paraId="088A7F92" w14:textId="77777777" w:rsidR="00973DFB" w:rsidRDefault="00973DFB" w:rsidP="00973DFB">
      <w:pPr>
        <w:pStyle w:val="PL"/>
      </w:pPr>
      <w:r>
        <w:t xml:space="preserve">      description: ' NF name defined in TS 23.501 or TS 29.510'</w:t>
      </w:r>
    </w:p>
    <w:p w14:paraId="444CCB72" w14:textId="77777777" w:rsidR="00973DFB" w:rsidRDefault="00973DFB" w:rsidP="00973DFB">
      <w:pPr>
        <w:pStyle w:val="PL"/>
      </w:pPr>
      <w:r>
        <w:t xml:space="preserve">      enum:</w:t>
      </w:r>
    </w:p>
    <w:p w14:paraId="5125B239" w14:textId="77777777" w:rsidR="00973DFB" w:rsidRDefault="00973DFB" w:rsidP="00973DFB">
      <w:pPr>
        <w:pStyle w:val="PL"/>
      </w:pPr>
      <w:r>
        <w:t xml:space="preserve">        - NRF</w:t>
      </w:r>
    </w:p>
    <w:p w14:paraId="2E331E6F" w14:textId="77777777" w:rsidR="00973DFB" w:rsidRDefault="00973DFB" w:rsidP="00973DFB">
      <w:pPr>
        <w:pStyle w:val="PL"/>
      </w:pPr>
      <w:r>
        <w:t xml:space="preserve">        - UDM</w:t>
      </w:r>
    </w:p>
    <w:p w14:paraId="7A23471C" w14:textId="77777777" w:rsidR="00973DFB" w:rsidRDefault="00973DFB" w:rsidP="00973DFB">
      <w:pPr>
        <w:pStyle w:val="PL"/>
      </w:pPr>
      <w:r>
        <w:t xml:space="preserve">        - AMF</w:t>
      </w:r>
    </w:p>
    <w:p w14:paraId="366C059E" w14:textId="77777777" w:rsidR="00973DFB" w:rsidRDefault="00973DFB" w:rsidP="00973DFB">
      <w:pPr>
        <w:pStyle w:val="PL"/>
      </w:pPr>
      <w:r>
        <w:t xml:space="preserve">        - SMF</w:t>
      </w:r>
    </w:p>
    <w:p w14:paraId="69204F65" w14:textId="77777777" w:rsidR="00973DFB" w:rsidRDefault="00973DFB" w:rsidP="00973DFB">
      <w:pPr>
        <w:pStyle w:val="PL"/>
      </w:pPr>
      <w:r>
        <w:t xml:space="preserve">        - AUSF</w:t>
      </w:r>
    </w:p>
    <w:p w14:paraId="1792BD18" w14:textId="77777777" w:rsidR="00973DFB" w:rsidRDefault="00973DFB" w:rsidP="00973DFB">
      <w:pPr>
        <w:pStyle w:val="PL"/>
      </w:pPr>
      <w:r>
        <w:t xml:space="preserve">        - NEF</w:t>
      </w:r>
    </w:p>
    <w:p w14:paraId="736D0EAB" w14:textId="77777777" w:rsidR="00973DFB" w:rsidRDefault="00973DFB" w:rsidP="00973DFB">
      <w:pPr>
        <w:pStyle w:val="PL"/>
      </w:pPr>
      <w:r>
        <w:t xml:space="preserve">        - PCF</w:t>
      </w:r>
    </w:p>
    <w:p w14:paraId="39D8A4DE" w14:textId="77777777" w:rsidR="00973DFB" w:rsidRDefault="00973DFB" w:rsidP="00973DFB">
      <w:pPr>
        <w:pStyle w:val="PL"/>
      </w:pPr>
      <w:r>
        <w:t xml:space="preserve">        - SMSF</w:t>
      </w:r>
    </w:p>
    <w:p w14:paraId="47399E1B" w14:textId="77777777" w:rsidR="00973DFB" w:rsidRDefault="00973DFB" w:rsidP="00973DFB">
      <w:pPr>
        <w:pStyle w:val="PL"/>
      </w:pPr>
      <w:r>
        <w:t xml:space="preserve">        - NSSF</w:t>
      </w:r>
    </w:p>
    <w:p w14:paraId="08735A43" w14:textId="77777777" w:rsidR="00973DFB" w:rsidRDefault="00973DFB" w:rsidP="00973DFB">
      <w:pPr>
        <w:pStyle w:val="PL"/>
      </w:pPr>
      <w:r>
        <w:t xml:space="preserve">        - UDR</w:t>
      </w:r>
    </w:p>
    <w:p w14:paraId="4C5A77C2" w14:textId="77777777" w:rsidR="00973DFB" w:rsidRDefault="00973DFB" w:rsidP="00973DFB">
      <w:pPr>
        <w:pStyle w:val="PL"/>
      </w:pPr>
      <w:r>
        <w:t xml:space="preserve">        - LMF</w:t>
      </w:r>
    </w:p>
    <w:p w14:paraId="45B128E4" w14:textId="77777777" w:rsidR="00973DFB" w:rsidRDefault="00973DFB" w:rsidP="00973DFB">
      <w:pPr>
        <w:pStyle w:val="PL"/>
      </w:pPr>
      <w:r>
        <w:t xml:space="preserve">        - GMLC</w:t>
      </w:r>
    </w:p>
    <w:p w14:paraId="387A7D62" w14:textId="77777777" w:rsidR="00973DFB" w:rsidRDefault="00973DFB" w:rsidP="00973DFB">
      <w:pPr>
        <w:pStyle w:val="PL"/>
      </w:pPr>
      <w:r>
        <w:t xml:space="preserve">        - 5G_EIR</w:t>
      </w:r>
    </w:p>
    <w:p w14:paraId="4E28E82D" w14:textId="77777777" w:rsidR="00973DFB" w:rsidRDefault="00973DFB" w:rsidP="00973DFB">
      <w:pPr>
        <w:pStyle w:val="PL"/>
      </w:pPr>
      <w:r>
        <w:t xml:space="preserve">        - SEPP</w:t>
      </w:r>
    </w:p>
    <w:p w14:paraId="125FDC72" w14:textId="77777777" w:rsidR="00973DFB" w:rsidRDefault="00973DFB" w:rsidP="00973DFB">
      <w:pPr>
        <w:pStyle w:val="PL"/>
      </w:pPr>
      <w:r>
        <w:t xml:space="preserve">        - UPF</w:t>
      </w:r>
    </w:p>
    <w:p w14:paraId="0298A994" w14:textId="77777777" w:rsidR="00973DFB" w:rsidRDefault="00973DFB" w:rsidP="00973DFB">
      <w:pPr>
        <w:pStyle w:val="PL"/>
      </w:pPr>
      <w:r>
        <w:t xml:space="preserve">        - N3IWF</w:t>
      </w:r>
    </w:p>
    <w:p w14:paraId="35AE5407" w14:textId="77777777" w:rsidR="00973DFB" w:rsidRDefault="00973DFB" w:rsidP="00973DFB">
      <w:pPr>
        <w:pStyle w:val="PL"/>
      </w:pPr>
      <w:r>
        <w:t xml:space="preserve">        - AF</w:t>
      </w:r>
    </w:p>
    <w:p w14:paraId="7BDA7266" w14:textId="77777777" w:rsidR="00973DFB" w:rsidRDefault="00973DFB" w:rsidP="00973DFB">
      <w:pPr>
        <w:pStyle w:val="PL"/>
      </w:pPr>
      <w:r>
        <w:t xml:space="preserve">        - UDSF</w:t>
      </w:r>
    </w:p>
    <w:p w14:paraId="0663AC71" w14:textId="77777777" w:rsidR="00973DFB" w:rsidRDefault="00973DFB" w:rsidP="00973DFB">
      <w:pPr>
        <w:pStyle w:val="PL"/>
      </w:pPr>
      <w:r>
        <w:t xml:space="preserve">        - DN</w:t>
      </w:r>
    </w:p>
    <w:p w14:paraId="38DB286B" w14:textId="77777777" w:rsidR="00973DFB" w:rsidRDefault="00973DFB" w:rsidP="00973DFB">
      <w:pPr>
        <w:pStyle w:val="PL"/>
      </w:pPr>
      <w:r>
        <w:t xml:space="preserve">        - BSF</w:t>
      </w:r>
    </w:p>
    <w:p w14:paraId="4AAA61A5" w14:textId="77777777" w:rsidR="00973DFB" w:rsidRDefault="00973DFB" w:rsidP="00973DFB">
      <w:pPr>
        <w:pStyle w:val="PL"/>
      </w:pPr>
      <w:r>
        <w:t xml:space="preserve">        - CHF</w:t>
      </w:r>
    </w:p>
    <w:p w14:paraId="0570C971" w14:textId="77777777" w:rsidR="00973DFB" w:rsidRDefault="00973DFB" w:rsidP="00973DFB">
      <w:pPr>
        <w:pStyle w:val="PL"/>
      </w:pPr>
      <w:r>
        <w:t xml:space="preserve">        - NWDAF</w:t>
      </w:r>
    </w:p>
    <w:p w14:paraId="52ECA700" w14:textId="77777777" w:rsidR="00973DFB" w:rsidRDefault="00973DFB" w:rsidP="00973DFB">
      <w:pPr>
        <w:pStyle w:val="PL"/>
      </w:pPr>
      <w:r>
        <w:t xml:space="preserve">        - PCSCF</w:t>
      </w:r>
    </w:p>
    <w:p w14:paraId="5BCF989E" w14:textId="77777777" w:rsidR="00973DFB" w:rsidRDefault="00973DFB" w:rsidP="00973DFB">
      <w:pPr>
        <w:pStyle w:val="PL"/>
      </w:pPr>
      <w:r>
        <w:t xml:space="preserve">        - CBCF</w:t>
      </w:r>
    </w:p>
    <w:p w14:paraId="461EDBA3" w14:textId="77777777" w:rsidR="00973DFB" w:rsidRDefault="00973DFB" w:rsidP="00973DFB">
      <w:pPr>
        <w:pStyle w:val="PL"/>
      </w:pPr>
      <w:r>
        <w:t xml:space="preserve">        - HSS</w:t>
      </w:r>
    </w:p>
    <w:p w14:paraId="28DCC7D2" w14:textId="77777777" w:rsidR="00973DFB" w:rsidRDefault="00973DFB" w:rsidP="00973DFB">
      <w:pPr>
        <w:pStyle w:val="PL"/>
      </w:pPr>
      <w:r>
        <w:t xml:space="preserve">        - UCMF</w:t>
      </w:r>
    </w:p>
    <w:p w14:paraId="38EA8155" w14:textId="77777777" w:rsidR="00973DFB" w:rsidRDefault="00973DFB" w:rsidP="00973DFB">
      <w:pPr>
        <w:pStyle w:val="PL"/>
      </w:pPr>
      <w:r>
        <w:t xml:space="preserve">        - SOR_AF</w:t>
      </w:r>
    </w:p>
    <w:p w14:paraId="17705CA5" w14:textId="77777777" w:rsidR="00973DFB" w:rsidRDefault="00973DFB" w:rsidP="00973DFB">
      <w:pPr>
        <w:pStyle w:val="PL"/>
      </w:pPr>
      <w:r>
        <w:t xml:space="preserve">        - SPAF</w:t>
      </w:r>
    </w:p>
    <w:p w14:paraId="4C9ED359" w14:textId="77777777" w:rsidR="00973DFB" w:rsidRDefault="00973DFB" w:rsidP="00973DFB">
      <w:pPr>
        <w:pStyle w:val="PL"/>
      </w:pPr>
      <w:r>
        <w:t xml:space="preserve">        - MME</w:t>
      </w:r>
    </w:p>
    <w:p w14:paraId="041EDA06" w14:textId="77777777" w:rsidR="00973DFB" w:rsidRDefault="00973DFB" w:rsidP="00973DFB">
      <w:pPr>
        <w:pStyle w:val="PL"/>
      </w:pPr>
      <w:r>
        <w:t xml:space="preserve">        - SCSAS</w:t>
      </w:r>
    </w:p>
    <w:p w14:paraId="2E9EBFBE" w14:textId="77777777" w:rsidR="00973DFB" w:rsidRDefault="00973DFB" w:rsidP="00973DFB">
      <w:pPr>
        <w:pStyle w:val="PL"/>
      </w:pPr>
      <w:r>
        <w:t xml:space="preserve">        - SCEF</w:t>
      </w:r>
    </w:p>
    <w:p w14:paraId="1B2EB245" w14:textId="77777777" w:rsidR="00973DFB" w:rsidRDefault="00973DFB" w:rsidP="00973DFB">
      <w:pPr>
        <w:pStyle w:val="PL"/>
      </w:pPr>
      <w:r>
        <w:t xml:space="preserve">        - SCP</w:t>
      </w:r>
    </w:p>
    <w:p w14:paraId="6979B72A" w14:textId="77777777" w:rsidR="00973DFB" w:rsidRDefault="00973DFB" w:rsidP="00973DFB">
      <w:pPr>
        <w:pStyle w:val="PL"/>
      </w:pPr>
      <w:r>
        <w:t xml:space="preserve">        - NSSAAF</w:t>
      </w:r>
    </w:p>
    <w:p w14:paraId="7D74A5A3" w14:textId="77777777" w:rsidR="00973DFB" w:rsidRDefault="00973DFB" w:rsidP="00973DFB">
      <w:pPr>
        <w:pStyle w:val="PL"/>
      </w:pPr>
      <w:r>
        <w:t xml:space="preserve">        - ICSCF</w:t>
      </w:r>
    </w:p>
    <w:p w14:paraId="7F03672E" w14:textId="77777777" w:rsidR="00973DFB" w:rsidRDefault="00973DFB" w:rsidP="00973DFB">
      <w:pPr>
        <w:pStyle w:val="PL"/>
      </w:pPr>
      <w:r>
        <w:t xml:space="preserve">        - SCSCF</w:t>
      </w:r>
    </w:p>
    <w:p w14:paraId="409A5169" w14:textId="77777777" w:rsidR="00973DFB" w:rsidRDefault="00973DFB" w:rsidP="00973DFB">
      <w:pPr>
        <w:pStyle w:val="PL"/>
      </w:pPr>
      <w:r>
        <w:t xml:space="preserve">        - DRA</w:t>
      </w:r>
    </w:p>
    <w:p w14:paraId="7B32132A" w14:textId="77777777" w:rsidR="00973DFB" w:rsidRDefault="00973DFB" w:rsidP="00973DFB">
      <w:pPr>
        <w:pStyle w:val="PL"/>
      </w:pPr>
      <w:r>
        <w:t xml:space="preserve">        - IMS_AS</w:t>
      </w:r>
    </w:p>
    <w:p w14:paraId="4B163349" w14:textId="77777777" w:rsidR="00973DFB" w:rsidRDefault="00973DFB" w:rsidP="00973DFB">
      <w:pPr>
        <w:pStyle w:val="PL"/>
      </w:pPr>
      <w:r>
        <w:t xml:space="preserve">        - AANF</w:t>
      </w:r>
    </w:p>
    <w:p w14:paraId="2DBA4945" w14:textId="77777777" w:rsidR="00973DFB" w:rsidRDefault="00973DFB" w:rsidP="00973DFB">
      <w:pPr>
        <w:pStyle w:val="PL"/>
      </w:pPr>
      <w:r>
        <w:t xml:space="preserve">        - 5G_DDNMF</w:t>
      </w:r>
    </w:p>
    <w:p w14:paraId="5E99960F" w14:textId="77777777" w:rsidR="00973DFB" w:rsidRDefault="00973DFB" w:rsidP="00973DFB">
      <w:pPr>
        <w:pStyle w:val="PL"/>
      </w:pPr>
      <w:r>
        <w:t xml:space="preserve">        - NSACF</w:t>
      </w:r>
    </w:p>
    <w:p w14:paraId="451EADEB" w14:textId="77777777" w:rsidR="00973DFB" w:rsidRDefault="00973DFB" w:rsidP="00973DFB">
      <w:pPr>
        <w:pStyle w:val="PL"/>
      </w:pPr>
      <w:r>
        <w:t xml:space="preserve">        - MFAF</w:t>
      </w:r>
    </w:p>
    <w:p w14:paraId="4502DC80" w14:textId="77777777" w:rsidR="00973DFB" w:rsidRDefault="00973DFB" w:rsidP="00973DFB">
      <w:pPr>
        <w:pStyle w:val="PL"/>
      </w:pPr>
      <w:r>
        <w:t xml:space="preserve">        - EASDF</w:t>
      </w:r>
    </w:p>
    <w:p w14:paraId="19D1E2F5" w14:textId="77777777" w:rsidR="00973DFB" w:rsidRDefault="00973DFB" w:rsidP="00973DFB">
      <w:pPr>
        <w:pStyle w:val="PL"/>
      </w:pPr>
      <w:r>
        <w:t xml:space="preserve">        - DCCF</w:t>
      </w:r>
    </w:p>
    <w:p w14:paraId="23FC9D48" w14:textId="77777777" w:rsidR="00973DFB" w:rsidRDefault="00973DFB" w:rsidP="00973DFB">
      <w:pPr>
        <w:pStyle w:val="PL"/>
      </w:pPr>
      <w:r>
        <w:t xml:space="preserve">        - MB_SMF</w:t>
      </w:r>
    </w:p>
    <w:p w14:paraId="2D2AA98D" w14:textId="77777777" w:rsidR="00973DFB" w:rsidRDefault="00973DFB" w:rsidP="00973DFB">
      <w:pPr>
        <w:pStyle w:val="PL"/>
      </w:pPr>
      <w:r>
        <w:t xml:space="preserve">        - TSCTSF</w:t>
      </w:r>
    </w:p>
    <w:p w14:paraId="58B74A42" w14:textId="77777777" w:rsidR="00973DFB" w:rsidRDefault="00973DFB" w:rsidP="00973DFB">
      <w:pPr>
        <w:pStyle w:val="PL"/>
      </w:pPr>
      <w:r>
        <w:t xml:space="preserve">        - ADRF</w:t>
      </w:r>
    </w:p>
    <w:p w14:paraId="0AA89D1F" w14:textId="77777777" w:rsidR="00973DFB" w:rsidRDefault="00973DFB" w:rsidP="00973DFB">
      <w:pPr>
        <w:pStyle w:val="PL"/>
      </w:pPr>
      <w:r>
        <w:t xml:space="preserve">        - GBA_BSF</w:t>
      </w:r>
    </w:p>
    <w:p w14:paraId="01A06B42" w14:textId="77777777" w:rsidR="00973DFB" w:rsidRDefault="00973DFB" w:rsidP="00973DFB">
      <w:pPr>
        <w:pStyle w:val="PL"/>
      </w:pPr>
      <w:r>
        <w:t xml:space="preserve">        - CEF</w:t>
      </w:r>
    </w:p>
    <w:p w14:paraId="023F70E9" w14:textId="77777777" w:rsidR="00973DFB" w:rsidRDefault="00973DFB" w:rsidP="00973DFB">
      <w:pPr>
        <w:pStyle w:val="PL"/>
      </w:pPr>
      <w:r>
        <w:t xml:space="preserve">        - MB_UPF</w:t>
      </w:r>
    </w:p>
    <w:p w14:paraId="56DB5B62" w14:textId="77777777" w:rsidR="00973DFB" w:rsidRDefault="00973DFB" w:rsidP="00973DFB">
      <w:pPr>
        <w:pStyle w:val="PL"/>
      </w:pPr>
      <w:r>
        <w:t xml:space="preserve">        - NSWOF</w:t>
      </w:r>
    </w:p>
    <w:p w14:paraId="384DA18B" w14:textId="77777777" w:rsidR="00973DFB" w:rsidRDefault="00973DFB" w:rsidP="00973DFB">
      <w:pPr>
        <w:pStyle w:val="PL"/>
      </w:pPr>
      <w:r>
        <w:t xml:space="preserve">        - PKMF</w:t>
      </w:r>
    </w:p>
    <w:p w14:paraId="153B220C" w14:textId="77777777" w:rsidR="00973DFB" w:rsidRDefault="00973DFB" w:rsidP="00973DFB">
      <w:pPr>
        <w:pStyle w:val="PL"/>
      </w:pPr>
      <w:r>
        <w:t xml:space="preserve">        - MNPF</w:t>
      </w:r>
    </w:p>
    <w:p w14:paraId="1895E3F4" w14:textId="77777777" w:rsidR="00973DFB" w:rsidRDefault="00973DFB" w:rsidP="00973DFB">
      <w:pPr>
        <w:pStyle w:val="PL"/>
      </w:pPr>
      <w:r>
        <w:t xml:space="preserve">        - SMS_GMSC</w:t>
      </w:r>
    </w:p>
    <w:p w14:paraId="4956C6F4" w14:textId="77777777" w:rsidR="00973DFB" w:rsidRDefault="00973DFB" w:rsidP="00973DFB">
      <w:pPr>
        <w:pStyle w:val="PL"/>
      </w:pPr>
      <w:r>
        <w:t xml:space="preserve">        - SMS_IWMSC</w:t>
      </w:r>
    </w:p>
    <w:p w14:paraId="211B6B24" w14:textId="77777777" w:rsidR="00973DFB" w:rsidRDefault="00973DFB" w:rsidP="00973DFB">
      <w:pPr>
        <w:pStyle w:val="PL"/>
      </w:pPr>
      <w:r>
        <w:t xml:space="preserve">        - MBSF</w:t>
      </w:r>
    </w:p>
    <w:p w14:paraId="33E9F828" w14:textId="77777777" w:rsidR="00973DFB" w:rsidRDefault="00973DFB" w:rsidP="00973DFB">
      <w:pPr>
        <w:pStyle w:val="PL"/>
      </w:pPr>
      <w:r>
        <w:t xml:space="preserve">        - MBSTF</w:t>
      </w:r>
    </w:p>
    <w:p w14:paraId="31E1D339" w14:textId="77777777" w:rsidR="00973DFB" w:rsidRDefault="00973DFB" w:rsidP="00973DFB">
      <w:pPr>
        <w:pStyle w:val="PL"/>
      </w:pPr>
      <w:r>
        <w:t xml:space="preserve">        - PANF</w:t>
      </w:r>
    </w:p>
    <w:p w14:paraId="3F71107E" w14:textId="77777777" w:rsidR="00973DFB" w:rsidRDefault="00973DFB" w:rsidP="00973DFB">
      <w:pPr>
        <w:pStyle w:val="PL"/>
      </w:pPr>
      <w:r>
        <w:t xml:space="preserve">        - TNGF</w:t>
      </w:r>
    </w:p>
    <w:p w14:paraId="6F9282FE" w14:textId="77777777" w:rsidR="00973DFB" w:rsidRDefault="00973DFB" w:rsidP="00973DFB">
      <w:pPr>
        <w:pStyle w:val="PL"/>
      </w:pPr>
      <w:r>
        <w:lastRenderedPageBreak/>
        <w:t xml:space="preserve">        - W_AGF</w:t>
      </w:r>
    </w:p>
    <w:p w14:paraId="62B84694" w14:textId="77777777" w:rsidR="00973DFB" w:rsidRDefault="00973DFB" w:rsidP="00973DFB">
      <w:pPr>
        <w:pStyle w:val="PL"/>
      </w:pPr>
      <w:r>
        <w:t xml:space="preserve">        - TWIF</w:t>
      </w:r>
    </w:p>
    <w:p w14:paraId="527882CB" w14:textId="77777777" w:rsidR="00973DFB" w:rsidRDefault="00973DFB" w:rsidP="00973DFB">
      <w:pPr>
        <w:pStyle w:val="PL"/>
      </w:pPr>
      <w:r>
        <w:t xml:space="preserve">        - TSN_AF</w:t>
      </w:r>
    </w:p>
    <w:p w14:paraId="743E7637" w14:textId="77777777" w:rsidR="00973DFB" w:rsidRDefault="00973DFB" w:rsidP="00973DFB">
      <w:pPr>
        <w:pStyle w:val="PL"/>
      </w:pPr>
    </w:p>
    <w:p w14:paraId="1B4A1F55" w14:textId="77777777" w:rsidR="00973DFB" w:rsidRDefault="00973DFB" w:rsidP="00973DFB">
      <w:pPr>
        <w:pStyle w:val="PL"/>
      </w:pPr>
      <w:r>
        <w:t xml:space="preserve">    OperationSemantics:</w:t>
      </w:r>
    </w:p>
    <w:p w14:paraId="05A0C365" w14:textId="77777777" w:rsidR="00973DFB" w:rsidRDefault="00973DFB" w:rsidP="00973DFB">
      <w:pPr>
        <w:pStyle w:val="PL"/>
      </w:pPr>
      <w:r>
        <w:t xml:space="preserve">      type: string</w:t>
      </w:r>
    </w:p>
    <w:p w14:paraId="0374A00F" w14:textId="77777777" w:rsidR="00973DFB" w:rsidRDefault="00973DFB" w:rsidP="00973DFB">
      <w:pPr>
        <w:pStyle w:val="PL"/>
      </w:pPr>
      <w:r>
        <w:t xml:space="preserve">      enum:</w:t>
      </w:r>
    </w:p>
    <w:p w14:paraId="2C2D12ED" w14:textId="77777777" w:rsidR="00973DFB" w:rsidRDefault="00973DFB" w:rsidP="00973DFB">
      <w:pPr>
        <w:pStyle w:val="PL"/>
      </w:pPr>
      <w:r>
        <w:t xml:space="preserve">        - REQUEST_RESPONSE</w:t>
      </w:r>
    </w:p>
    <w:p w14:paraId="583BDFC5" w14:textId="77777777" w:rsidR="00973DFB" w:rsidRDefault="00973DFB" w:rsidP="00973DFB">
      <w:pPr>
        <w:pStyle w:val="PL"/>
      </w:pPr>
      <w:r>
        <w:t xml:space="preserve">        - SUBSCRIBE_NOTIFY</w:t>
      </w:r>
    </w:p>
    <w:p w14:paraId="0C0461F6" w14:textId="77777777" w:rsidR="00973DFB" w:rsidRDefault="00973DFB" w:rsidP="00973DFB">
      <w:pPr>
        <w:pStyle w:val="PL"/>
      </w:pPr>
      <w:r>
        <w:t xml:space="preserve">    SAP:</w:t>
      </w:r>
    </w:p>
    <w:p w14:paraId="1F2EC23B" w14:textId="77777777" w:rsidR="00973DFB" w:rsidRDefault="00973DFB" w:rsidP="00973DFB">
      <w:pPr>
        <w:pStyle w:val="PL"/>
      </w:pPr>
      <w:r>
        <w:t xml:space="preserve">      type: object</w:t>
      </w:r>
    </w:p>
    <w:p w14:paraId="5FDE1D2F" w14:textId="77777777" w:rsidR="00973DFB" w:rsidRDefault="00973DFB" w:rsidP="00973DFB">
      <w:pPr>
        <w:pStyle w:val="PL"/>
      </w:pPr>
      <w:r>
        <w:t xml:space="preserve">      properties:</w:t>
      </w:r>
    </w:p>
    <w:p w14:paraId="6712866A" w14:textId="77777777" w:rsidR="00973DFB" w:rsidRDefault="00973DFB" w:rsidP="00973DFB">
      <w:pPr>
        <w:pStyle w:val="PL"/>
      </w:pPr>
      <w:r>
        <w:t xml:space="preserve">        host:</w:t>
      </w:r>
    </w:p>
    <w:p w14:paraId="4CBB7164" w14:textId="77777777" w:rsidR="00973DFB" w:rsidRDefault="00973DFB" w:rsidP="00973DFB">
      <w:pPr>
        <w:pStyle w:val="PL"/>
      </w:pPr>
      <w:r>
        <w:t xml:space="preserve">          $ref: 'TS28623_ComDefs.yaml#/components/schemas/HostAddr'</w:t>
      </w:r>
    </w:p>
    <w:p w14:paraId="4DF9DDD9" w14:textId="77777777" w:rsidR="00973DFB" w:rsidRDefault="00973DFB" w:rsidP="00973DFB">
      <w:pPr>
        <w:pStyle w:val="PL"/>
      </w:pPr>
      <w:r>
        <w:t xml:space="preserve">        port:</w:t>
      </w:r>
    </w:p>
    <w:p w14:paraId="05C0A37B" w14:textId="77777777" w:rsidR="00973DFB" w:rsidRDefault="00973DFB" w:rsidP="00973DFB">
      <w:pPr>
        <w:pStyle w:val="PL"/>
      </w:pPr>
      <w:r>
        <w:t xml:space="preserve">          type: integer</w:t>
      </w:r>
    </w:p>
    <w:p w14:paraId="4A4C4A66" w14:textId="77777777" w:rsidR="00973DFB" w:rsidRDefault="00973DFB" w:rsidP="00973DFB">
      <w:pPr>
        <w:pStyle w:val="PL"/>
      </w:pPr>
      <w:r>
        <w:t xml:space="preserve">    NFServiceType:</w:t>
      </w:r>
    </w:p>
    <w:p w14:paraId="6BCF050B" w14:textId="77777777" w:rsidR="00973DFB" w:rsidRDefault="00973DFB" w:rsidP="00973DFB">
      <w:pPr>
        <w:pStyle w:val="PL"/>
      </w:pPr>
      <w:r>
        <w:t xml:space="preserve">      type: string</w:t>
      </w:r>
    </w:p>
    <w:p w14:paraId="0001569C" w14:textId="77777777" w:rsidR="00973DFB" w:rsidRDefault="00973DFB" w:rsidP="00973DFB">
      <w:pPr>
        <w:pStyle w:val="PL"/>
      </w:pPr>
      <w:r>
        <w:t xml:space="preserve">      enum:</w:t>
      </w:r>
    </w:p>
    <w:p w14:paraId="4E644975" w14:textId="77777777" w:rsidR="00973DFB" w:rsidRDefault="00973DFB" w:rsidP="00973DFB">
      <w:pPr>
        <w:pStyle w:val="PL"/>
      </w:pPr>
      <w:r>
        <w:t xml:space="preserve">        - Namf_Communication</w:t>
      </w:r>
    </w:p>
    <w:p w14:paraId="7862DC7A" w14:textId="77777777" w:rsidR="00973DFB" w:rsidRDefault="00973DFB" w:rsidP="00973DFB">
      <w:pPr>
        <w:pStyle w:val="PL"/>
      </w:pPr>
      <w:r>
        <w:t xml:space="preserve">        - Namf_EventExposure</w:t>
      </w:r>
    </w:p>
    <w:p w14:paraId="03B12D42" w14:textId="77777777" w:rsidR="00973DFB" w:rsidRDefault="00973DFB" w:rsidP="00973DFB">
      <w:pPr>
        <w:pStyle w:val="PL"/>
      </w:pPr>
      <w:r>
        <w:t xml:space="preserve">        - Namf_MT</w:t>
      </w:r>
    </w:p>
    <w:p w14:paraId="3F21F70C" w14:textId="77777777" w:rsidR="00973DFB" w:rsidRDefault="00973DFB" w:rsidP="00973DFB">
      <w:pPr>
        <w:pStyle w:val="PL"/>
      </w:pPr>
      <w:r>
        <w:t xml:space="preserve">        - Namf_Location</w:t>
      </w:r>
    </w:p>
    <w:p w14:paraId="150F586F" w14:textId="77777777" w:rsidR="00973DFB" w:rsidRDefault="00973DFB" w:rsidP="00973DFB">
      <w:pPr>
        <w:pStyle w:val="PL"/>
      </w:pPr>
      <w:r>
        <w:t xml:space="preserve">        - Nsmf_PDUSession</w:t>
      </w:r>
    </w:p>
    <w:p w14:paraId="08C06256" w14:textId="77777777" w:rsidR="00973DFB" w:rsidRDefault="00973DFB" w:rsidP="00973DFB">
      <w:pPr>
        <w:pStyle w:val="PL"/>
      </w:pPr>
      <w:r>
        <w:t xml:space="preserve">        - Nsmf_EventExposure</w:t>
      </w:r>
    </w:p>
    <w:p w14:paraId="57891FB5" w14:textId="77777777" w:rsidR="00973DFB" w:rsidRDefault="00973DFB" w:rsidP="00973DFB">
      <w:pPr>
        <w:pStyle w:val="PL"/>
      </w:pPr>
      <w:r>
        <w:t xml:space="preserve">        - Others</w:t>
      </w:r>
    </w:p>
    <w:p w14:paraId="429251DF" w14:textId="77777777" w:rsidR="00973DFB" w:rsidRDefault="00973DFB" w:rsidP="00973DFB">
      <w:pPr>
        <w:pStyle w:val="PL"/>
      </w:pPr>
      <w:r>
        <w:t xml:space="preserve">    TransportProtocol:</w:t>
      </w:r>
    </w:p>
    <w:p w14:paraId="025BC02B" w14:textId="77777777" w:rsidR="00973DFB" w:rsidRDefault="00973DFB" w:rsidP="00973DFB">
      <w:pPr>
        <w:pStyle w:val="PL"/>
      </w:pPr>
      <w:r>
        <w:t xml:space="preserve">      anyOf:</w:t>
      </w:r>
    </w:p>
    <w:p w14:paraId="14E7D12B" w14:textId="77777777" w:rsidR="00973DFB" w:rsidRDefault="00973DFB" w:rsidP="00973DFB">
      <w:pPr>
        <w:pStyle w:val="PL"/>
      </w:pPr>
      <w:r>
        <w:t xml:space="preserve">        - type: string</w:t>
      </w:r>
    </w:p>
    <w:p w14:paraId="1C502429" w14:textId="77777777" w:rsidR="00973DFB" w:rsidRDefault="00973DFB" w:rsidP="00973DFB">
      <w:pPr>
        <w:pStyle w:val="PL"/>
      </w:pPr>
      <w:r>
        <w:t xml:space="preserve">          enum:</w:t>
      </w:r>
    </w:p>
    <w:p w14:paraId="4987F297" w14:textId="77777777" w:rsidR="00973DFB" w:rsidRDefault="00973DFB" w:rsidP="00973DFB">
      <w:pPr>
        <w:pStyle w:val="PL"/>
      </w:pPr>
      <w:r>
        <w:t xml:space="preserve">            - TCP</w:t>
      </w:r>
    </w:p>
    <w:p w14:paraId="7F725F72" w14:textId="77777777" w:rsidR="00973DFB" w:rsidRDefault="00973DFB" w:rsidP="00973DFB">
      <w:pPr>
        <w:pStyle w:val="PL"/>
      </w:pPr>
      <w:r>
        <w:t xml:space="preserve">        - type: string</w:t>
      </w:r>
    </w:p>
    <w:p w14:paraId="61C49B63" w14:textId="77777777" w:rsidR="00973DFB" w:rsidRDefault="00973DFB" w:rsidP="00973DFB">
      <w:pPr>
        <w:pStyle w:val="PL"/>
      </w:pPr>
      <w:r>
        <w:t xml:space="preserve">    SupportedPerfMetricGroup:</w:t>
      </w:r>
    </w:p>
    <w:p w14:paraId="4E8A1249" w14:textId="77777777" w:rsidR="00973DFB" w:rsidRDefault="00973DFB" w:rsidP="00973DFB">
      <w:pPr>
        <w:pStyle w:val="PL"/>
      </w:pPr>
      <w:r>
        <w:t xml:space="preserve">      type: object</w:t>
      </w:r>
    </w:p>
    <w:p w14:paraId="21EC54E3" w14:textId="77777777" w:rsidR="00973DFB" w:rsidRDefault="00973DFB" w:rsidP="00973DFB">
      <w:pPr>
        <w:pStyle w:val="PL"/>
      </w:pPr>
      <w:r>
        <w:t xml:space="preserve">      properties:</w:t>
      </w:r>
    </w:p>
    <w:p w14:paraId="02813E31" w14:textId="77777777" w:rsidR="00973DFB" w:rsidRDefault="00973DFB" w:rsidP="00973DFB">
      <w:pPr>
        <w:pStyle w:val="PL"/>
      </w:pPr>
      <w:r>
        <w:t xml:space="preserve">        performanceMetrics:</w:t>
      </w:r>
    </w:p>
    <w:p w14:paraId="333B9A58" w14:textId="77777777" w:rsidR="00973DFB" w:rsidRDefault="00973DFB" w:rsidP="00973DFB">
      <w:pPr>
        <w:pStyle w:val="PL"/>
      </w:pPr>
      <w:r>
        <w:t xml:space="preserve">          type: array</w:t>
      </w:r>
    </w:p>
    <w:p w14:paraId="109CF2D2" w14:textId="77777777" w:rsidR="00973DFB" w:rsidRDefault="00973DFB" w:rsidP="00973DFB">
      <w:pPr>
        <w:pStyle w:val="PL"/>
      </w:pPr>
      <w:r>
        <w:t xml:space="preserve">          items:</w:t>
      </w:r>
    </w:p>
    <w:p w14:paraId="701C2C64" w14:textId="77777777" w:rsidR="00973DFB" w:rsidRDefault="00973DFB" w:rsidP="00973DFB">
      <w:pPr>
        <w:pStyle w:val="PL"/>
      </w:pPr>
      <w:r>
        <w:t xml:space="preserve">            type: string</w:t>
      </w:r>
    </w:p>
    <w:p w14:paraId="03DFEAD3" w14:textId="77777777" w:rsidR="00973DFB" w:rsidRDefault="00973DFB" w:rsidP="00973DFB">
      <w:pPr>
        <w:pStyle w:val="PL"/>
      </w:pPr>
      <w:r>
        <w:t xml:space="preserve">        granularityPeriods:</w:t>
      </w:r>
    </w:p>
    <w:p w14:paraId="404042BF" w14:textId="77777777" w:rsidR="00973DFB" w:rsidRDefault="00973DFB" w:rsidP="00973DFB">
      <w:pPr>
        <w:pStyle w:val="PL"/>
      </w:pPr>
      <w:r>
        <w:t xml:space="preserve">          type: array</w:t>
      </w:r>
    </w:p>
    <w:p w14:paraId="7C4D65A9" w14:textId="77777777" w:rsidR="00973DFB" w:rsidRDefault="00973DFB" w:rsidP="00973DFB">
      <w:pPr>
        <w:pStyle w:val="PL"/>
      </w:pPr>
      <w:r>
        <w:t xml:space="preserve">          items:</w:t>
      </w:r>
    </w:p>
    <w:p w14:paraId="40420127" w14:textId="77777777" w:rsidR="00973DFB" w:rsidRDefault="00973DFB" w:rsidP="00973DFB">
      <w:pPr>
        <w:pStyle w:val="PL"/>
      </w:pPr>
      <w:r>
        <w:t xml:space="preserve">            type: integer</w:t>
      </w:r>
    </w:p>
    <w:p w14:paraId="3F32F947" w14:textId="77777777" w:rsidR="00973DFB" w:rsidRDefault="00973DFB" w:rsidP="00973DFB">
      <w:pPr>
        <w:pStyle w:val="PL"/>
      </w:pPr>
      <w:r>
        <w:t xml:space="preserve">            minimum: 1</w:t>
      </w:r>
    </w:p>
    <w:p w14:paraId="2191F6E8" w14:textId="77777777" w:rsidR="00973DFB" w:rsidRDefault="00973DFB" w:rsidP="00973DFB">
      <w:pPr>
        <w:pStyle w:val="PL"/>
      </w:pPr>
      <w:r>
        <w:t xml:space="preserve">        reportingMethods:</w:t>
      </w:r>
    </w:p>
    <w:p w14:paraId="77B9DB26" w14:textId="77777777" w:rsidR="00973DFB" w:rsidRDefault="00973DFB" w:rsidP="00973DFB">
      <w:pPr>
        <w:pStyle w:val="PL"/>
      </w:pPr>
      <w:r>
        <w:t xml:space="preserve">          type: array</w:t>
      </w:r>
    </w:p>
    <w:p w14:paraId="30193BD7" w14:textId="77777777" w:rsidR="00973DFB" w:rsidRDefault="00973DFB" w:rsidP="00973DFB">
      <w:pPr>
        <w:pStyle w:val="PL"/>
      </w:pPr>
      <w:r>
        <w:t xml:space="preserve">          items:</w:t>
      </w:r>
    </w:p>
    <w:p w14:paraId="53196479" w14:textId="77777777" w:rsidR="00973DFB" w:rsidRDefault="00973DFB" w:rsidP="00973DFB">
      <w:pPr>
        <w:pStyle w:val="PL"/>
      </w:pPr>
      <w:r>
        <w:t xml:space="preserve">            type: string</w:t>
      </w:r>
    </w:p>
    <w:p w14:paraId="103046BC" w14:textId="77777777" w:rsidR="00973DFB" w:rsidRDefault="00973DFB" w:rsidP="00973DFB">
      <w:pPr>
        <w:pStyle w:val="PL"/>
      </w:pPr>
      <w:r>
        <w:t xml:space="preserve">            enum:</w:t>
      </w:r>
    </w:p>
    <w:p w14:paraId="2716466E" w14:textId="77777777" w:rsidR="00973DFB" w:rsidRDefault="00973DFB" w:rsidP="00973DFB">
      <w:pPr>
        <w:pStyle w:val="PL"/>
      </w:pPr>
      <w:r>
        <w:t xml:space="preserve">             - FILE_BASED_LOC_SET_BY_PRODUCER</w:t>
      </w:r>
    </w:p>
    <w:p w14:paraId="1C98C347" w14:textId="77777777" w:rsidR="00973DFB" w:rsidRDefault="00973DFB" w:rsidP="00973DFB">
      <w:pPr>
        <w:pStyle w:val="PL"/>
      </w:pPr>
      <w:r>
        <w:t xml:space="preserve">             - FILE_BASED_LOC_SET_BY_CONSUMER</w:t>
      </w:r>
    </w:p>
    <w:p w14:paraId="2B88420D" w14:textId="77777777" w:rsidR="00973DFB" w:rsidRDefault="00973DFB" w:rsidP="00973DFB">
      <w:pPr>
        <w:pStyle w:val="PL"/>
      </w:pPr>
      <w:r>
        <w:t xml:space="preserve">             - STREAM_BASED </w:t>
      </w:r>
    </w:p>
    <w:p w14:paraId="255ABC99" w14:textId="77777777" w:rsidR="00973DFB" w:rsidRDefault="00973DFB" w:rsidP="00973DFB">
      <w:pPr>
        <w:pStyle w:val="PL"/>
        <w:rPr>
          <w:ins w:id="1" w:author="scottma"/>
        </w:rPr>
      </w:pPr>
      <w:ins w:id="2" w:author="scottma">
        <w:r>
          <w:t xml:space="preserve">        reportingPeriods:</w:t>
        </w:r>
      </w:ins>
    </w:p>
    <w:p w14:paraId="25020530" w14:textId="77777777" w:rsidR="00973DFB" w:rsidRDefault="00973DFB" w:rsidP="00973DFB">
      <w:pPr>
        <w:pStyle w:val="PL"/>
        <w:rPr>
          <w:del w:id="3" w:author="scottma"/>
        </w:rPr>
      </w:pPr>
      <w:del w:id="4" w:author="scottma">
        <w:r>
          <w:delText xml:space="preserve">        monitorGranularityPeriods:</w:delText>
        </w:r>
      </w:del>
    </w:p>
    <w:p w14:paraId="598DC07A" w14:textId="77777777" w:rsidR="00973DFB" w:rsidRDefault="00973DFB" w:rsidP="00973DFB">
      <w:pPr>
        <w:pStyle w:val="PL"/>
      </w:pPr>
      <w:r>
        <w:t xml:space="preserve">          type: array</w:t>
      </w:r>
    </w:p>
    <w:p w14:paraId="2E1DF172" w14:textId="77777777" w:rsidR="00973DFB" w:rsidRDefault="00973DFB" w:rsidP="00973DFB">
      <w:pPr>
        <w:pStyle w:val="PL"/>
      </w:pPr>
      <w:r>
        <w:t xml:space="preserve">          items:</w:t>
      </w:r>
    </w:p>
    <w:p w14:paraId="4DC4762F" w14:textId="77777777" w:rsidR="00973DFB" w:rsidRDefault="00973DFB" w:rsidP="00973DFB">
      <w:pPr>
        <w:pStyle w:val="PL"/>
      </w:pPr>
      <w:r>
        <w:t xml:space="preserve">            type: integer</w:t>
      </w:r>
    </w:p>
    <w:p w14:paraId="04F6C5C4" w14:textId="77777777" w:rsidR="00973DFB" w:rsidRDefault="00973DFB" w:rsidP="00973DFB">
      <w:pPr>
        <w:pStyle w:val="PL"/>
      </w:pPr>
      <w:r>
        <w:t xml:space="preserve">            minimum: 1</w:t>
      </w:r>
    </w:p>
    <w:p w14:paraId="0A0D97C5" w14:textId="77777777" w:rsidR="00973DFB" w:rsidRDefault="00973DFB" w:rsidP="00973DFB">
      <w:pPr>
        <w:pStyle w:val="PL"/>
      </w:pPr>
      <w:r>
        <w:t xml:space="preserve">    ReportingCtrl:</w:t>
      </w:r>
    </w:p>
    <w:p w14:paraId="46841072" w14:textId="77777777" w:rsidR="00973DFB" w:rsidRDefault="00973DFB" w:rsidP="00973DFB">
      <w:pPr>
        <w:pStyle w:val="PL"/>
      </w:pPr>
      <w:r>
        <w:t xml:space="preserve">      oneOf:</w:t>
      </w:r>
    </w:p>
    <w:p w14:paraId="5377C1E0" w14:textId="77777777" w:rsidR="00973DFB" w:rsidRDefault="00973DFB" w:rsidP="00973DFB">
      <w:pPr>
        <w:pStyle w:val="PL"/>
      </w:pPr>
      <w:r>
        <w:t xml:space="preserve">        - type: object</w:t>
      </w:r>
    </w:p>
    <w:p w14:paraId="34558DC2" w14:textId="77777777" w:rsidR="00973DFB" w:rsidRDefault="00973DFB" w:rsidP="00973DFB">
      <w:pPr>
        <w:pStyle w:val="PL"/>
      </w:pPr>
      <w:r>
        <w:t xml:space="preserve">          properties:</w:t>
      </w:r>
    </w:p>
    <w:p w14:paraId="512C2E15" w14:textId="77777777" w:rsidR="00973DFB" w:rsidRDefault="00973DFB" w:rsidP="00973DFB">
      <w:pPr>
        <w:pStyle w:val="PL"/>
      </w:pPr>
      <w:r>
        <w:t xml:space="preserve">            fileReportingPeriod:</w:t>
      </w:r>
    </w:p>
    <w:p w14:paraId="26F0B6F8" w14:textId="77777777" w:rsidR="00973DFB" w:rsidRDefault="00973DFB" w:rsidP="00973DFB">
      <w:pPr>
        <w:pStyle w:val="PL"/>
      </w:pPr>
      <w:r>
        <w:t xml:space="preserve">              type: integer</w:t>
      </w:r>
    </w:p>
    <w:p w14:paraId="7BA80BAD" w14:textId="77777777" w:rsidR="00973DFB" w:rsidRDefault="00973DFB" w:rsidP="00973DFB">
      <w:pPr>
        <w:pStyle w:val="PL"/>
      </w:pPr>
      <w:r>
        <w:t xml:space="preserve">        - type: object</w:t>
      </w:r>
    </w:p>
    <w:p w14:paraId="78D4E5E7" w14:textId="77777777" w:rsidR="00973DFB" w:rsidRDefault="00973DFB" w:rsidP="00973DFB">
      <w:pPr>
        <w:pStyle w:val="PL"/>
      </w:pPr>
      <w:r>
        <w:t xml:space="preserve">          properties:</w:t>
      </w:r>
    </w:p>
    <w:p w14:paraId="1A84CB14" w14:textId="77777777" w:rsidR="00973DFB" w:rsidRDefault="00973DFB" w:rsidP="00973DFB">
      <w:pPr>
        <w:pStyle w:val="PL"/>
      </w:pPr>
      <w:r>
        <w:t xml:space="preserve">            fileReportingPeriod:</w:t>
      </w:r>
    </w:p>
    <w:p w14:paraId="736F70FD" w14:textId="77777777" w:rsidR="00973DFB" w:rsidRDefault="00973DFB" w:rsidP="00973DFB">
      <w:pPr>
        <w:pStyle w:val="PL"/>
      </w:pPr>
      <w:r>
        <w:t xml:space="preserve">              type: integer</w:t>
      </w:r>
    </w:p>
    <w:p w14:paraId="154E98FE" w14:textId="77777777" w:rsidR="00973DFB" w:rsidRDefault="00973DFB" w:rsidP="00973DFB">
      <w:pPr>
        <w:pStyle w:val="PL"/>
      </w:pPr>
      <w:r>
        <w:t xml:space="preserve">            fileLocation:</w:t>
      </w:r>
    </w:p>
    <w:p w14:paraId="034FFE27" w14:textId="77777777" w:rsidR="00973DFB" w:rsidRDefault="00973DFB" w:rsidP="00973DFB">
      <w:pPr>
        <w:pStyle w:val="PL"/>
      </w:pPr>
      <w:r>
        <w:t xml:space="preserve">              $ref: 'TS28623_ComDefs.yaml#/components/schemas/Uri'</w:t>
      </w:r>
    </w:p>
    <w:p w14:paraId="2ED5C249" w14:textId="77777777" w:rsidR="00973DFB" w:rsidRDefault="00973DFB" w:rsidP="00973DFB">
      <w:pPr>
        <w:pStyle w:val="PL"/>
      </w:pPr>
      <w:r>
        <w:t xml:space="preserve">        - type: object</w:t>
      </w:r>
    </w:p>
    <w:p w14:paraId="598B3320" w14:textId="77777777" w:rsidR="00973DFB" w:rsidRDefault="00973DFB" w:rsidP="00973DFB">
      <w:pPr>
        <w:pStyle w:val="PL"/>
      </w:pPr>
      <w:r>
        <w:t xml:space="preserve">          properties:</w:t>
      </w:r>
    </w:p>
    <w:p w14:paraId="4C3543D7" w14:textId="77777777" w:rsidR="00973DFB" w:rsidRDefault="00973DFB" w:rsidP="00973DFB">
      <w:pPr>
        <w:pStyle w:val="PL"/>
      </w:pPr>
      <w:r>
        <w:t xml:space="preserve">            streamTarget:</w:t>
      </w:r>
    </w:p>
    <w:p w14:paraId="32787A8E" w14:textId="77777777" w:rsidR="00973DFB" w:rsidRDefault="00973DFB" w:rsidP="00973DFB">
      <w:pPr>
        <w:pStyle w:val="PL"/>
      </w:pPr>
      <w:r>
        <w:t xml:space="preserve">              $ref: 'TS28623_ComDefs.yaml#/components/schemas/Uri'</w:t>
      </w:r>
    </w:p>
    <w:p w14:paraId="53025F32" w14:textId="77777777" w:rsidR="00973DFB" w:rsidRDefault="00973DFB" w:rsidP="00973DFB">
      <w:pPr>
        <w:pStyle w:val="PL"/>
      </w:pPr>
      <w:r>
        <w:t xml:space="preserve">    Scope:</w:t>
      </w:r>
    </w:p>
    <w:p w14:paraId="1D0AD131" w14:textId="77777777" w:rsidR="00973DFB" w:rsidRDefault="00973DFB" w:rsidP="00973DFB">
      <w:pPr>
        <w:pStyle w:val="PL"/>
      </w:pPr>
      <w:r>
        <w:t xml:space="preserve">      type: object</w:t>
      </w:r>
    </w:p>
    <w:p w14:paraId="4307F7FA" w14:textId="77777777" w:rsidR="00973DFB" w:rsidRDefault="00973DFB" w:rsidP="00973DFB">
      <w:pPr>
        <w:pStyle w:val="PL"/>
      </w:pPr>
      <w:r>
        <w:t xml:space="preserve">      properties:</w:t>
      </w:r>
    </w:p>
    <w:p w14:paraId="23C10DFC" w14:textId="77777777" w:rsidR="00973DFB" w:rsidRDefault="00973DFB" w:rsidP="00973DFB">
      <w:pPr>
        <w:pStyle w:val="PL"/>
      </w:pPr>
      <w:r>
        <w:t xml:space="preserve">        scopeType:</w:t>
      </w:r>
    </w:p>
    <w:p w14:paraId="4042400F" w14:textId="77777777" w:rsidR="00973DFB" w:rsidRDefault="00973DFB" w:rsidP="00973DFB">
      <w:pPr>
        <w:pStyle w:val="PL"/>
      </w:pPr>
      <w:r>
        <w:lastRenderedPageBreak/>
        <w:t xml:space="preserve">          type: string</w:t>
      </w:r>
    </w:p>
    <w:p w14:paraId="48A04C2D" w14:textId="77777777" w:rsidR="00973DFB" w:rsidRDefault="00973DFB" w:rsidP="00973DFB">
      <w:pPr>
        <w:pStyle w:val="PL"/>
      </w:pPr>
      <w:r>
        <w:t xml:space="preserve">          enum:</w:t>
      </w:r>
    </w:p>
    <w:p w14:paraId="48973430" w14:textId="77777777" w:rsidR="00973DFB" w:rsidRDefault="00973DFB" w:rsidP="00973DFB">
      <w:pPr>
        <w:pStyle w:val="PL"/>
      </w:pPr>
      <w:r>
        <w:t xml:space="preserve">            - BASE_ONLY</w:t>
      </w:r>
    </w:p>
    <w:p w14:paraId="6BB9E71B" w14:textId="77777777" w:rsidR="00973DFB" w:rsidRDefault="00973DFB" w:rsidP="00973DFB">
      <w:pPr>
        <w:pStyle w:val="PL"/>
      </w:pPr>
      <w:r>
        <w:t xml:space="preserve">            - BASE_ALL</w:t>
      </w:r>
    </w:p>
    <w:p w14:paraId="55E3F68F" w14:textId="77777777" w:rsidR="00973DFB" w:rsidRDefault="00973DFB" w:rsidP="00973DFB">
      <w:pPr>
        <w:pStyle w:val="PL"/>
      </w:pPr>
      <w:r>
        <w:t xml:space="preserve">            - BASE_NTH_LEVEL</w:t>
      </w:r>
    </w:p>
    <w:p w14:paraId="2576C09D" w14:textId="77777777" w:rsidR="00973DFB" w:rsidRDefault="00973DFB" w:rsidP="00973DFB">
      <w:pPr>
        <w:pStyle w:val="PL"/>
      </w:pPr>
      <w:r>
        <w:t xml:space="preserve">            - BASE_SUBTREE</w:t>
      </w:r>
    </w:p>
    <w:p w14:paraId="57C819C1" w14:textId="77777777" w:rsidR="00973DFB" w:rsidRDefault="00973DFB" w:rsidP="00973DFB">
      <w:pPr>
        <w:pStyle w:val="PL"/>
      </w:pPr>
      <w:r>
        <w:t xml:space="preserve">        scopeLevel:</w:t>
      </w:r>
    </w:p>
    <w:p w14:paraId="3290EF55" w14:textId="77777777" w:rsidR="00973DFB" w:rsidRDefault="00973DFB" w:rsidP="00973DFB">
      <w:pPr>
        <w:pStyle w:val="PL"/>
      </w:pPr>
      <w:r>
        <w:t xml:space="preserve">          type: integer</w:t>
      </w:r>
    </w:p>
    <w:p w14:paraId="7D3A7122" w14:textId="77777777" w:rsidR="00973DFB" w:rsidRDefault="00973DFB" w:rsidP="00973DFB">
      <w:pPr>
        <w:pStyle w:val="PL"/>
      </w:pPr>
      <w:r>
        <w:t xml:space="preserve">    ProcessMonitor:</w:t>
      </w:r>
    </w:p>
    <w:p w14:paraId="46131CB6" w14:textId="77777777" w:rsidR="00973DFB" w:rsidRDefault="00973DFB" w:rsidP="00973DFB">
      <w:pPr>
        <w:pStyle w:val="PL"/>
      </w:pPr>
      <w:r>
        <w:t xml:space="preserve">      description: &gt;-</w:t>
      </w:r>
    </w:p>
    <w:p w14:paraId="66415997" w14:textId="77777777" w:rsidR="00973DFB" w:rsidRDefault="00973DFB" w:rsidP="00973DFB">
      <w:pPr>
        <w:pStyle w:val="PL"/>
      </w:pPr>
      <w:r>
        <w:t xml:space="preserve">        This data type is the "ProcessMonitor" data type without specialisations.</w:t>
      </w:r>
    </w:p>
    <w:p w14:paraId="7416F023" w14:textId="77777777" w:rsidR="00973DFB" w:rsidRDefault="00973DFB" w:rsidP="00973DFB">
      <w:pPr>
        <w:pStyle w:val="PL"/>
      </w:pPr>
      <w:r>
        <w:t xml:space="preserve">      type: object</w:t>
      </w:r>
    </w:p>
    <w:p w14:paraId="2F075957" w14:textId="77777777" w:rsidR="00973DFB" w:rsidRDefault="00973DFB" w:rsidP="00973DFB">
      <w:pPr>
        <w:pStyle w:val="PL"/>
      </w:pPr>
      <w:r>
        <w:t xml:space="preserve">      properties:</w:t>
      </w:r>
    </w:p>
    <w:p w14:paraId="47FB245D" w14:textId="77777777" w:rsidR="00973DFB" w:rsidRDefault="00973DFB" w:rsidP="00973DFB">
      <w:pPr>
        <w:pStyle w:val="PL"/>
      </w:pPr>
      <w:r>
        <w:t xml:space="preserve">        jobId:</w:t>
      </w:r>
    </w:p>
    <w:p w14:paraId="08AEE1C0" w14:textId="77777777" w:rsidR="00973DFB" w:rsidRDefault="00973DFB" w:rsidP="00973DFB">
      <w:pPr>
        <w:pStyle w:val="PL"/>
      </w:pPr>
      <w:r>
        <w:t xml:space="preserve">          type: string</w:t>
      </w:r>
    </w:p>
    <w:p w14:paraId="38172DAF" w14:textId="77777777" w:rsidR="00973DFB" w:rsidRDefault="00973DFB" w:rsidP="00973DFB">
      <w:pPr>
        <w:pStyle w:val="PL"/>
      </w:pPr>
      <w:r>
        <w:t xml:space="preserve">        status:</w:t>
      </w:r>
    </w:p>
    <w:p w14:paraId="6C406F7C" w14:textId="77777777" w:rsidR="00973DFB" w:rsidRDefault="00973DFB" w:rsidP="00973DFB">
      <w:pPr>
        <w:pStyle w:val="PL"/>
      </w:pPr>
      <w:r>
        <w:t xml:space="preserve">          type: string</w:t>
      </w:r>
    </w:p>
    <w:p w14:paraId="7F01CAE0" w14:textId="77777777" w:rsidR="00973DFB" w:rsidRDefault="00973DFB" w:rsidP="00973DFB">
      <w:pPr>
        <w:pStyle w:val="PL"/>
      </w:pPr>
      <w:r>
        <w:t xml:space="preserve">          enum:</w:t>
      </w:r>
    </w:p>
    <w:p w14:paraId="02D0E3B2" w14:textId="77777777" w:rsidR="00973DFB" w:rsidRDefault="00973DFB" w:rsidP="00973DFB">
      <w:pPr>
        <w:pStyle w:val="PL"/>
      </w:pPr>
      <w:r>
        <w:t xml:space="preserve">            - NOT_STARTED</w:t>
      </w:r>
    </w:p>
    <w:p w14:paraId="22BBE1EE" w14:textId="77777777" w:rsidR="00973DFB" w:rsidRDefault="00973DFB" w:rsidP="00973DFB">
      <w:pPr>
        <w:pStyle w:val="PL"/>
      </w:pPr>
      <w:r>
        <w:t xml:space="preserve">            - RUNNING</w:t>
      </w:r>
    </w:p>
    <w:p w14:paraId="1CD73F22" w14:textId="77777777" w:rsidR="00973DFB" w:rsidRDefault="00973DFB" w:rsidP="00973DFB">
      <w:pPr>
        <w:pStyle w:val="PL"/>
      </w:pPr>
      <w:r>
        <w:t xml:space="preserve">            - FINSHED</w:t>
      </w:r>
    </w:p>
    <w:p w14:paraId="089DB367" w14:textId="77777777" w:rsidR="00973DFB" w:rsidRDefault="00973DFB" w:rsidP="00973DFB">
      <w:pPr>
        <w:pStyle w:val="PL"/>
      </w:pPr>
      <w:r>
        <w:t xml:space="preserve">            - FAILED</w:t>
      </w:r>
    </w:p>
    <w:p w14:paraId="24F824CD" w14:textId="77777777" w:rsidR="00973DFB" w:rsidRDefault="00973DFB" w:rsidP="00973DFB">
      <w:pPr>
        <w:pStyle w:val="PL"/>
      </w:pPr>
      <w:r>
        <w:t xml:space="preserve">            - PARTIALLY_FAILED</w:t>
      </w:r>
    </w:p>
    <w:p w14:paraId="5EA890A8" w14:textId="77777777" w:rsidR="00973DFB" w:rsidRDefault="00973DFB" w:rsidP="00973DFB">
      <w:pPr>
        <w:pStyle w:val="PL"/>
      </w:pPr>
      <w:r>
        <w:t xml:space="preserve">            - CANCELLING</w:t>
      </w:r>
    </w:p>
    <w:p w14:paraId="03C2621D" w14:textId="77777777" w:rsidR="00973DFB" w:rsidRDefault="00973DFB" w:rsidP="00973DFB">
      <w:pPr>
        <w:pStyle w:val="PL"/>
      </w:pPr>
      <w:r>
        <w:t xml:space="preserve">            - CANCELLED</w:t>
      </w:r>
    </w:p>
    <w:p w14:paraId="533AA749" w14:textId="77777777" w:rsidR="00973DFB" w:rsidRDefault="00973DFB" w:rsidP="00973DFB">
      <w:pPr>
        <w:pStyle w:val="PL"/>
      </w:pPr>
      <w:r>
        <w:t xml:space="preserve">        progressPercentage:</w:t>
      </w:r>
    </w:p>
    <w:p w14:paraId="0C307091" w14:textId="77777777" w:rsidR="00973DFB" w:rsidRDefault="00973DFB" w:rsidP="00973DFB">
      <w:pPr>
        <w:pStyle w:val="PL"/>
      </w:pPr>
      <w:r>
        <w:t xml:space="preserve">          type: integer</w:t>
      </w:r>
    </w:p>
    <w:p w14:paraId="395B245F" w14:textId="77777777" w:rsidR="00973DFB" w:rsidRDefault="00973DFB" w:rsidP="00973DFB">
      <w:pPr>
        <w:pStyle w:val="PL"/>
      </w:pPr>
      <w:r>
        <w:t xml:space="preserve">          minimum: 0</w:t>
      </w:r>
    </w:p>
    <w:p w14:paraId="788F251A" w14:textId="77777777" w:rsidR="00973DFB" w:rsidRDefault="00973DFB" w:rsidP="00973DFB">
      <w:pPr>
        <w:pStyle w:val="PL"/>
      </w:pPr>
      <w:r>
        <w:t xml:space="preserve">          maximum: 100</w:t>
      </w:r>
    </w:p>
    <w:p w14:paraId="268F596C" w14:textId="77777777" w:rsidR="00973DFB" w:rsidRDefault="00973DFB" w:rsidP="00973DFB">
      <w:pPr>
        <w:pStyle w:val="PL"/>
      </w:pPr>
      <w:r>
        <w:t xml:space="preserve">        progressStateInfo:</w:t>
      </w:r>
    </w:p>
    <w:p w14:paraId="64664B31" w14:textId="77777777" w:rsidR="00973DFB" w:rsidRDefault="00973DFB" w:rsidP="00973DFB">
      <w:pPr>
        <w:pStyle w:val="PL"/>
      </w:pPr>
      <w:r>
        <w:t xml:space="preserve">          type: string</w:t>
      </w:r>
    </w:p>
    <w:p w14:paraId="435F712A" w14:textId="77777777" w:rsidR="00973DFB" w:rsidRDefault="00973DFB" w:rsidP="00973DFB">
      <w:pPr>
        <w:pStyle w:val="PL"/>
      </w:pPr>
      <w:r>
        <w:t xml:space="preserve">        resultStateInfo:</w:t>
      </w:r>
    </w:p>
    <w:p w14:paraId="3F853458" w14:textId="77777777" w:rsidR="00973DFB" w:rsidRDefault="00973DFB" w:rsidP="00973DFB">
      <w:pPr>
        <w:pStyle w:val="PL"/>
      </w:pPr>
      <w:r>
        <w:t xml:space="preserve">          type: string</w:t>
      </w:r>
    </w:p>
    <w:p w14:paraId="7435F6DF" w14:textId="77777777" w:rsidR="00973DFB" w:rsidRDefault="00973DFB" w:rsidP="00973DFB">
      <w:pPr>
        <w:pStyle w:val="PL"/>
      </w:pPr>
      <w:r>
        <w:t xml:space="preserve">        startTime:</w:t>
      </w:r>
    </w:p>
    <w:p w14:paraId="554CC039" w14:textId="77777777" w:rsidR="00973DFB" w:rsidRDefault="00973DFB" w:rsidP="00973DFB">
      <w:pPr>
        <w:pStyle w:val="PL"/>
      </w:pPr>
      <w:r>
        <w:t xml:space="preserve">          $ref: 'TS28623_ComDefs.yaml#/components/schemas/DateTime'</w:t>
      </w:r>
    </w:p>
    <w:p w14:paraId="7C77243E" w14:textId="77777777" w:rsidR="00973DFB" w:rsidRDefault="00973DFB" w:rsidP="00973DFB">
      <w:pPr>
        <w:pStyle w:val="PL"/>
      </w:pPr>
      <w:r>
        <w:t xml:space="preserve">        endTime:</w:t>
      </w:r>
    </w:p>
    <w:p w14:paraId="01B6610D" w14:textId="77777777" w:rsidR="00973DFB" w:rsidRDefault="00973DFB" w:rsidP="00973DFB">
      <w:pPr>
        <w:pStyle w:val="PL"/>
      </w:pPr>
      <w:r>
        <w:t xml:space="preserve">          $ref: 'TS28623_ComDefs.yaml#/components/schemas/DateTime'</w:t>
      </w:r>
    </w:p>
    <w:p w14:paraId="4CB5F362" w14:textId="77777777" w:rsidR="00973DFB" w:rsidRDefault="00973DFB" w:rsidP="00973DFB">
      <w:pPr>
        <w:pStyle w:val="PL"/>
      </w:pPr>
      <w:r>
        <w:t xml:space="preserve">        timer:</w:t>
      </w:r>
    </w:p>
    <w:p w14:paraId="7B46D144" w14:textId="77777777" w:rsidR="00973DFB" w:rsidRDefault="00973DFB" w:rsidP="00973DFB">
      <w:pPr>
        <w:pStyle w:val="PL"/>
      </w:pPr>
      <w:r>
        <w:t xml:space="preserve">          type: integer</w:t>
      </w:r>
    </w:p>
    <w:p w14:paraId="66D7064D" w14:textId="77777777" w:rsidR="00973DFB" w:rsidRDefault="00973DFB" w:rsidP="00973DFB">
      <w:pPr>
        <w:pStyle w:val="PL"/>
      </w:pPr>
      <w:r>
        <w:t xml:space="preserve">    FileDownloadJobProcessMonitor:</w:t>
      </w:r>
    </w:p>
    <w:p w14:paraId="6219A7B0" w14:textId="77777777" w:rsidR="00973DFB" w:rsidRDefault="00973DFB" w:rsidP="00973DFB">
      <w:pPr>
        <w:pStyle w:val="PL"/>
      </w:pPr>
      <w:r>
        <w:t xml:space="preserve">      description: &gt;-</w:t>
      </w:r>
    </w:p>
    <w:p w14:paraId="0D430479" w14:textId="77777777" w:rsidR="00973DFB" w:rsidRDefault="00973DFB" w:rsidP="00973DFB">
      <w:pPr>
        <w:pStyle w:val="PL"/>
      </w:pPr>
      <w:r>
        <w:t xml:space="preserve">        This data type is the "ProcessMonitor" data type with specialisations</w:t>
      </w:r>
    </w:p>
    <w:p w14:paraId="5F0F6142" w14:textId="77777777" w:rsidR="00973DFB" w:rsidRDefault="00973DFB" w:rsidP="00973DFB">
      <w:pPr>
        <w:pStyle w:val="PL"/>
      </w:pPr>
      <w:r>
        <w:t xml:space="preserve">        for usage in the "FileDownloadJob".</w:t>
      </w:r>
    </w:p>
    <w:p w14:paraId="6C130FDE" w14:textId="77777777" w:rsidR="00973DFB" w:rsidRDefault="00973DFB" w:rsidP="00973DFB">
      <w:pPr>
        <w:pStyle w:val="PL"/>
      </w:pPr>
      <w:r>
        <w:t xml:space="preserve">      type: object</w:t>
      </w:r>
    </w:p>
    <w:p w14:paraId="3254B142" w14:textId="77777777" w:rsidR="00973DFB" w:rsidRDefault="00973DFB" w:rsidP="00973DFB">
      <w:pPr>
        <w:pStyle w:val="PL"/>
      </w:pPr>
      <w:r>
        <w:t xml:space="preserve">      properties:</w:t>
      </w:r>
    </w:p>
    <w:p w14:paraId="76210352" w14:textId="77777777" w:rsidR="00973DFB" w:rsidRDefault="00973DFB" w:rsidP="00973DFB">
      <w:pPr>
        <w:pStyle w:val="PL"/>
      </w:pPr>
      <w:r>
        <w:t xml:space="preserve">        jobId:</w:t>
      </w:r>
    </w:p>
    <w:p w14:paraId="6B895287" w14:textId="77777777" w:rsidR="00973DFB" w:rsidRDefault="00973DFB" w:rsidP="00973DFB">
      <w:pPr>
        <w:pStyle w:val="PL"/>
      </w:pPr>
      <w:r>
        <w:t xml:space="preserve">          type: string</w:t>
      </w:r>
    </w:p>
    <w:p w14:paraId="0E2FFB0F" w14:textId="77777777" w:rsidR="00973DFB" w:rsidRDefault="00973DFB" w:rsidP="00973DFB">
      <w:pPr>
        <w:pStyle w:val="PL"/>
      </w:pPr>
      <w:r>
        <w:t xml:space="preserve">        status:</w:t>
      </w:r>
    </w:p>
    <w:p w14:paraId="61BF2538" w14:textId="77777777" w:rsidR="00973DFB" w:rsidRDefault="00973DFB" w:rsidP="00973DFB">
      <w:pPr>
        <w:pStyle w:val="PL"/>
      </w:pPr>
      <w:r>
        <w:t xml:space="preserve">          type: string</w:t>
      </w:r>
    </w:p>
    <w:p w14:paraId="7D03CD13" w14:textId="77777777" w:rsidR="00973DFB" w:rsidRDefault="00973DFB" w:rsidP="00973DFB">
      <w:pPr>
        <w:pStyle w:val="PL"/>
      </w:pPr>
      <w:r>
        <w:t xml:space="preserve">          enum:</w:t>
      </w:r>
    </w:p>
    <w:p w14:paraId="15DF5C26" w14:textId="77777777" w:rsidR="00973DFB" w:rsidRDefault="00973DFB" w:rsidP="00973DFB">
      <w:pPr>
        <w:pStyle w:val="PL"/>
      </w:pPr>
      <w:r>
        <w:t xml:space="preserve">            - NOT_STARTED</w:t>
      </w:r>
    </w:p>
    <w:p w14:paraId="34DED63A" w14:textId="77777777" w:rsidR="00973DFB" w:rsidRDefault="00973DFB" w:rsidP="00973DFB">
      <w:pPr>
        <w:pStyle w:val="PL"/>
      </w:pPr>
      <w:r>
        <w:t xml:space="preserve">            - RUNNING</w:t>
      </w:r>
    </w:p>
    <w:p w14:paraId="63CD404A" w14:textId="77777777" w:rsidR="00973DFB" w:rsidRDefault="00973DFB" w:rsidP="00973DFB">
      <w:pPr>
        <w:pStyle w:val="PL"/>
      </w:pPr>
      <w:r>
        <w:t xml:space="preserve">            - FINSHED</w:t>
      </w:r>
    </w:p>
    <w:p w14:paraId="54285330" w14:textId="77777777" w:rsidR="00973DFB" w:rsidRDefault="00973DFB" w:rsidP="00973DFB">
      <w:pPr>
        <w:pStyle w:val="PL"/>
      </w:pPr>
      <w:r>
        <w:t xml:space="preserve">            - FAILED</w:t>
      </w:r>
    </w:p>
    <w:p w14:paraId="2A0C3F64" w14:textId="77777777" w:rsidR="00973DFB" w:rsidRDefault="00973DFB" w:rsidP="00973DFB">
      <w:pPr>
        <w:pStyle w:val="PL"/>
      </w:pPr>
      <w:r>
        <w:t xml:space="preserve">            - CANCELLING</w:t>
      </w:r>
    </w:p>
    <w:p w14:paraId="32E8A8D5" w14:textId="77777777" w:rsidR="00973DFB" w:rsidRDefault="00973DFB" w:rsidP="00973DFB">
      <w:pPr>
        <w:pStyle w:val="PL"/>
      </w:pPr>
      <w:r>
        <w:t xml:space="preserve">            - CANCELLED</w:t>
      </w:r>
    </w:p>
    <w:p w14:paraId="22A1D47D" w14:textId="77777777" w:rsidR="00973DFB" w:rsidRDefault="00973DFB" w:rsidP="00973DFB">
      <w:pPr>
        <w:pStyle w:val="PL"/>
      </w:pPr>
      <w:r>
        <w:t xml:space="preserve">        progressPercentage:</w:t>
      </w:r>
    </w:p>
    <w:p w14:paraId="35618279" w14:textId="77777777" w:rsidR="00973DFB" w:rsidRDefault="00973DFB" w:rsidP="00973DFB">
      <w:pPr>
        <w:pStyle w:val="PL"/>
      </w:pPr>
      <w:r>
        <w:t xml:space="preserve">          type: integer</w:t>
      </w:r>
    </w:p>
    <w:p w14:paraId="78D7253C" w14:textId="77777777" w:rsidR="00973DFB" w:rsidRDefault="00973DFB" w:rsidP="00973DFB">
      <w:pPr>
        <w:pStyle w:val="PL"/>
      </w:pPr>
      <w:r>
        <w:t xml:space="preserve">          minimum: 0</w:t>
      </w:r>
    </w:p>
    <w:p w14:paraId="70BC615C" w14:textId="77777777" w:rsidR="00973DFB" w:rsidRDefault="00973DFB" w:rsidP="00973DFB">
      <w:pPr>
        <w:pStyle w:val="PL"/>
      </w:pPr>
      <w:r>
        <w:t xml:space="preserve">          maximum: 100</w:t>
      </w:r>
    </w:p>
    <w:p w14:paraId="05EFFC4A" w14:textId="77777777" w:rsidR="00973DFB" w:rsidRDefault="00973DFB" w:rsidP="00973DFB">
      <w:pPr>
        <w:pStyle w:val="PL"/>
      </w:pPr>
      <w:r>
        <w:t xml:space="preserve">        progressStateInfo:</w:t>
      </w:r>
    </w:p>
    <w:p w14:paraId="62AE4BB8" w14:textId="77777777" w:rsidR="00973DFB" w:rsidRDefault="00973DFB" w:rsidP="00973DFB">
      <w:pPr>
        <w:pStyle w:val="PL"/>
      </w:pPr>
      <w:r>
        <w:t xml:space="preserve">          type: string</w:t>
      </w:r>
    </w:p>
    <w:p w14:paraId="539BAB75" w14:textId="77777777" w:rsidR="00973DFB" w:rsidRDefault="00973DFB" w:rsidP="00973DFB">
      <w:pPr>
        <w:pStyle w:val="PL"/>
      </w:pPr>
      <w:r>
        <w:t xml:space="preserve">        resultStateInfo:</w:t>
      </w:r>
    </w:p>
    <w:p w14:paraId="160D8AA3" w14:textId="77777777" w:rsidR="00973DFB" w:rsidRDefault="00973DFB" w:rsidP="00973DFB">
      <w:pPr>
        <w:pStyle w:val="PL"/>
      </w:pPr>
      <w:r>
        <w:t xml:space="preserve">          oneOf:</w:t>
      </w:r>
    </w:p>
    <w:p w14:paraId="208C4E9B" w14:textId="77777777" w:rsidR="00973DFB" w:rsidRDefault="00973DFB" w:rsidP="00973DFB">
      <w:pPr>
        <w:pStyle w:val="PL"/>
      </w:pPr>
      <w:r>
        <w:t xml:space="preserve">            - type: string</w:t>
      </w:r>
    </w:p>
    <w:p w14:paraId="41B05D69" w14:textId="77777777" w:rsidR="00973DFB" w:rsidRDefault="00973DFB" w:rsidP="00973DFB">
      <w:pPr>
        <w:pStyle w:val="PL"/>
      </w:pPr>
      <w:r>
        <w:t xml:space="preserve">              enum:</w:t>
      </w:r>
    </w:p>
    <w:p w14:paraId="25FC5B77" w14:textId="77777777" w:rsidR="00973DFB" w:rsidRDefault="00973DFB" w:rsidP="00973DFB">
      <w:pPr>
        <w:pStyle w:val="PL"/>
      </w:pPr>
      <w:r>
        <w:t xml:space="preserve">                - NULL</w:t>
      </w:r>
    </w:p>
    <w:p w14:paraId="5D4DA14C" w14:textId="77777777" w:rsidR="00973DFB" w:rsidRDefault="00973DFB" w:rsidP="00973DFB">
      <w:pPr>
        <w:pStyle w:val="PL"/>
      </w:pPr>
      <w:r>
        <w:t xml:space="preserve">                - UNKNOWN</w:t>
      </w:r>
    </w:p>
    <w:p w14:paraId="0631BBE0" w14:textId="77777777" w:rsidR="00973DFB" w:rsidRDefault="00973DFB" w:rsidP="00973DFB">
      <w:pPr>
        <w:pStyle w:val="PL"/>
      </w:pPr>
      <w:r>
        <w:t xml:space="preserve">                - NO_STORAGE</w:t>
      </w:r>
    </w:p>
    <w:p w14:paraId="3D013CFE" w14:textId="77777777" w:rsidR="00973DFB" w:rsidRDefault="00973DFB" w:rsidP="00973DFB">
      <w:pPr>
        <w:pStyle w:val="PL"/>
      </w:pPr>
      <w:r>
        <w:t xml:space="preserve">                - LOW_MEMROY</w:t>
      </w:r>
    </w:p>
    <w:p w14:paraId="738DB416" w14:textId="77777777" w:rsidR="00973DFB" w:rsidRDefault="00973DFB" w:rsidP="00973DFB">
      <w:pPr>
        <w:pStyle w:val="PL"/>
      </w:pPr>
      <w:r>
        <w:t xml:space="preserve">                - NO_CONNECTION_TO_REMOTE_SERVER</w:t>
      </w:r>
    </w:p>
    <w:p w14:paraId="1E42ABB4" w14:textId="77777777" w:rsidR="00973DFB" w:rsidRDefault="00973DFB" w:rsidP="00973DFB">
      <w:pPr>
        <w:pStyle w:val="PL"/>
      </w:pPr>
      <w:r>
        <w:t xml:space="preserve">                - FILE_NOT_AVAILABLE</w:t>
      </w:r>
    </w:p>
    <w:p w14:paraId="7EC1C7AB" w14:textId="77777777" w:rsidR="00973DFB" w:rsidRDefault="00973DFB" w:rsidP="00973DFB">
      <w:pPr>
        <w:pStyle w:val="PL"/>
      </w:pPr>
      <w:r>
        <w:t xml:space="preserve">                - DNS_CANNOT_BE_RESOLVED</w:t>
      </w:r>
    </w:p>
    <w:p w14:paraId="6B15DC8F" w14:textId="77777777" w:rsidR="00973DFB" w:rsidRDefault="00973DFB" w:rsidP="00973DFB">
      <w:pPr>
        <w:pStyle w:val="PL"/>
      </w:pPr>
      <w:r>
        <w:t xml:space="preserve">                - TIMER_EXPIRED</w:t>
      </w:r>
    </w:p>
    <w:p w14:paraId="40BB5A74" w14:textId="77777777" w:rsidR="00973DFB" w:rsidRDefault="00973DFB" w:rsidP="00973DFB">
      <w:pPr>
        <w:pStyle w:val="PL"/>
      </w:pPr>
      <w:r>
        <w:t xml:space="preserve">                - OTHER</w:t>
      </w:r>
    </w:p>
    <w:p w14:paraId="6E89DB65" w14:textId="77777777" w:rsidR="00973DFB" w:rsidRDefault="00973DFB" w:rsidP="00973DFB">
      <w:pPr>
        <w:pStyle w:val="PL"/>
      </w:pPr>
      <w:r>
        <w:t xml:space="preserve">            - type: string</w:t>
      </w:r>
    </w:p>
    <w:p w14:paraId="39B2A7EE" w14:textId="77777777" w:rsidR="00973DFB" w:rsidRDefault="00973DFB" w:rsidP="00973DFB">
      <w:pPr>
        <w:pStyle w:val="PL"/>
      </w:pPr>
      <w:r>
        <w:t xml:space="preserve">        startTime:</w:t>
      </w:r>
    </w:p>
    <w:p w14:paraId="15E12137" w14:textId="77777777" w:rsidR="00973DFB" w:rsidRDefault="00973DFB" w:rsidP="00973DFB">
      <w:pPr>
        <w:pStyle w:val="PL"/>
      </w:pPr>
      <w:r>
        <w:t xml:space="preserve">          $ref: 'TS28623_ComDefs.yaml#/components/schemas/DateTime'</w:t>
      </w:r>
    </w:p>
    <w:p w14:paraId="78C406F4" w14:textId="77777777" w:rsidR="00973DFB" w:rsidRDefault="00973DFB" w:rsidP="00973DFB">
      <w:pPr>
        <w:pStyle w:val="PL"/>
      </w:pPr>
      <w:r>
        <w:lastRenderedPageBreak/>
        <w:t xml:space="preserve">        endTime:</w:t>
      </w:r>
    </w:p>
    <w:p w14:paraId="134BC5E4" w14:textId="77777777" w:rsidR="00973DFB" w:rsidRDefault="00973DFB" w:rsidP="00973DFB">
      <w:pPr>
        <w:pStyle w:val="PL"/>
      </w:pPr>
      <w:r>
        <w:t xml:space="preserve">          $ref: 'TS28623_ComDefs.yaml#/components/schemas/DateTime'</w:t>
      </w:r>
    </w:p>
    <w:p w14:paraId="5CF36A0F" w14:textId="77777777" w:rsidR="00973DFB" w:rsidRDefault="00973DFB" w:rsidP="00973DFB">
      <w:pPr>
        <w:pStyle w:val="PL"/>
      </w:pPr>
      <w:r>
        <w:t xml:space="preserve">        timer:</w:t>
      </w:r>
    </w:p>
    <w:p w14:paraId="01389E11" w14:textId="77777777" w:rsidR="00973DFB" w:rsidRDefault="00973DFB" w:rsidP="00973DFB">
      <w:pPr>
        <w:pStyle w:val="PL"/>
      </w:pPr>
      <w:r>
        <w:t xml:space="preserve">          type: integer</w:t>
      </w:r>
    </w:p>
    <w:p w14:paraId="741492C4" w14:textId="77777777" w:rsidR="00973DFB" w:rsidRDefault="00973DFB" w:rsidP="00973DFB">
      <w:pPr>
        <w:pStyle w:val="PL"/>
      </w:pPr>
      <w:r>
        <w:t xml:space="preserve">    AreaScope:</w:t>
      </w:r>
    </w:p>
    <w:p w14:paraId="544F69EE" w14:textId="77777777" w:rsidR="00973DFB" w:rsidRDefault="00973DFB" w:rsidP="00973DFB">
      <w:pPr>
        <w:pStyle w:val="PL"/>
      </w:pPr>
      <w:r>
        <w:t xml:space="preserve">      oneOf:</w:t>
      </w:r>
    </w:p>
    <w:p w14:paraId="059FB717" w14:textId="77777777" w:rsidR="00973DFB" w:rsidRDefault="00973DFB" w:rsidP="00973DFB">
      <w:pPr>
        <w:pStyle w:val="PL"/>
      </w:pPr>
      <w:r>
        <w:t xml:space="preserve">      - type: array</w:t>
      </w:r>
    </w:p>
    <w:p w14:paraId="5B3FA8D9" w14:textId="77777777" w:rsidR="00973DFB" w:rsidRDefault="00973DFB" w:rsidP="00973DFB">
      <w:pPr>
        <w:pStyle w:val="PL"/>
      </w:pPr>
      <w:r>
        <w:t xml:space="preserve">        items:</w:t>
      </w:r>
    </w:p>
    <w:p w14:paraId="343D6F37" w14:textId="77777777" w:rsidR="00973DFB" w:rsidRDefault="00973DFB" w:rsidP="00973DFB">
      <w:pPr>
        <w:pStyle w:val="PL"/>
      </w:pPr>
      <w:r>
        <w:t xml:space="preserve">          $ref: '#/components/schemas/EutraCellId'</w:t>
      </w:r>
    </w:p>
    <w:p w14:paraId="33E0576A" w14:textId="77777777" w:rsidR="00973DFB" w:rsidRDefault="00973DFB" w:rsidP="00973DFB">
      <w:pPr>
        <w:pStyle w:val="PL"/>
      </w:pPr>
      <w:r>
        <w:t xml:space="preserve">      - type: array</w:t>
      </w:r>
    </w:p>
    <w:p w14:paraId="40864D75" w14:textId="77777777" w:rsidR="00973DFB" w:rsidRDefault="00973DFB" w:rsidP="00973DFB">
      <w:pPr>
        <w:pStyle w:val="PL"/>
      </w:pPr>
      <w:r>
        <w:t xml:space="preserve">        items:</w:t>
      </w:r>
    </w:p>
    <w:p w14:paraId="7B565412" w14:textId="77777777" w:rsidR="00973DFB" w:rsidRDefault="00973DFB" w:rsidP="00973DFB">
      <w:pPr>
        <w:pStyle w:val="PL"/>
      </w:pPr>
      <w:r>
        <w:t xml:space="preserve">          $ref: '#/components/schemas/NrCellId'</w:t>
      </w:r>
    </w:p>
    <w:p w14:paraId="39E43D30" w14:textId="77777777" w:rsidR="00973DFB" w:rsidRDefault="00973DFB" w:rsidP="00973DFB">
      <w:pPr>
        <w:pStyle w:val="PL"/>
      </w:pPr>
      <w:r>
        <w:t xml:space="preserve">      - type: array</w:t>
      </w:r>
    </w:p>
    <w:p w14:paraId="040C1DA7" w14:textId="77777777" w:rsidR="00973DFB" w:rsidRDefault="00973DFB" w:rsidP="00973DFB">
      <w:pPr>
        <w:pStyle w:val="PL"/>
      </w:pPr>
      <w:r>
        <w:t xml:space="preserve">        items:</w:t>
      </w:r>
    </w:p>
    <w:p w14:paraId="5FDA4085" w14:textId="77777777" w:rsidR="00973DFB" w:rsidRDefault="00973DFB" w:rsidP="00973DFB">
      <w:pPr>
        <w:pStyle w:val="PL"/>
      </w:pPr>
      <w:r>
        <w:t xml:space="preserve">          $ref: '#/components/schemas/Tac'</w:t>
      </w:r>
    </w:p>
    <w:p w14:paraId="52EA18A4" w14:textId="77777777" w:rsidR="00973DFB" w:rsidRDefault="00973DFB" w:rsidP="00973DFB">
      <w:pPr>
        <w:pStyle w:val="PL"/>
      </w:pPr>
      <w:r>
        <w:t xml:space="preserve">      - type: array</w:t>
      </w:r>
    </w:p>
    <w:p w14:paraId="79C01BC0" w14:textId="77777777" w:rsidR="00973DFB" w:rsidRDefault="00973DFB" w:rsidP="00973DFB">
      <w:pPr>
        <w:pStyle w:val="PL"/>
      </w:pPr>
      <w:r>
        <w:t xml:space="preserve">        items:</w:t>
      </w:r>
    </w:p>
    <w:p w14:paraId="59F57C3A" w14:textId="77777777" w:rsidR="00973DFB" w:rsidRDefault="00973DFB" w:rsidP="00973DFB">
      <w:pPr>
        <w:pStyle w:val="PL"/>
      </w:pPr>
      <w:r>
        <w:t xml:space="preserve">          $ref: '#/components/schemas/Tai'</w:t>
      </w:r>
    </w:p>
    <w:p w14:paraId="39AB9111" w14:textId="77777777" w:rsidR="00973DFB" w:rsidRDefault="00973DFB" w:rsidP="00973DFB">
      <w:pPr>
        <w:pStyle w:val="PL"/>
      </w:pPr>
      <w:r>
        <w:t xml:space="preserve">    Tai:</w:t>
      </w:r>
    </w:p>
    <w:p w14:paraId="05E90468" w14:textId="77777777" w:rsidR="00973DFB" w:rsidRDefault="00973DFB" w:rsidP="00973DFB">
      <w:pPr>
        <w:pStyle w:val="PL"/>
      </w:pPr>
      <w:r>
        <w:t xml:space="preserve">      type: object</w:t>
      </w:r>
    </w:p>
    <w:p w14:paraId="575ACB58" w14:textId="77777777" w:rsidR="00973DFB" w:rsidRDefault="00973DFB" w:rsidP="00973DFB">
      <w:pPr>
        <w:pStyle w:val="PL"/>
      </w:pPr>
      <w:r>
        <w:t xml:space="preserve">      properties:</w:t>
      </w:r>
    </w:p>
    <w:p w14:paraId="5137C656" w14:textId="77777777" w:rsidR="00973DFB" w:rsidRDefault="00973DFB" w:rsidP="00973DFB">
      <w:pPr>
        <w:pStyle w:val="PL"/>
      </w:pPr>
      <w:r>
        <w:t xml:space="preserve">        mcc:</w:t>
      </w:r>
    </w:p>
    <w:p w14:paraId="63C0A323" w14:textId="77777777" w:rsidR="00973DFB" w:rsidRDefault="00973DFB" w:rsidP="00973DFB">
      <w:pPr>
        <w:pStyle w:val="PL"/>
      </w:pPr>
      <w:r>
        <w:t xml:space="preserve">          $ref: 'TS28623_ComDefs.yaml#/components/schemas/Mcc'</w:t>
      </w:r>
    </w:p>
    <w:p w14:paraId="703F6402" w14:textId="77777777" w:rsidR="00973DFB" w:rsidRDefault="00973DFB" w:rsidP="00973DFB">
      <w:pPr>
        <w:pStyle w:val="PL"/>
      </w:pPr>
      <w:r>
        <w:t xml:space="preserve">        mnc:</w:t>
      </w:r>
    </w:p>
    <w:p w14:paraId="4AEC88F4" w14:textId="77777777" w:rsidR="00973DFB" w:rsidRDefault="00973DFB" w:rsidP="00973DFB">
      <w:pPr>
        <w:pStyle w:val="PL"/>
      </w:pPr>
      <w:r>
        <w:t xml:space="preserve">          $ref: 'TS28623_ComDefs.yaml#/components/schemas/Mnc'</w:t>
      </w:r>
    </w:p>
    <w:p w14:paraId="6F4EC597" w14:textId="77777777" w:rsidR="00973DFB" w:rsidRDefault="00973DFB" w:rsidP="00973DFB">
      <w:pPr>
        <w:pStyle w:val="PL"/>
      </w:pPr>
      <w:r>
        <w:t xml:space="preserve">        tac:</w:t>
      </w:r>
    </w:p>
    <w:p w14:paraId="3BFF209A" w14:textId="77777777" w:rsidR="00973DFB" w:rsidRDefault="00973DFB" w:rsidP="00973DFB">
      <w:pPr>
        <w:pStyle w:val="PL"/>
      </w:pPr>
      <w:r>
        <w:t xml:space="preserve">          $ref: '#/components/schemas/Tac'</w:t>
      </w:r>
    </w:p>
    <w:p w14:paraId="45927967" w14:textId="77777777" w:rsidR="00973DFB" w:rsidRDefault="00973DFB" w:rsidP="00973DFB">
      <w:pPr>
        <w:pStyle w:val="PL"/>
      </w:pPr>
      <w:r>
        <w:t xml:space="preserve">    AreaConfig:</w:t>
      </w:r>
    </w:p>
    <w:p w14:paraId="1F484CDF" w14:textId="77777777" w:rsidR="00973DFB" w:rsidRDefault="00973DFB" w:rsidP="00973DFB">
      <w:pPr>
        <w:pStyle w:val="PL"/>
      </w:pPr>
      <w:r>
        <w:t xml:space="preserve">      type: object</w:t>
      </w:r>
    </w:p>
    <w:p w14:paraId="33B9C26E" w14:textId="77777777" w:rsidR="00973DFB" w:rsidRDefault="00973DFB" w:rsidP="00973DFB">
      <w:pPr>
        <w:pStyle w:val="PL"/>
      </w:pPr>
      <w:r>
        <w:t xml:space="preserve">      properties:</w:t>
      </w:r>
    </w:p>
    <w:p w14:paraId="7864D15F" w14:textId="77777777" w:rsidR="00973DFB" w:rsidRDefault="00973DFB" w:rsidP="00973DFB">
      <w:pPr>
        <w:pStyle w:val="PL"/>
      </w:pPr>
      <w:r>
        <w:t xml:space="preserve">        freqInfo:</w:t>
      </w:r>
    </w:p>
    <w:p w14:paraId="4EC11A6E" w14:textId="77777777" w:rsidR="00973DFB" w:rsidRDefault="00973DFB" w:rsidP="00973DFB">
      <w:pPr>
        <w:pStyle w:val="PL"/>
      </w:pPr>
      <w:r>
        <w:t xml:space="preserve">          $ref: '#/components/schemas/FreqInfo'</w:t>
      </w:r>
    </w:p>
    <w:p w14:paraId="611FBD9C" w14:textId="77777777" w:rsidR="00973DFB" w:rsidRDefault="00973DFB" w:rsidP="00973DFB">
      <w:pPr>
        <w:pStyle w:val="PL"/>
      </w:pPr>
      <w:r>
        <w:t xml:space="preserve">        pciList:</w:t>
      </w:r>
    </w:p>
    <w:p w14:paraId="19B9E6BC" w14:textId="77777777" w:rsidR="00973DFB" w:rsidRDefault="00973DFB" w:rsidP="00973DFB">
      <w:pPr>
        <w:pStyle w:val="PL"/>
      </w:pPr>
      <w:r>
        <w:t xml:space="preserve">          type: array</w:t>
      </w:r>
    </w:p>
    <w:p w14:paraId="0BD584B4" w14:textId="77777777" w:rsidR="00973DFB" w:rsidRDefault="00973DFB" w:rsidP="00973DFB">
      <w:pPr>
        <w:pStyle w:val="PL"/>
      </w:pPr>
      <w:r>
        <w:t xml:space="preserve">          items:</w:t>
      </w:r>
    </w:p>
    <w:p w14:paraId="1950AF08" w14:textId="77777777" w:rsidR="00973DFB" w:rsidRDefault="00973DFB" w:rsidP="00973DFB">
      <w:pPr>
        <w:pStyle w:val="PL"/>
      </w:pPr>
      <w:r>
        <w:t xml:space="preserve">            type: integer</w:t>
      </w:r>
    </w:p>
    <w:p w14:paraId="47577DE1" w14:textId="77777777" w:rsidR="00973DFB" w:rsidRDefault="00973DFB" w:rsidP="00973DFB">
      <w:pPr>
        <w:pStyle w:val="PL"/>
      </w:pPr>
      <w:r>
        <w:t xml:space="preserve">    FreqInfo:</w:t>
      </w:r>
    </w:p>
    <w:p w14:paraId="0284EE85" w14:textId="77777777" w:rsidR="00973DFB" w:rsidRDefault="00973DFB" w:rsidP="00973DFB">
      <w:pPr>
        <w:pStyle w:val="PL"/>
      </w:pPr>
      <w:r>
        <w:t xml:space="preserve">      description: specifies the carrier frequency and bands used in a cell.</w:t>
      </w:r>
    </w:p>
    <w:p w14:paraId="40BF0642" w14:textId="77777777" w:rsidR="00973DFB" w:rsidRDefault="00973DFB" w:rsidP="00973DFB">
      <w:pPr>
        <w:pStyle w:val="PL"/>
      </w:pPr>
      <w:r>
        <w:t xml:space="preserve">      type: object</w:t>
      </w:r>
    </w:p>
    <w:p w14:paraId="7B5FF6AE" w14:textId="77777777" w:rsidR="00973DFB" w:rsidRDefault="00973DFB" w:rsidP="00973DFB">
      <w:pPr>
        <w:pStyle w:val="PL"/>
      </w:pPr>
      <w:r>
        <w:t xml:space="preserve">      properties:</w:t>
      </w:r>
    </w:p>
    <w:p w14:paraId="2B8766DA" w14:textId="77777777" w:rsidR="00973DFB" w:rsidRDefault="00973DFB" w:rsidP="00973DFB">
      <w:pPr>
        <w:pStyle w:val="PL"/>
      </w:pPr>
      <w:r>
        <w:t xml:space="preserve">        arfcn:</w:t>
      </w:r>
    </w:p>
    <w:p w14:paraId="04817392" w14:textId="77777777" w:rsidR="00973DFB" w:rsidRDefault="00973DFB" w:rsidP="00973DFB">
      <w:pPr>
        <w:pStyle w:val="PL"/>
      </w:pPr>
      <w:r>
        <w:t xml:space="preserve">          type: integer</w:t>
      </w:r>
    </w:p>
    <w:p w14:paraId="753B4841" w14:textId="77777777" w:rsidR="00973DFB" w:rsidRDefault="00973DFB" w:rsidP="00973DFB">
      <w:pPr>
        <w:pStyle w:val="PL"/>
      </w:pPr>
      <w:r>
        <w:t xml:space="preserve">        freqBands:</w:t>
      </w:r>
    </w:p>
    <w:p w14:paraId="7E4FE9DC" w14:textId="77777777" w:rsidR="00973DFB" w:rsidRDefault="00973DFB" w:rsidP="00973DFB">
      <w:pPr>
        <w:pStyle w:val="PL"/>
      </w:pPr>
      <w:r>
        <w:t xml:space="preserve">          type: array</w:t>
      </w:r>
    </w:p>
    <w:p w14:paraId="5ACB8DB0" w14:textId="77777777" w:rsidR="00973DFB" w:rsidRDefault="00973DFB" w:rsidP="00973DFB">
      <w:pPr>
        <w:pStyle w:val="PL"/>
      </w:pPr>
      <w:r>
        <w:t xml:space="preserve">          items: </w:t>
      </w:r>
    </w:p>
    <w:p w14:paraId="4E078103" w14:textId="77777777" w:rsidR="00973DFB" w:rsidRDefault="00973DFB" w:rsidP="00973DFB">
      <w:pPr>
        <w:pStyle w:val="PL"/>
      </w:pPr>
      <w:r>
        <w:t xml:space="preserve">            type: integer</w:t>
      </w:r>
    </w:p>
    <w:p w14:paraId="10ED3565" w14:textId="77777777" w:rsidR="00973DFB" w:rsidRDefault="00973DFB" w:rsidP="00973DFB">
      <w:pPr>
        <w:pStyle w:val="PL"/>
      </w:pPr>
      <w:r>
        <w:t xml:space="preserve">    MbsfnArea:</w:t>
      </w:r>
    </w:p>
    <w:p w14:paraId="77262D58" w14:textId="77777777" w:rsidR="00973DFB" w:rsidRDefault="00973DFB" w:rsidP="00973DFB">
      <w:pPr>
        <w:pStyle w:val="PL"/>
      </w:pPr>
      <w:r>
        <w:t xml:space="preserve">      type: object</w:t>
      </w:r>
    </w:p>
    <w:p w14:paraId="0EA67804" w14:textId="77777777" w:rsidR="00973DFB" w:rsidRDefault="00973DFB" w:rsidP="00973DFB">
      <w:pPr>
        <w:pStyle w:val="PL"/>
      </w:pPr>
      <w:r>
        <w:t xml:space="preserve">      properties:</w:t>
      </w:r>
    </w:p>
    <w:p w14:paraId="2356EC6C" w14:textId="77777777" w:rsidR="00973DFB" w:rsidRDefault="00973DFB" w:rsidP="00973DFB">
      <w:pPr>
        <w:pStyle w:val="PL"/>
      </w:pPr>
      <w:r>
        <w:t xml:space="preserve">        mbsfnAreaId:</w:t>
      </w:r>
    </w:p>
    <w:p w14:paraId="58B8C333" w14:textId="77777777" w:rsidR="00973DFB" w:rsidRDefault="00973DFB" w:rsidP="00973DFB">
      <w:pPr>
        <w:pStyle w:val="PL"/>
      </w:pPr>
      <w:r>
        <w:t xml:space="preserve">          type: integer</w:t>
      </w:r>
    </w:p>
    <w:p w14:paraId="43255ECF" w14:textId="77777777" w:rsidR="00973DFB" w:rsidRDefault="00973DFB" w:rsidP="00973DFB">
      <w:pPr>
        <w:pStyle w:val="PL"/>
      </w:pPr>
      <w:r>
        <w:t xml:space="preserve">          minimum: 1</w:t>
      </w:r>
    </w:p>
    <w:p w14:paraId="0BB2F887" w14:textId="77777777" w:rsidR="00973DFB" w:rsidRDefault="00973DFB" w:rsidP="00973DFB">
      <w:pPr>
        <w:pStyle w:val="PL"/>
      </w:pPr>
      <w:r>
        <w:t xml:space="preserve">        earfcn:</w:t>
      </w:r>
    </w:p>
    <w:p w14:paraId="6BF517E6" w14:textId="77777777" w:rsidR="00973DFB" w:rsidRDefault="00973DFB" w:rsidP="00973DFB">
      <w:pPr>
        <w:pStyle w:val="PL"/>
      </w:pPr>
      <w:r>
        <w:t xml:space="preserve">          type: integer</w:t>
      </w:r>
    </w:p>
    <w:p w14:paraId="34A2CFFC" w14:textId="77777777" w:rsidR="00973DFB" w:rsidRDefault="00973DFB" w:rsidP="00973DFB">
      <w:pPr>
        <w:pStyle w:val="PL"/>
      </w:pPr>
      <w:r>
        <w:t xml:space="preserve">          minimum: 1</w:t>
      </w:r>
    </w:p>
    <w:p w14:paraId="6511D315" w14:textId="77777777" w:rsidR="00973DFB" w:rsidRDefault="00973DFB" w:rsidP="00973DFB">
      <w:pPr>
        <w:pStyle w:val="PL"/>
      </w:pPr>
      <w:r>
        <w:t xml:space="preserve">    Tac:</w:t>
      </w:r>
    </w:p>
    <w:p w14:paraId="77DBB2FA" w14:textId="77777777" w:rsidR="00973DFB" w:rsidRDefault="00973DFB" w:rsidP="00973DFB">
      <w:pPr>
        <w:pStyle w:val="PL"/>
      </w:pPr>
      <w:r>
        <w:t xml:space="preserve">      type: string</w:t>
      </w:r>
    </w:p>
    <w:p w14:paraId="426E25AB" w14:textId="77777777" w:rsidR="00973DFB" w:rsidRDefault="00973DFB" w:rsidP="00973DFB">
      <w:pPr>
        <w:pStyle w:val="PL"/>
      </w:pPr>
      <w:r>
        <w:t xml:space="preserve">      pattern: '(^[A-Fa-f0-9]{</w:t>
      </w:r>
      <w:proofErr w:type="gramStart"/>
      <w:r>
        <w:t>4}$</w:t>
      </w:r>
      <w:proofErr w:type="gramEnd"/>
      <w:r>
        <w:t>)|(^[A-Fa-f0-9]{6}$)'</w:t>
      </w:r>
    </w:p>
    <w:p w14:paraId="16A7ECE9" w14:textId="77777777" w:rsidR="00973DFB" w:rsidRDefault="00973DFB" w:rsidP="00973DFB">
      <w:pPr>
        <w:pStyle w:val="PL"/>
      </w:pPr>
      <w:r>
        <w:t xml:space="preserve">    EutraCellId:</w:t>
      </w:r>
    </w:p>
    <w:p w14:paraId="43386DAD" w14:textId="77777777" w:rsidR="00973DFB" w:rsidRDefault="00973DFB" w:rsidP="00973DFB">
      <w:pPr>
        <w:pStyle w:val="PL"/>
      </w:pPr>
      <w:r>
        <w:t xml:space="preserve">      type: string</w:t>
      </w:r>
    </w:p>
    <w:p w14:paraId="66D4672D" w14:textId="77777777" w:rsidR="00973DFB" w:rsidRDefault="00973DFB" w:rsidP="00973DFB">
      <w:pPr>
        <w:pStyle w:val="PL"/>
      </w:pPr>
      <w:r>
        <w:t xml:space="preserve">      pattern: '^[A-Fa-f0-9]{</w:t>
      </w:r>
      <w:proofErr w:type="gramStart"/>
      <w:r>
        <w:t>7}$</w:t>
      </w:r>
      <w:proofErr w:type="gramEnd"/>
      <w:r>
        <w:t>'</w:t>
      </w:r>
    </w:p>
    <w:p w14:paraId="7D8727AC" w14:textId="77777777" w:rsidR="00973DFB" w:rsidRDefault="00973DFB" w:rsidP="00973DFB">
      <w:pPr>
        <w:pStyle w:val="PL"/>
      </w:pPr>
      <w:r>
        <w:t xml:space="preserve">    NrCellId:</w:t>
      </w:r>
    </w:p>
    <w:p w14:paraId="4509FB21" w14:textId="77777777" w:rsidR="00973DFB" w:rsidRDefault="00973DFB" w:rsidP="00973DFB">
      <w:pPr>
        <w:pStyle w:val="PL"/>
      </w:pPr>
      <w:r>
        <w:t xml:space="preserve">      type: string</w:t>
      </w:r>
    </w:p>
    <w:p w14:paraId="2AF3EE64" w14:textId="77777777" w:rsidR="00973DFB" w:rsidRDefault="00973DFB" w:rsidP="00973DFB">
      <w:pPr>
        <w:pStyle w:val="PL"/>
      </w:pPr>
      <w:r>
        <w:t xml:space="preserve">      pattern: '^[A-Fa-f0-9]{</w:t>
      </w:r>
      <w:proofErr w:type="gramStart"/>
      <w:r>
        <w:t>9}$</w:t>
      </w:r>
      <w:proofErr w:type="gramEnd"/>
      <w:r>
        <w:t>'</w:t>
      </w:r>
    </w:p>
    <w:p w14:paraId="6B0D3E27" w14:textId="77777777" w:rsidR="00973DFB" w:rsidRDefault="00973DFB" w:rsidP="00973DFB">
      <w:pPr>
        <w:pStyle w:val="PL"/>
      </w:pPr>
      <w:r>
        <w:t xml:space="preserve">    IpAddr:</w:t>
      </w:r>
    </w:p>
    <w:p w14:paraId="76165779" w14:textId="77777777" w:rsidR="00973DFB" w:rsidRDefault="00973DFB" w:rsidP="00973DFB">
      <w:pPr>
        <w:pStyle w:val="PL"/>
      </w:pPr>
      <w:r>
        <w:t xml:space="preserve">      oneOf:</w:t>
      </w:r>
    </w:p>
    <w:p w14:paraId="5226C028" w14:textId="77777777" w:rsidR="00973DFB" w:rsidRDefault="00973DFB" w:rsidP="00973DFB">
      <w:pPr>
        <w:pStyle w:val="PL"/>
      </w:pPr>
      <w:r>
        <w:t xml:space="preserve">        - $ref: 'TS28623_ComDefs.yaml#/components/schemas/Ipv4Addr'</w:t>
      </w:r>
    </w:p>
    <w:p w14:paraId="33A69A78" w14:textId="77777777" w:rsidR="00973DFB" w:rsidRDefault="00973DFB" w:rsidP="00973DFB">
      <w:pPr>
        <w:pStyle w:val="PL"/>
      </w:pPr>
      <w:r>
        <w:t xml:space="preserve">        - $ref: 'TS28623_ComDefs.yaml#/components/schemas/Ipv6Addr'</w:t>
      </w:r>
    </w:p>
    <w:p w14:paraId="1980C291" w14:textId="77777777" w:rsidR="00973DFB" w:rsidRDefault="00973DFB" w:rsidP="00973DFB">
      <w:pPr>
        <w:pStyle w:val="PL"/>
      </w:pPr>
    </w:p>
    <w:p w14:paraId="7BB4E766" w14:textId="77777777" w:rsidR="00973DFB" w:rsidRDefault="00973DFB" w:rsidP="00973DFB">
      <w:pPr>
        <w:pStyle w:val="PL"/>
      </w:pPr>
      <w:r>
        <w:t xml:space="preserve">    ManagementData:</w:t>
      </w:r>
    </w:p>
    <w:p w14:paraId="661E3322" w14:textId="77777777" w:rsidR="00973DFB" w:rsidRDefault="00973DFB" w:rsidP="00973DFB">
      <w:pPr>
        <w:pStyle w:val="PL"/>
      </w:pPr>
      <w:r>
        <w:t xml:space="preserve">      oneOf:</w:t>
      </w:r>
    </w:p>
    <w:p w14:paraId="2F9C7B97" w14:textId="77777777" w:rsidR="00973DFB" w:rsidRDefault="00973DFB" w:rsidP="00973DFB">
      <w:pPr>
        <w:pStyle w:val="PL"/>
      </w:pPr>
      <w:r>
        <w:t xml:space="preserve">      - type: array</w:t>
      </w:r>
    </w:p>
    <w:p w14:paraId="213E1A56" w14:textId="77777777" w:rsidR="00973DFB" w:rsidRDefault="00973DFB" w:rsidP="00973DFB">
      <w:pPr>
        <w:pStyle w:val="PL"/>
      </w:pPr>
      <w:r>
        <w:t xml:space="preserve">        items:</w:t>
      </w:r>
    </w:p>
    <w:p w14:paraId="66851DD8" w14:textId="77777777" w:rsidR="00973DFB" w:rsidRDefault="00973DFB" w:rsidP="00973DFB">
      <w:pPr>
        <w:pStyle w:val="PL"/>
      </w:pPr>
      <w:r>
        <w:t xml:space="preserve">          type: string</w:t>
      </w:r>
    </w:p>
    <w:p w14:paraId="1BD6E80C" w14:textId="77777777" w:rsidR="00973DFB" w:rsidRDefault="00973DFB" w:rsidP="00973DFB">
      <w:pPr>
        <w:pStyle w:val="PL"/>
      </w:pPr>
      <w:r>
        <w:t xml:space="preserve">          enum:</w:t>
      </w:r>
    </w:p>
    <w:p w14:paraId="1E90E283" w14:textId="77777777" w:rsidR="00973DFB" w:rsidRDefault="00973DFB" w:rsidP="00973DFB">
      <w:pPr>
        <w:pStyle w:val="PL"/>
      </w:pPr>
      <w:r>
        <w:t xml:space="preserve">            - COVERAGE</w:t>
      </w:r>
    </w:p>
    <w:p w14:paraId="374E8060" w14:textId="77777777" w:rsidR="00973DFB" w:rsidRDefault="00973DFB" w:rsidP="00973DFB">
      <w:pPr>
        <w:pStyle w:val="PL"/>
      </w:pPr>
      <w:r>
        <w:t xml:space="preserve">            - CAPACITY</w:t>
      </w:r>
    </w:p>
    <w:p w14:paraId="599FB2F9" w14:textId="77777777" w:rsidR="00973DFB" w:rsidRDefault="00973DFB" w:rsidP="00973DFB">
      <w:pPr>
        <w:pStyle w:val="PL"/>
      </w:pPr>
      <w:r>
        <w:t xml:space="preserve">            - ENERGY_EFFICIENCY</w:t>
      </w:r>
    </w:p>
    <w:p w14:paraId="5EA1DAF7" w14:textId="77777777" w:rsidR="00973DFB" w:rsidRDefault="00973DFB" w:rsidP="00973DFB">
      <w:pPr>
        <w:pStyle w:val="PL"/>
      </w:pPr>
      <w:r>
        <w:lastRenderedPageBreak/>
        <w:t xml:space="preserve">            - MOBILITY</w:t>
      </w:r>
    </w:p>
    <w:p w14:paraId="025A0DC6" w14:textId="77777777" w:rsidR="00973DFB" w:rsidRDefault="00973DFB" w:rsidP="00973DFB">
      <w:pPr>
        <w:pStyle w:val="PL"/>
      </w:pPr>
      <w:r>
        <w:t xml:space="preserve">            - ACCESSIBILITY</w:t>
      </w:r>
    </w:p>
    <w:p w14:paraId="53CF28D0" w14:textId="77777777" w:rsidR="00973DFB" w:rsidRDefault="00973DFB" w:rsidP="00973DFB">
      <w:pPr>
        <w:pStyle w:val="PL"/>
      </w:pPr>
      <w:r>
        <w:t xml:space="preserve">      - type: array</w:t>
      </w:r>
    </w:p>
    <w:p w14:paraId="4D5DA322" w14:textId="77777777" w:rsidR="00973DFB" w:rsidRDefault="00973DFB" w:rsidP="00973DFB">
      <w:pPr>
        <w:pStyle w:val="PL"/>
      </w:pPr>
      <w:r>
        <w:t xml:space="preserve">        items:</w:t>
      </w:r>
    </w:p>
    <w:p w14:paraId="1C482B97" w14:textId="77777777" w:rsidR="00973DFB" w:rsidRDefault="00973DFB" w:rsidP="00973DFB">
      <w:pPr>
        <w:pStyle w:val="PL"/>
      </w:pPr>
      <w:r>
        <w:t xml:space="preserve">          type: string</w:t>
      </w:r>
    </w:p>
    <w:p w14:paraId="17BD0A56" w14:textId="77777777" w:rsidR="00973DFB" w:rsidRDefault="00973DFB" w:rsidP="00973DFB">
      <w:pPr>
        <w:pStyle w:val="PL"/>
      </w:pPr>
      <w:r>
        <w:t xml:space="preserve">    NodeFilter:</w:t>
      </w:r>
    </w:p>
    <w:p w14:paraId="4A424DD9" w14:textId="77777777" w:rsidR="00973DFB" w:rsidRDefault="00973DFB" w:rsidP="00973DFB">
      <w:pPr>
        <w:pStyle w:val="PL"/>
      </w:pPr>
      <w:r>
        <w:t xml:space="preserve">      type: object</w:t>
      </w:r>
    </w:p>
    <w:p w14:paraId="6CB1580B" w14:textId="77777777" w:rsidR="00973DFB" w:rsidRDefault="00973DFB" w:rsidP="00973DFB">
      <w:pPr>
        <w:pStyle w:val="PL"/>
      </w:pPr>
      <w:r>
        <w:t xml:space="preserve">      properties:</w:t>
      </w:r>
    </w:p>
    <w:p w14:paraId="6A8B9282" w14:textId="77777777" w:rsidR="00973DFB" w:rsidRDefault="00973DFB" w:rsidP="00973DFB">
      <w:pPr>
        <w:pStyle w:val="PL"/>
      </w:pPr>
      <w:r>
        <w:t xml:space="preserve">        areaOfInterest:</w:t>
      </w:r>
    </w:p>
    <w:p w14:paraId="07807074" w14:textId="77777777" w:rsidR="00973DFB" w:rsidRDefault="00973DFB" w:rsidP="00973DFB">
      <w:pPr>
        <w:pStyle w:val="PL"/>
      </w:pPr>
      <w:r>
        <w:t xml:space="preserve">          $ref: 'TS28623_ComDefs.yaml#/components/schemas/AreaOfInterest'</w:t>
      </w:r>
    </w:p>
    <w:p w14:paraId="6566C2D8" w14:textId="77777777" w:rsidR="00973DFB" w:rsidRDefault="00973DFB" w:rsidP="00973DFB">
      <w:pPr>
        <w:pStyle w:val="PL"/>
      </w:pPr>
      <w:r>
        <w:t xml:space="preserve">        networkDomain:</w:t>
      </w:r>
    </w:p>
    <w:p w14:paraId="324DB4DB" w14:textId="77777777" w:rsidR="00973DFB" w:rsidRDefault="00973DFB" w:rsidP="00973DFB">
      <w:pPr>
        <w:pStyle w:val="PL"/>
      </w:pPr>
      <w:r>
        <w:t xml:space="preserve">          type: string</w:t>
      </w:r>
    </w:p>
    <w:p w14:paraId="6A200DF9" w14:textId="77777777" w:rsidR="00973DFB" w:rsidRDefault="00973DFB" w:rsidP="00973DFB">
      <w:pPr>
        <w:pStyle w:val="PL"/>
      </w:pPr>
      <w:r>
        <w:t xml:space="preserve">          enum:</w:t>
      </w:r>
    </w:p>
    <w:p w14:paraId="6AC4F02E" w14:textId="77777777" w:rsidR="00973DFB" w:rsidRDefault="00973DFB" w:rsidP="00973DFB">
      <w:pPr>
        <w:pStyle w:val="PL"/>
      </w:pPr>
      <w:r>
        <w:t xml:space="preserve">            - CN</w:t>
      </w:r>
    </w:p>
    <w:p w14:paraId="203F160A" w14:textId="77777777" w:rsidR="00973DFB" w:rsidRDefault="00973DFB" w:rsidP="00973DFB">
      <w:pPr>
        <w:pStyle w:val="PL"/>
      </w:pPr>
      <w:r>
        <w:t xml:space="preserve">            - RAN</w:t>
      </w:r>
    </w:p>
    <w:p w14:paraId="2F3D44E4" w14:textId="77777777" w:rsidR="00973DFB" w:rsidRDefault="00973DFB" w:rsidP="00973DFB">
      <w:pPr>
        <w:pStyle w:val="PL"/>
      </w:pPr>
      <w:r>
        <w:t xml:space="preserve">        cpUpType:</w:t>
      </w:r>
    </w:p>
    <w:p w14:paraId="5C88AEB3" w14:textId="77777777" w:rsidR="00973DFB" w:rsidRDefault="00973DFB" w:rsidP="00973DFB">
      <w:pPr>
        <w:pStyle w:val="PL"/>
      </w:pPr>
      <w:r>
        <w:t xml:space="preserve">          type: string</w:t>
      </w:r>
    </w:p>
    <w:p w14:paraId="02A2FAFF" w14:textId="77777777" w:rsidR="00973DFB" w:rsidRDefault="00973DFB" w:rsidP="00973DFB">
      <w:pPr>
        <w:pStyle w:val="PL"/>
      </w:pPr>
      <w:r>
        <w:t xml:space="preserve">          enum:</w:t>
      </w:r>
    </w:p>
    <w:p w14:paraId="4183C6AD" w14:textId="77777777" w:rsidR="00973DFB" w:rsidRDefault="00973DFB" w:rsidP="00973DFB">
      <w:pPr>
        <w:pStyle w:val="PL"/>
      </w:pPr>
      <w:r>
        <w:t xml:space="preserve">            - CP</w:t>
      </w:r>
    </w:p>
    <w:p w14:paraId="7769C3F9" w14:textId="77777777" w:rsidR="00973DFB" w:rsidRDefault="00973DFB" w:rsidP="00973DFB">
      <w:pPr>
        <w:pStyle w:val="PL"/>
      </w:pPr>
      <w:r>
        <w:t xml:space="preserve">            - UP</w:t>
      </w:r>
    </w:p>
    <w:p w14:paraId="2F90123B" w14:textId="77777777" w:rsidR="00973DFB" w:rsidRDefault="00973DFB" w:rsidP="00973DFB">
      <w:pPr>
        <w:pStyle w:val="PL"/>
      </w:pPr>
      <w:r>
        <w:t xml:space="preserve">        sst:</w:t>
      </w:r>
    </w:p>
    <w:p w14:paraId="45183521" w14:textId="77777777" w:rsidR="00973DFB" w:rsidRDefault="00973DFB" w:rsidP="00973DFB">
      <w:pPr>
        <w:pStyle w:val="PL"/>
      </w:pPr>
      <w:r>
        <w:t xml:space="preserve">          type: integer</w:t>
      </w:r>
    </w:p>
    <w:p w14:paraId="4CBB08B5" w14:textId="77777777" w:rsidR="00973DFB" w:rsidRDefault="00973DFB" w:rsidP="00973DFB">
      <w:pPr>
        <w:pStyle w:val="PL"/>
      </w:pPr>
    </w:p>
    <w:p w14:paraId="3E49D9CD" w14:textId="77777777" w:rsidR="00973DFB" w:rsidRDefault="00973DFB" w:rsidP="00973DFB">
      <w:pPr>
        <w:pStyle w:val="PL"/>
      </w:pPr>
      <w:r>
        <w:t>#-------- Definition of types used in Trace control NRM fragment------------------</w:t>
      </w:r>
    </w:p>
    <w:p w14:paraId="32356357" w14:textId="77777777" w:rsidR="00973DFB" w:rsidRDefault="00973DFB" w:rsidP="00973DFB">
      <w:pPr>
        <w:pStyle w:val="PL"/>
      </w:pPr>
      <w:r>
        <w:t xml:space="preserve">                </w:t>
      </w:r>
    </w:p>
    <w:p w14:paraId="4530E097" w14:textId="77777777" w:rsidR="00973DFB" w:rsidRDefault="00973DFB" w:rsidP="00973DFB">
      <w:pPr>
        <w:pStyle w:val="PL"/>
      </w:pPr>
      <w:r>
        <w:t xml:space="preserve">    jobType-Type:</w:t>
      </w:r>
    </w:p>
    <w:p w14:paraId="7F24CE7A" w14:textId="77777777" w:rsidR="00973DFB" w:rsidRDefault="00973DFB" w:rsidP="00973DFB">
      <w:pPr>
        <w:pStyle w:val="PL"/>
      </w:pPr>
      <w:r>
        <w:t xml:space="preserve">      type: string</w:t>
      </w:r>
    </w:p>
    <w:p w14:paraId="4212256B" w14:textId="77777777" w:rsidR="00973DFB" w:rsidRDefault="00973DFB" w:rsidP="00973DFB">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4D324087" w14:textId="77777777" w:rsidR="00973DFB" w:rsidRDefault="00973DFB" w:rsidP="00973DFB">
      <w:pPr>
        <w:pStyle w:val="PL"/>
      </w:pPr>
      <w:r>
        <w:t xml:space="preserve">      enum:</w:t>
      </w:r>
    </w:p>
    <w:p w14:paraId="1BE25FE6" w14:textId="77777777" w:rsidR="00973DFB" w:rsidRDefault="00973DFB" w:rsidP="00973DFB">
      <w:pPr>
        <w:pStyle w:val="PL"/>
      </w:pPr>
      <w:r>
        <w:t xml:space="preserve">        - IMMEDIATE_MDT_ONLY</w:t>
      </w:r>
    </w:p>
    <w:p w14:paraId="5685C0C3" w14:textId="77777777" w:rsidR="00973DFB" w:rsidRDefault="00973DFB" w:rsidP="00973DFB">
      <w:pPr>
        <w:pStyle w:val="PL"/>
      </w:pPr>
      <w:r>
        <w:t xml:space="preserve">        - LOGGED_MDT_ONLY</w:t>
      </w:r>
    </w:p>
    <w:p w14:paraId="6440DA3F" w14:textId="77777777" w:rsidR="00973DFB" w:rsidRDefault="00973DFB" w:rsidP="00973DFB">
      <w:pPr>
        <w:pStyle w:val="PL"/>
      </w:pPr>
      <w:r>
        <w:t xml:space="preserve">        - TRACE_ONLY</w:t>
      </w:r>
    </w:p>
    <w:p w14:paraId="270181D3" w14:textId="77777777" w:rsidR="00973DFB" w:rsidRDefault="00973DFB" w:rsidP="00973DFB">
      <w:pPr>
        <w:pStyle w:val="PL"/>
      </w:pPr>
      <w:r>
        <w:t xml:space="preserve">        - IMMEDIATE_MDT AND TRACE</w:t>
      </w:r>
    </w:p>
    <w:p w14:paraId="7FDE3472" w14:textId="77777777" w:rsidR="00973DFB" w:rsidRDefault="00973DFB" w:rsidP="00973DFB">
      <w:pPr>
        <w:pStyle w:val="PL"/>
      </w:pPr>
      <w:r>
        <w:t xml:space="preserve">        - RLF_REPORT_ONLY</w:t>
      </w:r>
    </w:p>
    <w:p w14:paraId="0A8EED7B" w14:textId="77777777" w:rsidR="00973DFB" w:rsidRDefault="00973DFB" w:rsidP="00973DFB">
      <w:pPr>
        <w:pStyle w:val="PL"/>
      </w:pPr>
      <w:r>
        <w:t xml:space="preserve">        - RCEF_REPORT_ONLY</w:t>
      </w:r>
    </w:p>
    <w:p w14:paraId="28394919" w14:textId="77777777" w:rsidR="00973DFB" w:rsidRDefault="00973DFB" w:rsidP="00973DFB">
      <w:pPr>
        <w:pStyle w:val="PL"/>
      </w:pPr>
      <w:r>
        <w:t xml:space="preserve">        - LOGGED_MBSFN_MDT</w:t>
      </w:r>
    </w:p>
    <w:p w14:paraId="38B60D83" w14:textId="77777777" w:rsidR="00973DFB" w:rsidRDefault="00973DFB" w:rsidP="00973DFB">
      <w:pPr>
        <w:pStyle w:val="PL"/>
      </w:pPr>
    </w:p>
    <w:p w14:paraId="3B3134BB" w14:textId="77777777" w:rsidR="00973DFB" w:rsidRDefault="00973DFB" w:rsidP="00973DFB">
      <w:pPr>
        <w:pStyle w:val="PL"/>
      </w:pPr>
      <w:r>
        <w:t xml:space="preserve">    listOfInterfaces-Type:</w:t>
      </w:r>
    </w:p>
    <w:p w14:paraId="69C0B11D" w14:textId="77777777" w:rsidR="00973DFB" w:rsidRDefault="00973DFB" w:rsidP="00973DFB">
      <w:pPr>
        <w:pStyle w:val="PL"/>
      </w:pPr>
      <w:r>
        <w:t xml:space="preserve">      description: The interfaces to be recorded in the Network Element. See 3GPP TS 32.422 clause 5.5 for additional details.</w:t>
      </w:r>
    </w:p>
    <w:p w14:paraId="205794CE" w14:textId="77777777" w:rsidR="00973DFB" w:rsidRDefault="00973DFB" w:rsidP="00973DFB">
      <w:pPr>
        <w:pStyle w:val="PL"/>
      </w:pPr>
      <w:r>
        <w:t xml:space="preserve">      type: object</w:t>
      </w:r>
    </w:p>
    <w:p w14:paraId="5AF4728F" w14:textId="77777777" w:rsidR="00973DFB" w:rsidRDefault="00973DFB" w:rsidP="00973DFB">
      <w:pPr>
        <w:pStyle w:val="PL"/>
      </w:pPr>
      <w:r>
        <w:t xml:space="preserve">      properties:</w:t>
      </w:r>
    </w:p>
    <w:p w14:paraId="6EDBBBFA" w14:textId="77777777" w:rsidR="00973DFB" w:rsidRDefault="00973DFB" w:rsidP="00973DFB">
      <w:pPr>
        <w:pStyle w:val="PL"/>
      </w:pPr>
      <w:r>
        <w:t xml:space="preserve">        MSCServerInterfaces:</w:t>
      </w:r>
    </w:p>
    <w:p w14:paraId="7EC75276" w14:textId="77777777" w:rsidR="00973DFB" w:rsidRDefault="00973DFB" w:rsidP="00973DFB">
      <w:pPr>
        <w:pStyle w:val="PL"/>
      </w:pPr>
      <w:r>
        <w:t xml:space="preserve">          type: array</w:t>
      </w:r>
    </w:p>
    <w:p w14:paraId="3FB387C1" w14:textId="77777777" w:rsidR="00973DFB" w:rsidRDefault="00973DFB" w:rsidP="00973DFB">
      <w:pPr>
        <w:pStyle w:val="PL"/>
      </w:pPr>
      <w:r>
        <w:t xml:space="preserve">          items:</w:t>
      </w:r>
    </w:p>
    <w:p w14:paraId="656BDFF0" w14:textId="77777777" w:rsidR="00973DFB" w:rsidRDefault="00973DFB" w:rsidP="00973DFB">
      <w:pPr>
        <w:pStyle w:val="PL"/>
      </w:pPr>
      <w:r>
        <w:t xml:space="preserve">            type: string</w:t>
      </w:r>
    </w:p>
    <w:p w14:paraId="767AD872" w14:textId="77777777" w:rsidR="00973DFB" w:rsidRDefault="00973DFB" w:rsidP="00973DFB">
      <w:pPr>
        <w:pStyle w:val="PL"/>
      </w:pPr>
      <w:r>
        <w:t xml:space="preserve">            enum:</w:t>
      </w:r>
    </w:p>
    <w:p w14:paraId="61CE7A95" w14:textId="77777777" w:rsidR="00973DFB" w:rsidRDefault="00973DFB" w:rsidP="00973DFB">
      <w:pPr>
        <w:pStyle w:val="PL"/>
      </w:pPr>
      <w:r>
        <w:t xml:space="preserve">              - A</w:t>
      </w:r>
    </w:p>
    <w:p w14:paraId="494198FE" w14:textId="77777777" w:rsidR="00973DFB" w:rsidRDefault="00973DFB" w:rsidP="00973DFB">
      <w:pPr>
        <w:pStyle w:val="PL"/>
      </w:pPr>
      <w:r>
        <w:t xml:space="preserve">              - Iu-CS</w:t>
      </w:r>
    </w:p>
    <w:p w14:paraId="74973391" w14:textId="77777777" w:rsidR="00973DFB" w:rsidRDefault="00973DFB" w:rsidP="00973DFB">
      <w:pPr>
        <w:pStyle w:val="PL"/>
      </w:pPr>
      <w:r>
        <w:t xml:space="preserve">              - Mc</w:t>
      </w:r>
    </w:p>
    <w:p w14:paraId="67A24612" w14:textId="77777777" w:rsidR="00973DFB" w:rsidRDefault="00973DFB" w:rsidP="00973DFB">
      <w:pPr>
        <w:pStyle w:val="PL"/>
      </w:pPr>
      <w:r>
        <w:t xml:space="preserve">              - MAP-G</w:t>
      </w:r>
    </w:p>
    <w:p w14:paraId="57671F3E" w14:textId="77777777" w:rsidR="00973DFB" w:rsidRDefault="00973DFB" w:rsidP="00973DFB">
      <w:pPr>
        <w:pStyle w:val="PL"/>
      </w:pPr>
      <w:r>
        <w:t xml:space="preserve">              - MAP-B</w:t>
      </w:r>
    </w:p>
    <w:p w14:paraId="2A266D49" w14:textId="77777777" w:rsidR="00973DFB" w:rsidRDefault="00973DFB" w:rsidP="00973DFB">
      <w:pPr>
        <w:pStyle w:val="PL"/>
      </w:pPr>
      <w:r>
        <w:t xml:space="preserve">              - MAP-E</w:t>
      </w:r>
    </w:p>
    <w:p w14:paraId="1F3B423E" w14:textId="77777777" w:rsidR="00973DFB" w:rsidRDefault="00973DFB" w:rsidP="00973DFB">
      <w:pPr>
        <w:pStyle w:val="PL"/>
      </w:pPr>
      <w:r>
        <w:t xml:space="preserve">              - MAP-F</w:t>
      </w:r>
    </w:p>
    <w:p w14:paraId="3F690B42" w14:textId="77777777" w:rsidR="00973DFB" w:rsidRDefault="00973DFB" w:rsidP="00973DFB">
      <w:pPr>
        <w:pStyle w:val="PL"/>
      </w:pPr>
      <w:r>
        <w:t xml:space="preserve">              - MAP-D</w:t>
      </w:r>
    </w:p>
    <w:p w14:paraId="3BE1A870" w14:textId="77777777" w:rsidR="00973DFB" w:rsidRDefault="00973DFB" w:rsidP="00973DFB">
      <w:pPr>
        <w:pStyle w:val="PL"/>
      </w:pPr>
      <w:r>
        <w:t xml:space="preserve">              - MAP-C</w:t>
      </w:r>
    </w:p>
    <w:p w14:paraId="5B0792C6" w14:textId="77777777" w:rsidR="00973DFB" w:rsidRDefault="00973DFB" w:rsidP="00973DFB">
      <w:pPr>
        <w:pStyle w:val="PL"/>
      </w:pPr>
      <w:r>
        <w:t xml:space="preserve">              - CAP</w:t>
      </w:r>
    </w:p>
    <w:p w14:paraId="4C9697B6" w14:textId="77777777" w:rsidR="00973DFB" w:rsidRDefault="00973DFB" w:rsidP="00973DFB">
      <w:pPr>
        <w:pStyle w:val="PL"/>
      </w:pPr>
      <w:r>
        <w:t xml:space="preserve">        MGWInterfaces:</w:t>
      </w:r>
    </w:p>
    <w:p w14:paraId="4846FC88" w14:textId="77777777" w:rsidR="00973DFB" w:rsidRDefault="00973DFB" w:rsidP="00973DFB">
      <w:pPr>
        <w:pStyle w:val="PL"/>
      </w:pPr>
      <w:r>
        <w:t xml:space="preserve">          type: array</w:t>
      </w:r>
    </w:p>
    <w:p w14:paraId="6652B7F5" w14:textId="77777777" w:rsidR="00973DFB" w:rsidRDefault="00973DFB" w:rsidP="00973DFB">
      <w:pPr>
        <w:pStyle w:val="PL"/>
      </w:pPr>
      <w:r>
        <w:t xml:space="preserve">          items:</w:t>
      </w:r>
    </w:p>
    <w:p w14:paraId="0E6827F2" w14:textId="77777777" w:rsidR="00973DFB" w:rsidRDefault="00973DFB" w:rsidP="00973DFB">
      <w:pPr>
        <w:pStyle w:val="PL"/>
      </w:pPr>
      <w:r>
        <w:t xml:space="preserve">            type: string</w:t>
      </w:r>
    </w:p>
    <w:p w14:paraId="4CD11EA5" w14:textId="77777777" w:rsidR="00973DFB" w:rsidRDefault="00973DFB" w:rsidP="00973DFB">
      <w:pPr>
        <w:pStyle w:val="PL"/>
      </w:pPr>
      <w:r>
        <w:t xml:space="preserve">            enum:</w:t>
      </w:r>
    </w:p>
    <w:p w14:paraId="0D916E78" w14:textId="77777777" w:rsidR="00973DFB" w:rsidRDefault="00973DFB" w:rsidP="00973DFB">
      <w:pPr>
        <w:pStyle w:val="PL"/>
      </w:pPr>
      <w:r>
        <w:t xml:space="preserve">              - Mc</w:t>
      </w:r>
    </w:p>
    <w:p w14:paraId="1F47B2DC" w14:textId="77777777" w:rsidR="00973DFB" w:rsidRDefault="00973DFB" w:rsidP="00973DFB">
      <w:pPr>
        <w:pStyle w:val="PL"/>
      </w:pPr>
      <w:r>
        <w:t xml:space="preserve">              - Nb-UP</w:t>
      </w:r>
    </w:p>
    <w:p w14:paraId="1CA55D6B" w14:textId="77777777" w:rsidR="00973DFB" w:rsidRDefault="00973DFB" w:rsidP="00973DFB">
      <w:pPr>
        <w:pStyle w:val="PL"/>
      </w:pPr>
      <w:r>
        <w:t xml:space="preserve">              - Iu-UP</w:t>
      </w:r>
    </w:p>
    <w:p w14:paraId="0EFD8DE4" w14:textId="77777777" w:rsidR="00973DFB" w:rsidRDefault="00973DFB" w:rsidP="00973DFB">
      <w:pPr>
        <w:pStyle w:val="PL"/>
      </w:pPr>
      <w:r>
        <w:t xml:space="preserve">        RNCInterfaces:</w:t>
      </w:r>
    </w:p>
    <w:p w14:paraId="30392A43" w14:textId="77777777" w:rsidR="00973DFB" w:rsidRDefault="00973DFB" w:rsidP="00973DFB">
      <w:pPr>
        <w:pStyle w:val="PL"/>
      </w:pPr>
      <w:r>
        <w:t xml:space="preserve">          type: array</w:t>
      </w:r>
    </w:p>
    <w:p w14:paraId="1C171C4A" w14:textId="77777777" w:rsidR="00973DFB" w:rsidRDefault="00973DFB" w:rsidP="00973DFB">
      <w:pPr>
        <w:pStyle w:val="PL"/>
      </w:pPr>
      <w:r>
        <w:t xml:space="preserve">          items:</w:t>
      </w:r>
    </w:p>
    <w:p w14:paraId="3DA51574" w14:textId="77777777" w:rsidR="00973DFB" w:rsidRDefault="00973DFB" w:rsidP="00973DFB">
      <w:pPr>
        <w:pStyle w:val="PL"/>
      </w:pPr>
      <w:r>
        <w:t xml:space="preserve">            type: string</w:t>
      </w:r>
    </w:p>
    <w:p w14:paraId="0134E36D" w14:textId="77777777" w:rsidR="00973DFB" w:rsidRDefault="00973DFB" w:rsidP="00973DFB">
      <w:pPr>
        <w:pStyle w:val="PL"/>
      </w:pPr>
      <w:r>
        <w:t xml:space="preserve">            enum:</w:t>
      </w:r>
    </w:p>
    <w:p w14:paraId="65058FBB" w14:textId="77777777" w:rsidR="00973DFB" w:rsidRDefault="00973DFB" w:rsidP="00973DFB">
      <w:pPr>
        <w:pStyle w:val="PL"/>
      </w:pPr>
      <w:r>
        <w:t xml:space="preserve">              - Iu-CS</w:t>
      </w:r>
    </w:p>
    <w:p w14:paraId="2167EF8C" w14:textId="77777777" w:rsidR="00973DFB" w:rsidRDefault="00973DFB" w:rsidP="00973DFB">
      <w:pPr>
        <w:pStyle w:val="PL"/>
      </w:pPr>
      <w:r>
        <w:t xml:space="preserve">              - Iu-PS</w:t>
      </w:r>
    </w:p>
    <w:p w14:paraId="2B5DA168" w14:textId="77777777" w:rsidR="00973DFB" w:rsidRDefault="00973DFB" w:rsidP="00973DFB">
      <w:pPr>
        <w:pStyle w:val="PL"/>
      </w:pPr>
      <w:r>
        <w:t xml:space="preserve">              - Iur</w:t>
      </w:r>
    </w:p>
    <w:p w14:paraId="4205DA90" w14:textId="77777777" w:rsidR="00973DFB" w:rsidRDefault="00973DFB" w:rsidP="00973DFB">
      <w:pPr>
        <w:pStyle w:val="PL"/>
      </w:pPr>
      <w:r>
        <w:t xml:space="preserve">              - Iub</w:t>
      </w:r>
    </w:p>
    <w:p w14:paraId="759EA099" w14:textId="77777777" w:rsidR="00973DFB" w:rsidRDefault="00973DFB" w:rsidP="00973DFB">
      <w:pPr>
        <w:pStyle w:val="PL"/>
      </w:pPr>
      <w:r>
        <w:t xml:space="preserve">              - Uu</w:t>
      </w:r>
    </w:p>
    <w:p w14:paraId="61840910" w14:textId="77777777" w:rsidR="00973DFB" w:rsidRDefault="00973DFB" w:rsidP="00973DFB">
      <w:pPr>
        <w:pStyle w:val="PL"/>
      </w:pPr>
      <w:r>
        <w:t xml:space="preserve">        SGSNInterfaces:</w:t>
      </w:r>
    </w:p>
    <w:p w14:paraId="215C91D7" w14:textId="77777777" w:rsidR="00973DFB" w:rsidRDefault="00973DFB" w:rsidP="00973DFB">
      <w:pPr>
        <w:pStyle w:val="PL"/>
      </w:pPr>
      <w:r>
        <w:lastRenderedPageBreak/>
        <w:t xml:space="preserve">          type: array</w:t>
      </w:r>
    </w:p>
    <w:p w14:paraId="7753B593" w14:textId="77777777" w:rsidR="00973DFB" w:rsidRDefault="00973DFB" w:rsidP="00973DFB">
      <w:pPr>
        <w:pStyle w:val="PL"/>
      </w:pPr>
      <w:r>
        <w:t xml:space="preserve">          items:</w:t>
      </w:r>
    </w:p>
    <w:p w14:paraId="6169CBC0" w14:textId="77777777" w:rsidR="00973DFB" w:rsidRDefault="00973DFB" w:rsidP="00973DFB">
      <w:pPr>
        <w:pStyle w:val="PL"/>
      </w:pPr>
      <w:r>
        <w:t xml:space="preserve">            type: string</w:t>
      </w:r>
    </w:p>
    <w:p w14:paraId="32BA6EA0" w14:textId="77777777" w:rsidR="00973DFB" w:rsidRDefault="00973DFB" w:rsidP="00973DFB">
      <w:pPr>
        <w:pStyle w:val="PL"/>
      </w:pPr>
      <w:r>
        <w:t xml:space="preserve">            enum:</w:t>
      </w:r>
    </w:p>
    <w:p w14:paraId="3532BCDA" w14:textId="77777777" w:rsidR="00973DFB" w:rsidRDefault="00973DFB" w:rsidP="00973DFB">
      <w:pPr>
        <w:pStyle w:val="PL"/>
      </w:pPr>
      <w:r>
        <w:t xml:space="preserve">              - Gb</w:t>
      </w:r>
    </w:p>
    <w:p w14:paraId="7683D108" w14:textId="77777777" w:rsidR="00973DFB" w:rsidRDefault="00973DFB" w:rsidP="00973DFB">
      <w:pPr>
        <w:pStyle w:val="PL"/>
      </w:pPr>
      <w:r>
        <w:t xml:space="preserve">              - Iu-PS</w:t>
      </w:r>
    </w:p>
    <w:p w14:paraId="39F717F1" w14:textId="77777777" w:rsidR="00973DFB" w:rsidRDefault="00973DFB" w:rsidP="00973DFB">
      <w:pPr>
        <w:pStyle w:val="PL"/>
      </w:pPr>
      <w:r>
        <w:t xml:space="preserve">              - Gn</w:t>
      </w:r>
    </w:p>
    <w:p w14:paraId="575E5217" w14:textId="77777777" w:rsidR="00973DFB" w:rsidRDefault="00973DFB" w:rsidP="00973DFB">
      <w:pPr>
        <w:pStyle w:val="PL"/>
      </w:pPr>
      <w:r>
        <w:t xml:space="preserve">              - MAP-Gr</w:t>
      </w:r>
    </w:p>
    <w:p w14:paraId="58801884" w14:textId="77777777" w:rsidR="00973DFB" w:rsidRDefault="00973DFB" w:rsidP="00973DFB">
      <w:pPr>
        <w:pStyle w:val="PL"/>
      </w:pPr>
      <w:r>
        <w:t xml:space="preserve">              - MAP-Gd</w:t>
      </w:r>
    </w:p>
    <w:p w14:paraId="453969D4" w14:textId="77777777" w:rsidR="00973DFB" w:rsidRDefault="00973DFB" w:rsidP="00973DFB">
      <w:pPr>
        <w:pStyle w:val="PL"/>
      </w:pPr>
      <w:r>
        <w:t xml:space="preserve">              - MAP-Gf</w:t>
      </w:r>
    </w:p>
    <w:p w14:paraId="469DB6BE" w14:textId="77777777" w:rsidR="00973DFB" w:rsidRDefault="00973DFB" w:rsidP="00973DFB">
      <w:pPr>
        <w:pStyle w:val="PL"/>
      </w:pPr>
      <w:r>
        <w:t xml:space="preserve">              - Ge</w:t>
      </w:r>
    </w:p>
    <w:p w14:paraId="2B7870DD" w14:textId="77777777" w:rsidR="00973DFB" w:rsidRDefault="00973DFB" w:rsidP="00973DFB">
      <w:pPr>
        <w:pStyle w:val="PL"/>
      </w:pPr>
      <w:r>
        <w:t xml:space="preserve">              - Gs</w:t>
      </w:r>
    </w:p>
    <w:p w14:paraId="468E9FF5" w14:textId="77777777" w:rsidR="00973DFB" w:rsidRDefault="00973DFB" w:rsidP="00973DFB">
      <w:pPr>
        <w:pStyle w:val="PL"/>
      </w:pPr>
      <w:r>
        <w:t xml:space="preserve">              - S6d</w:t>
      </w:r>
    </w:p>
    <w:p w14:paraId="689B5364" w14:textId="77777777" w:rsidR="00973DFB" w:rsidRDefault="00973DFB" w:rsidP="00973DFB">
      <w:pPr>
        <w:pStyle w:val="PL"/>
      </w:pPr>
      <w:r>
        <w:t xml:space="preserve">              - S4</w:t>
      </w:r>
    </w:p>
    <w:p w14:paraId="29DB17EB" w14:textId="77777777" w:rsidR="00973DFB" w:rsidRDefault="00973DFB" w:rsidP="00973DFB">
      <w:pPr>
        <w:pStyle w:val="PL"/>
      </w:pPr>
      <w:r>
        <w:t xml:space="preserve">              - S3</w:t>
      </w:r>
    </w:p>
    <w:p w14:paraId="55315E1F" w14:textId="77777777" w:rsidR="00973DFB" w:rsidRDefault="00973DFB" w:rsidP="00973DFB">
      <w:pPr>
        <w:pStyle w:val="PL"/>
      </w:pPr>
      <w:r>
        <w:t xml:space="preserve">              - S13</w:t>
      </w:r>
    </w:p>
    <w:p w14:paraId="61F4BD9A" w14:textId="77777777" w:rsidR="00973DFB" w:rsidRDefault="00973DFB" w:rsidP="00973DFB">
      <w:pPr>
        <w:pStyle w:val="PL"/>
      </w:pPr>
      <w:r>
        <w:t xml:space="preserve">        GGSNInterfaces:</w:t>
      </w:r>
    </w:p>
    <w:p w14:paraId="051A9DD5" w14:textId="77777777" w:rsidR="00973DFB" w:rsidRDefault="00973DFB" w:rsidP="00973DFB">
      <w:pPr>
        <w:pStyle w:val="PL"/>
      </w:pPr>
      <w:r>
        <w:t xml:space="preserve">          type: array</w:t>
      </w:r>
    </w:p>
    <w:p w14:paraId="6925A288" w14:textId="77777777" w:rsidR="00973DFB" w:rsidRDefault="00973DFB" w:rsidP="00973DFB">
      <w:pPr>
        <w:pStyle w:val="PL"/>
      </w:pPr>
      <w:r>
        <w:t xml:space="preserve">          items:</w:t>
      </w:r>
    </w:p>
    <w:p w14:paraId="63D93769" w14:textId="77777777" w:rsidR="00973DFB" w:rsidRDefault="00973DFB" w:rsidP="00973DFB">
      <w:pPr>
        <w:pStyle w:val="PL"/>
      </w:pPr>
      <w:r>
        <w:t xml:space="preserve">            type: string</w:t>
      </w:r>
    </w:p>
    <w:p w14:paraId="1F2FA897" w14:textId="77777777" w:rsidR="00973DFB" w:rsidRDefault="00973DFB" w:rsidP="00973DFB">
      <w:pPr>
        <w:pStyle w:val="PL"/>
      </w:pPr>
      <w:r>
        <w:t xml:space="preserve">            enum:</w:t>
      </w:r>
    </w:p>
    <w:p w14:paraId="02635C7C" w14:textId="77777777" w:rsidR="00973DFB" w:rsidRDefault="00973DFB" w:rsidP="00973DFB">
      <w:pPr>
        <w:pStyle w:val="PL"/>
      </w:pPr>
      <w:r>
        <w:t xml:space="preserve">              - Gn</w:t>
      </w:r>
    </w:p>
    <w:p w14:paraId="38DFBA4B" w14:textId="77777777" w:rsidR="00973DFB" w:rsidRDefault="00973DFB" w:rsidP="00973DFB">
      <w:pPr>
        <w:pStyle w:val="PL"/>
      </w:pPr>
      <w:r>
        <w:t xml:space="preserve">              - Gi</w:t>
      </w:r>
    </w:p>
    <w:p w14:paraId="79FAA064" w14:textId="77777777" w:rsidR="00973DFB" w:rsidRDefault="00973DFB" w:rsidP="00973DFB">
      <w:pPr>
        <w:pStyle w:val="PL"/>
      </w:pPr>
      <w:r>
        <w:t xml:space="preserve">              - Gmb</w:t>
      </w:r>
    </w:p>
    <w:p w14:paraId="1EE828AC" w14:textId="77777777" w:rsidR="00973DFB" w:rsidRDefault="00973DFB" w:rsidP="00973DFB">
      <w:pPr>
        <w:pStyle w:val="PL"/>
      </w:pPr>
      <w:r>
        <w:t xml:space="preserve">        S-CSCFInterfaces:</w:t>
      </w:r>
    </w:p>
    <w:p w14:paraId="4B6D0A34" w14:textId="77777777" w:rsidR="00973DFB" w:rsidRDefault="00973DFB" w:rsidP="00973DFB">
      <w:pPr>
        <w:pStyle w:val="PL"/>
      </w:pPr>
      <w:r>
        <w:t xml:space="preserve">          type: array</w:t>
      </w:r>
    </w:p>
    <w:p w14:paraId="312D3DD0" w14:textId="77777777" w:rsidR="00973DFB" w:rsidRDefault="00973DFB" w:rsidP="00973DFB">
      <w:pPr>
        <w:pStyle w:val="PL"/>
      </w:pPr>
      <w:r>
        <w:t xml:space="preserve">          items:</w:t>
      </w:r>
    </w:p>
    <w:p w14:paraId="2FA934FF" w14:textId="77777777" w:rsidR="00973DFB" w:rsidRDefault="00973DFB" w:rsidP="00973DFB">
      <w:pPr>
        <w:pStyle w:val="PL"/>
      </w:pPr>
      <w:r>
        <w:t xml:space="preserve">            type: string</w:t>
      </w:r>
    </w:p>
    <w:p w14:paraId="0962EBB6" w14:textId="77777777" w:rsidR="00973DFB" w:rsidRDefault="00973DFB" w:rsidP="00973DFB">
      <w:pPr>
        <w:pStyle w:val="PL"/>
      </w:pPr>
      <w:r>
        <w:t xml:space="preserve">            enum:</w:t>
      </w:r>
    </w:p>
    <w:p w14:paraId="32F96D20" w14:textId="77777777" w:rsidR="00973DFB" w:rsidRDefault="00973DFB" w:rsidP="00973DFB">
      <w:pPr>
        <w:pStyle w:val="PL"/>
      </w:pPr>
      <w:r>
        <w:t xml:space="preserve">              - Mw</w:t>
      </w:r>
    </w:p>
    <w:p w14:paraId="25DC2D75" w14:textId="77777777" w:rsidR="00973DFB" w:rsidRDefault="00973DFB" w:rsidP="00973DFB">
      <w:pPr>
        <w:pStyle w:val="PL"/>
      </w:pPr>
      <w:r>
        <w:t xml:space="preserve">              - Mg</w:t>
      </w:r>
    </w:p>
    <w:p w14:paraId="0AC8AA43" w14:textId="77777777" w:rsidR="00973DFB" w:rsidRDefault="00973DFB" w:rsidP="00973DFB">
      <w:pPr>
        <w:pStyle w:val="PL"/>
      </w:pPr>
      <w:r>
        <w:t xml:space="preserve">              - Mr</w:t>
      </w:r>
    </w:p>
    <w:p w14:paraId="4F388E20" w14:textId="77777777" w:rsidR="00973DFB" w:rsidRDefault="00973DFB" w:rsidP="00973DFB">
      <w:pPr>
        <w:pStyle w:val="PL"/>
      </w:pPr>
      <w:r>
        <w:t xml:space="preserve">              - Mi</w:t>
      </w:r>
    </w:p>
    <w:p w14:paraId="47B14DE5" w14:textId="77777777" w:rsidR="00973DFB" w:rsidRDefault="00973DFB" w:rsidP="00973DFB">
      <w:pPr>
        <w:pStyle w:val="PL"/>
      </w:pPr>
      <w:r>
        <w:t xml:space="preserve">        P-CSCFInterfaces:</w:t>
      </w:r>
    </w:p>
    <w:p w14:paraId="78063616" w14:textId="77777777" w:rsidR="00973DFB" w:rsidRDefault="00973DFB" w:rsidP="00973DFB">
      <w:pPr>
        <w:pStyle w:val="PL"/>
      </w:pPr>
      <w:r>
        <w:t xml:space="preserve">          type: array</w:t>
      </w:r>
    </w:p>
    <w:p w14:paraId="2155D96A" w14:textId="77777777" w:rsidR="00973DFB" w:rsidRDefault="00973DFB" w:rsidP="00973DFB">
      <w:pPr>
        <w:pStyle w:val="PL"/>
      </w:pPr>
      <w:r>
        <w:t xml:space="preserve">          items:</w:t>
      </w:r>
    </w:p>
    <w:p w14:paraId="75826EE0" w14:textId="77777777" w:rsidR="00973DFB" w:rsidRDefault="00973DFB" w:rsidP="00973DFB">
      <w:pPr>
        <w:pStyle w:val="PL"/>
      </w:pPr>
      <w:r>
        <w:t xml:space="preserve">            type: string</w:t>
      </w:r>
    </w:p>
    <w:p w14:paraId="27E4907F" w14:textId="77777777" w:rsidR="00973DFB" w:rsidRDefault="00973DFB" w:rsidP="00973DFB">
      <w:pPr>
        <w:pStyle w:val="PL"/>
      </w:pPr>
      <w:r>
        <w:t xml:space="preserve">            enum:</w:t>
      </w:r>
    </w:p>
    <w:p w14:paraId="06881B34" w14:textId="77777777" w:rsidR="00973DFB" w:rsidRDefault="00973DFB" w:rsidP="00973DFB">
      <w:pPr>
        <w:pStyle w:val="PL"/>
      </w:pPr>
      <w:r>
        <w:t xml:space="preserve">              - Gm</w:t>
      </w:r>
    </w:p>
    <w:p w14:paraId="2E883CCF" w14:textId="77777777" w:rsidR="00973DFB" w:rsidRDefault="00973DFB" w:rsidP="00973DFB">
      <w:pPr>
        <w:pStyle w:val="PL"/>
      </w:pPr>
      <w:r>
        <w:t xml:space="preserve">              - Mw</w:t>
      </w:r>
    </w:p>
    <w:p w14:paraId="3B919D67" w14:textId="77777777" w:rsidR="00973DFB" w:rsidRDefault="00973DFB" w:rsidP="00973DFB">
      <w:pPr>
        <w:pStyle w:val="PL"/>
      </w:pPr>
      <w:r>
        <w:t xml:space="preserve">        I-CSCFInterfaces:</w:t>
      </w:r>
    </w:p>
    <w:p w14:paraId="5C5047D7" w14:textId="77777777" w:rsidR="00973DFB" w:rsidRDefault="00973DFB" w:rsidP="00973DFB">
      <w:pPr>
        <w:pStyle w:val="PL"/>
      </w:pPr>
      <w:r>
        <w:t xml:space="preserve">          type: array</w:t>
      </w:r>
    </w:p>
    <w:p w14:paraId="0EE0F1A1" w14:textId="77777777" w:rsidR="00973DFB" w:rsidRDefault="00973DFB" w:rsidP="00973DFB">
      <w:pPr>
        <w:pStyle w:val="PL"/>
      </w:pPr>
      <w:r>
        <w:t xml:space="preserve">          items:</w:t>
      </w:r>
    </w:p>
    <w:p w14:paraId="66A25DE4" w14:textId="77777777" w:rsidR="00973DFB" w:rsidRDefault="00973DFB" w:rsidP="00973DFB">
      <w:pPr>
        <w:pStyle w:val="PL"/>
      </w:pPr>
      <w:r>
        <w:t xml:space="preserve">            type: string</w:t>
      </w:r>
    </w:p>
    <w:p w14:paraId="7DF8DAB4" w14:textId="77777777" w:rsidR="00973DFB" w:rsidRDefault="00973DFB" w:rsidP="00973DFB">
      <w:pPr>
        <w:pStyle w:val="PL"/>
      </w:pPr>
      <w:r>
        <w:t xml:space="preserve">            enum:</w:t>
      </w:r>
    </w:p>
    <w:p w14:paraId="4EEB144A" w14:textId="77777777" w:rsidR="00973DFB" w:rsidRDefault="00973DFB" w:rsidP="00973DFB">
      <w:pPr>
        <w:pStyle w:val="PL"/>
      </w:pPr>
      <w:r>
        <w:t xml:space="preserve">              - Cx</w:t>
      </w:r>
    </w:p>
    <w:p w14:paraId="2B76401D" w14:textId="77777777" w:rsidR="00973DFB" w:rsidRDefault="00973DFB" w:rsidP="00973DFB">
      <w:pPr>
        <w:pStyle w:val="PL"/>
      </w:pPr>
      <w:r>
        <w:t xml:space="preserve">              - Dx</w:t>
      </w:r>
    </w:p>
    <w:p w14:paraId="72865B38" w14:textId="77777777" w:rsidR="00973DFB" w:rsidRDefault="00973DFB" w:rsidP="00973DFB">
      <w:pPr>
        <w:pStyle w:val="PL"/>
      </w:pPr>
      <w:r>
        <w:t xml:space="preserve">              - Mg</w:t>
      </w:r>
    </w:p>
    <w:p w14:paraId="27666683" w14:textId="77777777" w:rsidR="00973DFB" w:rsidRDefault="00973DFB" w:rsidP="00973DFB">
      <w:pPr>
        <w:pStyle w:val="PL"/>
      </w:pPr>
      <w:r>
        <w:t xml:space="preserve">              - Mw</w:t>
      </w:r>
    </w:p>
    <w:p w14:paraId="1E776A1C" w14:textId="77777777" w:rsidR="00973DFB" w:rsidRDefault="00973DFB" w:rsidP="00973DFB">
      <w:pPr>
        <w:pStyle w:val="PL"/>
      </w:pPr>
      <w:r>
        <w:t xml:space="preserve">        MRFCInterfaces:</w:t>
      </w:r>
    </w:p>
    <w:p w14:paraId="662E88B0" w14:textId="77777777" w:rsidR="00973DFB" w:rsidRDefault="00973DFB" w:rsidP="00973DFB">
      <w:pPr>
        <w:pStyle w:val="PL"/>
      </w:pPr>
      <w:r>
        <w:t xml:space="preserve">          type: array</w:t>
      </w:r>
    </w:p>
    <w:p w14:paraId="223EC3F2" w14:textId="77777777" w:rsidR="00973DFB" w:rsidRDefault="00973DFB" w:rsidP="00973DFB">
      <w:pPr>
        <w:pStyle w:val="PL"/>
      </w:pPr>
      <w:r>
        <w:t xml:space="preserve">          items:</w:t>
      </w:r>
    </w:p>
    <w:p w14:paraId="5CEFE5FE" w14:textId="77777777" w:rsidR="00973DFB" w:rsidRDefault="00973DFB" w:rsidP="00973DFB">
      <w:pPr>
        <w:pStyle w:val="PL"/>
      </w:pPr>
      <w:r>
        <w:t xml:space="preserve">            type: string</w:t>
      </w:r>
    </w:p>
    <w:p w14:paraId="7A571B42" w14:textId="77777777" w:rsidR="00973DFB" w:rsidRDefault="00973DFB" w:rsidP="00973DFB">
      <w:pPr>
        <w:pStyle w:val="PL"/>
      </w:pPr>
      <w:r>
        <w:t xml:space="preserve">            enum:</w:t>
      </w:r>
    </w:p>
    <w:p w14:paraId="7ABDB8F2" w14:textId="77777777" w:rsidR="00973DFB" w:rsidRDefault="00973DFB" w:rsidP="00973DFB">
      <w:pPr>
        <w:pStyle w:val="PL"/>
      </w:pPr>
      <w:r>
        <w:t xml:space="preserve">              - Mp</w:t>
      </w:r>
    </w:p>
    <w:p w14:paraId="5B6D136C" w14:textId="77777777" w:rsidR="00973DFB" w:rsidRDefault="00973DFB" w:rsidP="00973DFB">
      <w:pPr>
        <w:pStyle w:val="PL"/>
      </w:pPr>
      <w:r>
        <w:t xml:space="preserve">              - Mr</w:t>
      </w:r>
    </w:p>
    <w:p w14:paraId="028F0BA7" w14:textId="77777777" w:rsidR="00973DFB" w:rsidRDefault="00973DFB" w:rsidP="00973DFB">
      <w:pPr>
        <w:pStyle w:val="PL"/>
      </w:pPr>
      <w:r>
        <w:t xml:space="preserve">        MGCFInterfaces:</w:t>
      </w:r>
    </w:p>
    <w:p w14:paraId="44BEAAFB" w14:textId="77777777" w:rsidR="00973DFB" w:rsidRDefault="00973DFB" w:rsidP="00973DFB">
      <w:pPr>
        <w:pStyle w:val="PL"/>
      </w:pPr>
      <w:r>
        <w:t xml:space="preserve">          type: array</w:t>
      </w:r>
    </w:p>
    <w:p w14:paraId="61B24A8E" w14:textId="77777777" w:rsidR="00973DFB" w:rsidRDefault="00973DFB" w:rsidP="00973DFB">
      <w:pPr>
        <w:pStyle w:val="PL"/>
      </w:pPr>
      <w:r>
        <w:t xml:space="preserve">          items:</w:t>
      </w:r>
    </w:p>
    <w:p w14:paraId="0FE32598" w14:textId="77777777" w:rsidR="00973DFB" w:rsidRDefault="00973DFB" w:rsidP="00973DFB">
      <w:pPr>
        <w:pStyle w:val="PL"/>
      </w:pPr>
      <w:r>
        <w:t xml:space="preserve">            type: string</w:t>
      </w:r>
    </w:p>
    <w:p w14:paraId="1826034D" w14:textId="77777777" w:rsidR="00973DFB" w:rsidRDefault="00973DFB" w:rsidP="00973DFB">
      <w:pPr>
        <w:pStyle w:val="PL"/>
      </w:pPr>
      <w:r>
        <w:t xml:space="preserve">            enum:</w:t>
      </w:r>
    </w:p>
    <w:p w14:paraId="0559549A" w14:textId="77777777" w:rsidR="00973DFB" w:rsidRDefault="00973DFB" w:rsidP="00973DFB">
      <w:pPr>
        <w:pStyle w:val="PL"/>
      </w:pPr>
      <w:r>
        <w:t xml:space="preserve">              - Mg</w:t>
      </w:r>
    </w:p>
    <w:p w14:paraId="4F0F5131" w14:textId="77777777" w:rsidR="00973DFB" w:rsidRDefault="00973DFB" w:rsidP="00973DFB">
      <w:pPr>
        <w:pStyle w:val="PL"/>
      </w:pPr>
      <w:r>
        <w:t xml:space="preserve">              - Mj</w:t>
      </w:r>
    </w:p>
    <w:p w14:paraId="19AA95F3" w14:textId="77777777" w:rsidR="00973DFB" w:rsidRDefault="00973DFB" w:rsidP="00973DFB">
      <w:pPr>
        <w:pStyle w:val="PL"/>
      </w:pPr>
      <w:r>
        <w:t xml:space="preserve">              - Mn</w:t>
      </w:r>
    </w:p>
    <w:p w14:paraId="40475A41" w14:textId="77777777" w:rsidR="00973DFB" w:rsidRDefault="00973DFB" w:rsidP="00973DFB">
      <w:pPr>
        <w:pStyle w:val="PL"/>
      </w:pPr>
      <w:r>
        <w:t xml:space="preserve">        IBCFInterfaces:</w:t>
      </w:r>
    </w:p>
    <w:p w14:paraId="0C5E3453" w14:textId="77777777" w:rsidR="00973DFB" w:rsidRDefault="00973DFB" w:rsidP="00973DFB">
      <w:pPr>
        <w:pStyle w:val="PL"/>
      </w:pPr>
      <w:r>
        <w:t xml:space="preserve">          type: array</w:t>
      </w:r>
    </w:p>
    <w:p w14:paraId="150A1D49" w14:textId="77777777" w:rsidR="00973DFB" w:rsidRDefault="00973DFB" w:rsidP="00973DFB">
      <w:pPr>
        <w:pStyle w:val="PL"/>
      </w:pPr>
      <w:r>
        <w:t xml:space="preserve">          items:</w:t>
      </w:r>
    </w:p>
    <w:p w14:paraId="401237C9" w14:textId="77777777" w:rsidR="00973DFB" w:rsidRDefault="00973DFB" w:rsidP="00973DFB">
      <w:pPr>
        <w:pStyle w:val="PL"/>
      </w:pPr>
      <w:r>
        <w:t xml:space="preserve">            type: string</w:t>
      </w:r>
    </w:p>
    <w:p w14:paraId="15F2F1B0" w14:textId="77777777" w:rsidR="00973DFB" w:rsidRDefault="00973DFB" w:rsidP="00973DFB">
      <w:pPr>
        <w:pStyle w:val="PL"/>
      </w:pPr>
      <w:r>
        <w:t xml:space="preserve">            enum:</w:t>
      </w:r>
    </w:p>
    <w:p w14:paraId="242EB459" w14:textId="77777777" w:rsidR="00973DFB" w:rsidRDefault="00973DFB" w:rsidP="00973DFB">
      <w:pPr>
        <w:pStyle w:val="PL"/>
      </w:pPr>
      <w:r>
        <w:t xml:space="preserve">              - Ix</w:t>
      </w:r>
    </w:p>
    <w:p w14:paraId="2EC971C8" w14:textId="77777777" w:rsidR="00973DFB" w:rsidRDefault="00973DFB" w:rsidP="00973DFB">
      <w:pPr>
        <w:pStyle w:val="PL"/>
      </w:pPr>
      <w:r>
        <w:t xml:space="preserve">              - Mx</w:t>
      </w:r>
    </w:p>
    <w:p w14:paraId="011EC905" w14:textId="77777777" w:rsidR="00973DFB" w:rsidRDefault="00973DFB" w:rsidP="00973DFB">
      <w:pPr>
        <w:pStyle w:val="PL"/>
      </w:pPr>
      <w:r>
        <w:t xml:space="preserve">        E-CSCFInterfaces:</w:t>
      </w:r>
    </w:p>
    <w:p w14:paraId="1512839C" w14:textId="77777777" w:rsidR="00973DFB" w:rsidRDefault="00973DFB" w:rsidP="00973DFB">
      <w:pPr>
        <w:pStyle w:val="PL"/>
      </w:pPr>
      <w:r>
        <w:t xml:space="preserve">          type: array</w:t>
      </w:r>
    </w:p>
    <w:p w14:paraId="024FB365" w14:textId="77777777" w:rsidR="00973DFB" w:rsidRDefault="00973DFB" w:rsidP="00973DFB">
      <w:pPr>
        <w:pStyle w:val="PL"/>
      </w:pPr>
      <w:r>
        <w:t xml:space="preserve">          items:</w:t>
      </w:r>
    </w:p>
    <w:p w14:paraId="46A1DFC1" w14:textId="77777777" w:rsidR="00973DFB" w:rsidRDefault="00973DFB" w:rsidP="00973DFB">
      <w:pPr>
        <w:pStyle w:val="PL"/>
      </w:pPr>
      <w:r>
        <w:t xml:space="preserve">            type: string</w:t>
      </w:r>
    </w:p>
    <w:p w14:paraId="4B11B7D5" w14:textId="77777777" w:rsidR="00973DFB" w:rsidRDefault="00973DFB" w:rsidP="00973DFB">
      <w:pPr>
        <w:pStyle w:val="PL"/>
      </w:pPr>
      <w:r>
        <w:t xml:space="preserve">            enum:</w:t>
      </w:r>
    </w:p>
    <w:p w14:paraId="01C64ED5" w14:textId="77777777" w:rsidR="00973DFB" w:rsidRDefault="00973DFB" w:rsidP="00973DFB">
      <w:pPr>
        <w:pStyle w:val="PL"/>
      </w:pPr>
      <w:r>
        <w:t xml:space="preserve">              - Mw</w:t>
      </w:r>
    </w:p>
    <w:p w14:paraId="2FCAFCCC" w14:textId="77777777" w:rsidR="00973DFB" w:rsidRDefault="00973DFB" w:rsidP="00973DFB">
      <w:pPr>
        <w:pStyle w:val="PL"/>
      </w:pPr>
      <w:r>
        <w:t xml:space="preserve">              - Ml</w:t>
      </w:r>
    </w:p>
    <w:p w14:paraId="1950F987" w14:textId="77777777" w:rsidR="00973DFB" w:rsidRDefault="00973DFB" w:rsidP="00973DFB">
      <w:pPr>
        <w:pStyle w:val="PL"/>
      </w:pPr>
      <w:r>
        <w:lastRenderedPageBreak/>
        <w:t xml:space="preserve">              - Mm</w:t>
      </w:r>
    </w:p>
    <w:p w14:paraId="52816B3C" w14:textId="77777777" w:rsidR="00973DFB" w:rsidRDefault="00973DFB" w:rsidP="00973DFB">
      <w:pPr>
        <w:pStyle w:val="PL"/>
      </w:pPr>
      <w:r>
        <w:t xml:space="preserve">              - Mi/Mg</w:t>
      </w:r>
    </w:p>
    <w:p w14:paraId="49FBC9AB" w14:textId="77777777" w:rsidR="00973DFB" w:rsidRDefault="00973DFB" w:rsidP="00973DFB">
      <w:pPr>
        <w:pStyle w:val="PL"/>
      </w:pPr>
      <w:r>
        <w:t xml:space="preserve">        BGCFInterfaces:</w:t>
      </w:r>
    </w:p>
    <w:p w14:paraId="5B747C09" w14:textId="77777777" w:rsidR="00973DFB" w:rsidRDefault="00973DFB" w:rsidP="00973DFB">
      <w:pPr>
        <w:pStyle w:val="PL"/>
      </w:pPr>
      <w:r>
        <w:t xml:space="preserve">          type: array</w:t>
      </w:r>
    </w:p>
    <w:p w14:paraId="1EC75A16" w14:textId="77777777" w:rsidR="00973DFB" w:rsidRDefault="00973DFB" w:rsidP="00973DFB">
      <w:pPr>
        <w:pStyle w:val="PL"/>
      </w:pPr>
      <w:r>
        <w:t xml:space="preserve">          items:</w:t>
      </w:r>
    </w:p>
    <w:p w14:paraId="60D7B849" w14:textId="77777777" w:rsidR="00973DFB" w:rsidRDefault="00973DFB" w:rsidP="00973DFB">
      <w:pPr>
        <w:pStyle w:val="PL"/>
      </w:pPr>
      <w:r>
        <w:t xml:space="preserve">            type: string</w:t>
      </w:r>
    </w:p>
    <w:p w14:paraId="4EC5AE7F" w14:textId="77777777" w:rsidR="00973DFB" w:rsidRDefault="00973DFB" w:rsidP="00973DFB">
      <w:pPr>
        <w:pStyle w:val="PL"/>
      </w:pPr>
      <w:r>
        <w:t xml:space="preserve">            enum:</w:t>
      </w:r>
    </w:p>
    <w:p w14:paraId="10C42025" w14:textId="77777777" w:rsidR="00973DFB" w:rsidRDefault="00973DFB" w:rsidP="00973DFB">
      <w:pPr>
        <w:pStyle w:val="PL"/>
      </w:pPr>
      <w:r>
        <w:t xml:space="preserve">              - Mi</w:t>
      </w:r>
    </w:p>
    <w:p w14:paraId="4F11F565" w14:textId="77777777" w:rsidR="00973DFB" w:rsidRDefault="00973DFB" w:rsidP="00973DFB">
      <w:pPr>
        <w:pStyle w:val="PL"/>
      </w:pPr>
      <w:r>
        <w:t xml:space="preserve">              - Mj</w:t>
      </w:r>
    </w:p>
    <w:p w14:paraId="7F00083E" w14:textId="77777777" w:rsidR="00973DFB" w:rsidRDefault="00973DFB" w:rsidP="00973DFB">
      <w:pPr>
        <w:pStyle w:val="PL"/>
      </w:pPr>
      <w:r>
        <w:t xml:space="preserve">              - Mk</w:t>
      </w:r>
    </w:p>
    <w:p w14:paraId="3F492996" w14:textId="77777777" w:rsidR="00973DFB" w:rsidRDefault="00973DFB" w:rsidP="00973DFB">
      <w:pPr>
        <w:pStyle w:val="PL"/>
      </w:pPr>
      <w:r>
        <w:t xml:space="preserve">        ASInterfaces:</w:t>
      </w:r>
    </w:p>
    <w:p w14:paraId="74CD2B18" w14:textId="77777777" w:rsidR="00973DFB" w:rsidRDefault="00973DFB" w:rsidP="00973DFB">
      <w:pPr>
        <w:pStyle w:val="PL"/>
      </w:pPr>
      <w:r>
        <w:t xml:space="preserve">          type: array</w:t>
      </w:r>
    </w:p>
    <w:p w14:paraId="7DFB1C1F" w14:textId="77777777" w:rsidR="00973DFB" w:rsidRDefault="00973DFB" w:rsidP="00973DFB">
      <w:pPr>
        <w:pStyle w:val="PL"/>
      </w:pPr>
      <w:r>
        <w:t xml:space="preserve">          items:</w:t>
      </w:r>
    </w:p>
    <w:p w14:paraId="2572BA63" w14:textId="77777777" w:rsidR="00973DFB" w:rsidRDefault="00973DFB" w:rsidP="00973DFB">
      <w:pPr>
        <w:pStyle w:val="PL"/>
      </w:pPr>
      <w:r>
        <w:t xml:space="preserve">            type: string</w:t>
      </w:r>
    </w:p>
    <w:p w14:paraId="3D653BCF" w14:textId="77777777" w:rsidR="00973DFB" w:rsidRDefault="00973DFB" w:rsidP="00973DFB">
      <w:pPr>
        <w:pStyle w:val="PL"/>
      </w:pPr>
      <w:r>
        <w:t xml:space="preserve">            enum:</w:t>
      </w:r>
    </w:p>
    <w:p w14:paraId="6FB457DA" w14:textId="77777777" w:rsidR="00973DFB" w:rsidRDefault="00973DFB" w:rsidP="00973DFB">
      <w:pPr>
        <w:pStyle w:val="PL"/>
      </w:pPr>
      <w:r>
        <w:t xml:space="preserve">              - Dh</w:t>
      </w:r>
    </w:p>
    <w:p w14:paraId="749B365C" w14:textId="77777777" w:rsidR="00973DFB" w:rsidRDefault="00973DFB" w:rsidP="00973DFB">
      <w:pPr>
        <w:pStyle w:val="PL"/>
      </w:pPr>
      <w:r>
        <w:t xml:space="preserve">              - Sh</w:t>
      </w:r>
    </w:p>
    <w:p w14:paraId="0181647B" w14:textId="77777777" w:rsidR="00973DFB" w:rsidRDefault="00973DFB" w:rsidP="00973DFB">
      <w:pPr>
        <w:pStyle w:val="PL"/>
      </w:pPr>
      <w:r>
        <w:t xml:space="preserve">              - ISC</w:t>
      </w:r>
    </w:p>
    <w:p w14:paraId="5BF87C4D" w14:textId="77777777" w:rsidR="00973DFB" w:rsidRDefault="00973DFB" w:rsidP="00973DFB">
      <w:pPr>
        <w:pStyle w:val="PL"/>
      </w:pPr>
      <w:r>
        <w:t xml:space="preserve">              - Ut</w:t>
      </w:r>
    </w:p>
    <w:p w14:paraId="66C589F6" w14:textId="77777777" w:rsidR="00973DFB" w:rsidRDefault="00973DFB" w:rsidP="00973DFB">
      <w:pPr>
        <w:pStyle w:val="PL"/>
      </w:pPr>
      <w:r>
        <w:t xml:space="preserve">        HSSInterfaces:</w:t>
      </w:r>
    </w:p>
    <w:p w14:paraId="434A8E90" w14:textId="77777777" w:rsidR="00973DFB" w:rsidRDefault="00973DFB" w:rsidP="00973DFB">
      <w:pPr>
        <w:pStyle w:val="PL"/>
      </w:pPr>
      <w:r>
        <w:t xml:space="preserve">          type: array</w:t>
      </w:r>
    </w:p>
    <w:p w14:paraId="1E4C0F3E" w14:textId="77777777" w:rsidR="00973DFB" w:rsidRDefault="00973DFB" w:rsidP="00973DFB">
      <w:pPr>
        <w:pStyle w:val="PL"/>
      </w:pPr>
      <w:r>
        <w:t xml:space="preserve">          items:</w:t>
      </w:r>
    </w:p>
    <w:p w14:paraId="66F18AB3" w14:textId="77777777" w:rsidR="00973DFB" w:rsidRDefault="00973DFB" w:rsidP="00973DFB">
      <w:pPr>
        <w:pStyle w:val="PL"/>
      </w:pPr>
      <w:r>
        <w:t xml:space="preserve">            type: string</w:t>
      </w:r>
    </w:p>
    <w:p w14:paraId="5B62D250" w14:textId="77777777" w:rsidR="00973DFB" w:rsidRDefault="00973DFB" w:rsidP="00973DFB">
      <w:pPr>
        <w:pStyle w:val="PL"/>
      </w:pPr>
      <w:r>
        <w:t xml:space="preserve">            enum:</w:t>
      </w:r>
    </w:p>
    <w:p w14:paraId="792B265E" w14:textId="77777777" w:rsidR="00973DFB" w:rsidRDefault="00973DFB" w:rsidP="00973DFB">
      <w:pPr>
        <w:pStyle w:val="PL"/>
      </w:pPr>
      <w:r>
        <w:t xml:space="preserve">              - MAP-C</w:t>
      </w:r>
    </w:p>
    <w:p w14:paraId="076BE627" w14:textId="77777777" w:rsidR="00973DFB" w:rsidRDefault="00973DFB" w:rsidP="00973DFB">
      <w:pPr>
        <w:pStyle w:val="PL"/>
      </w:pPr>
      <w:r>
        <w:t xml:space="preserve">              - MAP-D</w:t>
      </w:r>
    </w:p>
    <w:p w14:paraId="51691F56" w14:textId="77777777" w:rsidR="00973DFB" w:rsidRDefault="00973DFB" w:rsidP="00973DFB">
      <w:pPr>
        <w:pStyle w:val="PL"/>
      </w:pPr>
      <w:r>
        <w:t xml:space="preserve">              - Gc</w:t>
      </w:r>
    </w:p>
    <w:p w14:paraId="48E416C9" w14:textId="77777777" w:rsidR="00973DFB" w:rsidRDefault="00973DFB" w:rsidP="00973DFB">
      <w:pPr>
        <w:pStyle w:val="PL"/>
      </w:pPr>
      <w:r>
        <w:t xml:space="preserve">              - Gr</w:t>
      </w:r>
    </w:p>
    <w:p w14:paraId="714AF01D" w14:textId="77777777" w:rsidR="00973DFB" w:rsidRDefault="00973DFB" w:rsidP="00973DFB">
      <w:pPr>
        <w:pStyle w:val="PL"/>
      </w:pPr>
      <w:r>
        <w:t xml:space="preserve">              - Cx</w:t>
      </w:r>
    </w:p>
    <w:p w14:paraId="62EA733B" w14:textId="77777777" w:rsidR="00973DFB" w:rsidRDefault="00973DFB" w:rsidP="00973DFB">
      <w:pPr>
        <w:pStyle w:val="PL"/>
      </w:pPr>
      <w:r>
        <w:t xml:space="preserve">              - S6d</w:t>
      </w:r>
    </w:p>
    <w:p w14:paraId="57539173" w14:textId="77777777" w:rsidR="00973DFB" w:rsidRDefault="00973DFB" w:rsidP="00973DFB">
      <w:pPr>
        <w:pStyle w:val="PL"/>
      </w:pPr>
      <w:r>
        <w:t xml:space="preserve">              - S6a</w:t>
      </w:r>
    </w:p>
    <w:p w14:paraId="3BFFBBA6" w14:textId="77777777" w:rsidR="00973DFB" w:rsidRDefault="00973DFB" w:rsidP="00973DFB">
      <w:pPr>
        <w:pStyle w:val="PL"/>
      </w:pPr>
      <w:r>
        <w:t xml:space="preserve">              - Sh</w:t>
      </w:r>
    </w:p>
    <w:p w14:paraId="5CCEA519" w14:textId="77777777" w:rsidR="00973DFB" w:rsidRDefault="00973DFB" w:rsidP="00973DFB">
      <w:pPr>
        <w:pStyle w:val="PL"/>
      </w:pPr>
      <w:r>
        <w:t xml:space="preserve">              - N70</w:t>
      </w:r>
    </w:p>
    <w:p w14:paraId="7EA08918" w14:textId="77777777" w:rsidR="00973DFB" w:rsidRDefault="00973DFB" w:rsidP="00973DFB">
      <w:pPr>
        <w:pStyle w:val="PL"/>
      </w:pPr>
      <w:r>
        <w:t xml:space="preserve">              - N71</w:t>
      </w:r>
    </w:p>
    <w:p w14:paraId="6FB855D4" w14:textId="77777777" w:rsidR="00973DFB" w:rsidRDefault="00973DFB" w:rsidP="00973DFB">
      <w:pPr>
        <w:pStyle w:val="PL"/>
      </w:pPr>
      <w:r>
        <w:t xml:space="preserve">              - NU1</w:t>
      </w:r>
    </w:p>
    <w:p w14:paraId="0DC18674" w14:textId="77777777" w:rsidR="00973DFB" w:rsidRDefault="00973DFB" w:rsidP="00973DFB">
      <w:pPr>
        <w:pStyle w:val="PL"/>
      </w:pPr>
      <w:r>
        <w:t xml:space="preserve">        EIRInterfaces:</w:t>
      </w:r>
    </w:p>
    <w:p w14:paraId="544FBAEC" w14:textId="77777777" w:rsidR="00973DFB" w:rsidRDefault="00973DFB" w:rsidP="00973DFB">
      <w:pPr>
        <w:pStyle w:val="PL"/>
      </w:pPr>
      <w:r>
        <w:t xml:space="preserve">          type: array</w:t>
      </w:r>
    </w:p>
    <w:p w14:paraId="11C2E513" w14:textId="77777777" w:rsidR="00973DFB" w:rsidRDefault="00973DFB" w:rsidP="00973DFB">
      <w:pPr>
        <w:pStyle w:val="PL"/>
      </w:pPr>
      <w:r>
        <w:t xml:space="preserve">          items:</w:t>
      </w:r>
    </w:p>
    <w:p w14:paraId="7CDACE9C" w14:textId="77777777" w:rsidR="00973DFB" w:rsidRDefault="00973DFB" w:rsidP="00973DFB">
      <w:pPr>
        <w:pStyle w:val="PL"/>
      </w:pPr>
      <w:r>
        <w:t xml:space="preserve">            type: string</w:t>
      </w:r>
    </w:p>
    <w:p w14:paraId="7135262A" w14:textId="77777777" w:rsidR="00973DFB" w:rsidRDefault="00973DFB" w:rsidP="00973DFB">
      <w:pPr>
        <w:pStyle w:val="PL"/>
      </w:pPr>
      <w:r>
        <w:t xml:space="preserve">            enum:</w:t>
      </w:r>
    </w:p>
    <w:p w14:paraId="1F05FDE4" w14:textId="77777777" w:rsidR="00973DFB" w:rsidRDefault="00973DFB" w:rsidP="00973DFB">
      <w:pPr>
        <w:pStyle w:val="PL"/>
      </w:pPr>
      <w:r>
        <w:t xml:space="preserve">              - MAP-F</w:t>
      </w:r>
    </w:p>
    <w:p w14:paraId="43E9C535" w14:textId="77777777" w:rsidR="00973DFB" w:rsidRDefault="00973DFB" w:rsidP="00973DFB">
      <w:pPr>
        <w:pStyle w:val="PL"/>
      </w:pPr>
      <w:r>
        <w:t xml:space="preserve">              - S13</w:t>
      </w:r>
    </w:p>
    <w:p w14:paraId="7A3F50A0" w14:textId="77777777" w:rsidR="00973DFB" w:rsidRDefault="00973DFB" w:rsidP="00973DFB">
      <w:pPr>
        <w:pStyle w:val="PL"/>
      </w:pPr>
      <w:r>
        <w:t xml:space="preserve">              - MAP-Gf</w:t>
      </w:r>
    </w:p>
    <w:p w14:paraId="6A050A2D" w14:textId="77777777" w:rsidR="00973DFB" w:rsidRDefault="00973DFB" w:rsidP="00973DFB">
      <w:pPr>
        <w:pStyle w:val="PL"/>
      </w:pPr>
      <w:r>
        <w:t xml:space="preserve">        BM-SCInterfaces:</w:t>
      </w:r>
    </w:p>
    <w:p w14:paraId="5E644A85" w14:textId="77777777" w:rsidR="00973DFB" w:rsidRDefault="00973DFB" w:rsidP="00973DFB">
      <w:pPr>
        <w:pStyle w:val="PL"/>
      </w:pPr>
      <w:r>
        <w:t xml:space="preserve">          type: array</w:t>
      </w:r>
    </w:p>
    <w:p w14:paraId="488BB8EB" w14:textId="77777777" w:rsidR="00973DFB" w:rsidRDefault="00973DFB" w:rsidP="00973DFB">
      <w:pPr>
        <w:pStyle w:val="PL"/>
      </w:pPr>
      <w:r>
        <w:t xml:space="preserve">          items:</w:t>
      </w:r>
    </w:p>
    <w:p w14:paraId="3341D8BA" w14:textId="77777777" w:rsidR="00973DFB" w:rsidRDefault="00973DFB" w:rsidP="00973DFB">
      <w:pPr>
        <w:pStyle w:val="PL"/>
      </w:pPr>
      <w:r>
        <w:t xml:space="preserve">            type: string</w:t>
      </w:r>
    </w:p>
    <w:p w14:paraId="00242ABF" w14:textId="77777777" w:rsidR="00973DFB" w:rsidRDefault="00973DFB" w:rsidP="00973DFB">
      <w:pPr>
        <w:pStyle w:val="PL"/>
      </w:pPr>
      <w:r>
        <w:t xml:space="preserve">            enum:</w:t>
      </w:r>
    </w:p>
    <w:p w14:paraId="06888655" w14:textId="77777777" w:rsidR="00973DFB" w:rsidRDefault="00973DFB" w:rsidP="00973DFB">
      <w:pPr>
        <w:pStyle w:val="PL"/>
      </w:pPr>
      <w:r>
        <w:t xml:space="preserve">              - Gmb</w:t>
      </w:r>
    </w:p>
    <w:p w14:paraId="3E960D0C" w14:textId="77777777" w:rsidR="00973DFB" w:rsidRDefault="00973DFB" w:rsidP="00973DFB">
      <w:pPr>
        <w:pStyle w:val="PL"/>
      </w:pPr>
      <w:r>
        <w:t xml:space="preserve">        MMEInterfaces:</w:t>
      </w:r>
    </w:p>
    <w:p w14:paraId="1D7F66FB" w14:textId="77777777" w:rsidR="00973DFB" w:rsidRDefault="00973DFB" w:rsidP="00973DFB">
      <w:pPr>
        <w:pStyle w:val="PL"/>
      </w:pPr>
      <w:r>
        <w:t xml:space="preserve">          type: array</w:t>
      </w:r>
    </w:p>
    <w:p w14:paraId="3B9E61CF" w14:textId="77777777" w:rsidR="00973DFB" w:rsidRDefault="00973DFB" w:rsidP="00973DFB">
      <w:pPr>
        <w:pStyle w:val="PL"/>
      </w:pPr>
      <w:r>
        <w:t xml:space="preserve">          items:</w:t>
      </w:r>
    </w:p>
    <w:p w14:paraId="461B05A2" w14:textId="77777777" w:rsidR="00973DFB" w:rsidRDefault="00973DFB" w:rsidP="00973DFB">
      <w:pPr>
        <w:pStyle w:val="PL"/>
      </w:pPr>
      <w:r>
        <w:t xml:space="preserve">            type: string</w:t>
      </w:r>
    </w:p>
    <w:p w14:paraId="15B403FA" w14:textId="77777777" w:rsidR="00973DFB" w:rsidRDefault="00973DFB" w:rsidP="00973DFB">
      <w:pPr>
        <w:pStyle w:val="PL"/>
      </w:pPr>
      <w:r>
        <w:t xml:space="preserve">            enum:</w:t>
      </w:r>
    </w:p>
    <w:p w14:paraId="3609456B" w14:textId="77777777" w:rsidR="00973DFB" w:rsidRDefault="00973DFB" w:rsidP="00973DFB">
      <w:pPr>
        <w:pStyle w:val="PL"/>
      </w:pPr>
      <w:r>
        <w:t xml:space="preserve">              - S1-MME</w:t>
      </w:r>
    </w:p>
    <w:p w14:paraId="1CB8EB2C" w14:textId="77777777" w:rsidR="00973DFB" w:rsidRDefault="00973DFB" w:rsidP="00973DFB">
      <w:pPr>
        <w:pStyle w:val="PL"/>
      </w:pPr>
      <w:r>
        <w:t xml:space="preserve">              - S3</w:t>
      </w:r>
    </w:p>
    <w:p w14:paraId="7D22AD87" w14:textId="77777777" w:rsidR="00973DFB" w:rsidRDefault="00973DFB" w:rsidP="00973DFB">
      <w:pPr>
        <w:pStyle w:val="PL"/>
      </w:pPr>
      <w:r>
        <w:t xml:space="preserve">              - S6a</w:t>
      </w:r>
    </w:p>
    <w:p w14:paraId="36681D3D" w14:textId="77777777" w:rsidR="00973DFB" w:rsidRDefault="00973DFB" w:rsidP="00973DFB">
      <w:pPr>
        <w:pStyle w:val="PL"/>
      </w:pPr>
      <w:r>
        <w:t xml:space="preserve">              - S10</w:t>
      </w:r>
    </w:p>
    <w:p w14:paraId="5336771D" w14:textId="77777777" w:rsidR="00973DFB" w:rsidRDefault="00973DFB" w:rsidP="00973DFB">
      <w:pPr>
        <w:pStyle w:val="PL"/>
      </w:pPr>
      <w:r>
        <w:t xml:space="preserve">              - S11</w:t>
      </w:r>
    </w:p>
    <w:p w14:paraId="6B847816" w14:textId="77777777" w:rsidR="00973DFB" w:rsidRDefault="00973DFB" w:rsidP="00973DFB">
      <w:pPr>
        <w:pStyle w:val="PL"/>
      </w:pPr>
      <w:r>
        <w:t xml:space="preserve">              - S13</w:t>
      </w:r>
    </w:p>
    <w:p w14:paraId="53FFDB0D" w14:textId="77777777" w:rsidR="00973DFB" w:rsidRDefault="00973DFB" w:rsidP="00973DFB">
      <w:pPr>
        <w:pStyle w:val="PL"/>
      </w:pPr>
      <w:r>
        <w:t xml:space="preserve">        SGWInterfaces:</w:t>
      </w:r>
    </w:p>
    <w:p w14:paraId="198373B1" w14:textId="77777777" w:rsidR="00973DFB" w:rsidRDefault="00973DFB" w:rsidP="00973DFB">
      <w:pPr>
        <w:pStyle w:val="PL"/>
      </w:pPr>
      <w:r>
        <w:t xml:space="preserve">          type: array</w:t>
      </w:r>
    </w:p>
    <w:p w14:paraId="62FA0B57" w14:textId="77777777" w:rsidR="00973DFB" w:rsidRDefault="00973DFB" w:rsidP="00973DFB">
      <w:pPr>
        <w:pStyle w:val="PL"/>
      </w:pPr>
      <w:r>
        <w:t xml:space="preserve">          items:</w:t>
      </w:r>
    </w:p>
    <w:p w14:paraId="2D91F1BB" w14:textId="77777777" w:rsidR="00973DFB" w:rsidRDefault="00973DFB" w:rsidP="00973DFB">
      <w:pPr>
        <w:pStyle w:val="PL"/>
      </w:pPr>
      <w:r>
        <w:t xml:space="preserve">            type: string</w:t>
      </w:r>
    </w:p>
    <w:p w14:paraId="52F366B4" w14:textId="77777777" w:rsidR="00973DFB" w:rsidRDefault="00973DFB" w:rsidP="00973DFB">
      <w:pPr>
        <w:pStyle w:val="PL"/>
      </w:pPr>
      <w:r>
        <w:t xml:space="preserve">            enum:</w:t>
      </w:r>
    </w:p>
    <w:p w14:paraId="5EB7E413" w14:textId="77777777" w:rsidR="00973DFB" w:rsidRDefault="00973DFB" w:rsidP="00973DFB">
      <w:pPr>
        <w:pStyle w:val="PL"/>
      </w:pPr>
      <w:r>
        <w:t xml:space="preserve">              - S4</w:t>
      </w:r>
    </w:p>
    <w:p w14:paraId="4FB5A131" w14:textId="77777777" w:rsidR="00973DFB" w:rsidRDefault="00973DFB" w:rsidP="00973DFB">
      <w:pPr>
        <w:pStyle w:val="PL"/>
      </w:pPr>
      <w:r>
        <w:t xml:space="preserve">              - S5</w:t>
      </w:r>
    </w:p>
    <w:p w14:paraId="05F5AB0C" w14:textId="77777777" w:rsidR="00973DFB" w:rsidRDefault="00973DFB" w:rsidP="00973DFB">
      <w:pPr>
        <w:pStyle w:val="PL"/>
      </w:pPr>
      <w:r>
        <w:t xml:space="preserve">              - S8</w:t>
      </w:r>
    </w:p>
    <w:p w14:paraId="3CAFA175" w14:textId="77777777" w:rsidR="00973DFB" w:rsidRDefault="00973DFB" w:rsidP="00973DFB">
      <w:pPr>
        <w:pStyle w:val="PL"/>
      </w:pPr>
      <w:r>
        <w:t xml:space="preserve">              - S11</w:t>
      </w:r>
    </w:p>
    <w:p w14:paraId="38D1E4E3" w14:textId="77777777" w:rsidR="00973DFB" w:rsidRDefault="00973DFB" w:rsidP="00973DFB">
      <w:pPr>
        <w:pStyle w:val="PL"/>
      </w:pPr>
      <w:r>
        <w:t xml:space="preserve">              - Gxc</w:t>
      </w:r>
    </w:p>
    <w:p w14:paraId="6746BB12" w14:textId="77777777" w:rsidR="00973DFB" w:rsidRDefault="00973DFB" w:rsidP="00973DFB">
      <w:pPr>
        <w:pStyle w:val="PL"/>
      </w:pPr>
      <w:r>
        <w:t xml:space="preserve">        PDN_GWInterfaces:</w:t>
      </w:r>
    </w:p>
    <w:p w14:paraId="1F837CE1" w14:textId="77777777" w:rsidR="00973DFB" w:rsidRDefault="00973DFB" w:rsidP="00973DFB">
      <w:pPr>
        <w:pStyle w:val="PL"/>
      </w:pPr>
      <w:r>
        <w:t xml:space="preserve">          type: array</w:t>
      </w:r>
    </w:p>
    <w:p w14:paraId="125A8754" w14:textId="77777777" w:rsidR="00973DFB" w:rsidRDefault="00973DFB" w:rsidP="00973DFB">
      <w:pPr>
        <w:pStyle w:val="PL"/>
      </w:pPr>
      <w:r>
        <w:t xml:space="preserve">          items:</w:t>
      </w:r>
    </w:p>
    <w:p w14:paraId="36064ED9" w14:textId="77777777" w:rsidR="00973DFB" w:rsidRDefault="00973DFB" w:rsidP="00973DFB">
      <w:pPr>
        <w:pStyle w:val="PL"/>
      </w:pPr>
      <w:r>
        <w:t xml:space="preserve">            type: string</w:t>
      </w:r>
    </w:p>
    <w:p w14:paraId="2B0BB08D" w14:textId="77777777" w:rsidR="00973DFB" w:rsidRDefault="00973DFB" w:rsidP="00973DFB">
      <w:pPr>
        <w:pStyle w:val="PL"/>
      </w:pPr>
      <w:r>
        <w:t xml:space="preserve">            enum:</w:t>
      </w:r>
    </w:p>
    <w:p w14:paraId="7A80E344" w14:textId="77777777" w:rsidR="00973DFB" w:rsidRDefault="00973DFB" w:rsidP="00973DFB">
      <w:pPr>
        <w:pStyle w:val="PL"/>
      </w:pPr>
      <w:r>
        <w:t xml:space="preserve">              - S2a</w:t>
      </w:r>
    </w:p>
    <w:p w14:paraId="3D9BA3EF" w14:textId="77777777" w:rsidR="00973DFB" w:rsidRDefault="00973DFB" w:rsidP="00973DFB">
      <w:pPr>
        <w:pStyle w:val="PL"/>
      </w:pPr>
      <w:r>
        <w:t xml:space="preserve">              - S2b</w:t>
      </w:r>
    </w:p>
    <w:p w14:paraId="16ECE7F6" w14:textId="77777777" w:rsidR="00973DFB" w:rsidRDefault="00973DFB" w:rsidP="00973DFB">
      <w:pPr>
        <w:pStyle w:val="PL"/>
      </w:pPr>
      <w:r>
        <w:t xml:space="preserve">              - S2c</w:t>
      </w:r>
    </w:p>
    <w:p w14:paraId="198B7D92" w14:textId="77777777" w:rsidR="00973DFB" w:rsidRDefault="00973DFB" w:rsidP="00973DFB">
      <w:pPr>
        <w:pStyle w:val="PL"/>
      </w:pPr>
      <w:r>
        <w:lastRenderedPageBreak/>
        <w:t xml:space="preserve">              - S5</w:t>
      </w:r>
    </w:p>
    <w:p w14:paraId="175CFC2B" w14:textId="77777777" w:rsidR="00973DFB" w:rsidRDefault="00973DFB" w:rsidP="00973DFB">
      <w:pPr>
        <w:pStyle w:val="PL"/>
      </w:pPr>
      <w:r>
        <w:t xml:space="preserve">              - S6b</w:t>
      </w:r>
    </w:p>
    <w:p w14:paraId="6542C4F3" w14:textId="77777777" w:rsidR="00973DFB" w:rsidRDefault="00973DFB" w:rsidP="00973DFB">
      <w:pPr>
        <w:pStyle w:val="PL"/>
      </w:pPr>
      <w:r>
        <w:t xml:space="preserve">              - Gx</w:t>
      </w:r>
    </w:p>
    <w:p w14:paraId="4D8A9B7B" w14:textId="77777777" w:rsidR="00973DFB" w:rsidRDefault="00973DFB" w:rsidP="00973DFB">
      <w:pPr>
        <w:pStyle w:val="PL"/>
      </w:pPr>
      <w:r>
        <w:t xml:space="preserve">              - S8</w:t>
      </w:r>
    </w:p>
    <w:p w14:paraId="597BAB87" w14:textId="77777777" w:rsidR="00973DFB" w:rsidRDefault="00973DFB" w:rsidP="00973DFB">
      <w:pPr>
        <w:pStyle w:val="PL"/>
      </w:pPr>
      <w:r>
        <w:t xml:space="preserve">              - SGi</w:t>
      </w:r>
    </w:p>
    <w:p w14:paraId="78703ED2" w14:textId="77777777" w:rsidR="00973DFB" w:rsidRDefault="00973DFB" w:rsidP="00973DFB">
      <w:pPr>
        <w:pStyle w:val="PL"/>
      </w:pPr>
      <w:r>
        <w:t xml:space="preserve">        eNBInterfaces:</w:t>
      </w:r>
    </w:p>
    <w:p w14:paraId="0526E3E5" w14:textId="77777777" w:rsidR="00973DFB" w:rsidRDefault="00973DFB" w:rsidP="00973DFB">
      <w:pPr>
        <w:pStyle w:val="PL"/>
      </w:pPr>
      <w:r>
        <w:t xml:space="preserve">          type: array</w:t>
      </w:r>
    </w:p>
    <w:p w14:paraId="4001875B" w14:textId="77777777" w:rsidR="00973DFB" w:rsidRDefault="00973DFB" w:rsidP="00973DFB">
      <w:pPr>
        <w:pStyle w:val="PL"/>
      </w:pPr>
      <w:r>
        <w:t xml:space="preserve">          items:</w:t>
      </w:r>
    </w:p>
    <w:p w14:paraId="15B28C9F" w14:textId="77777777" w:rsidR="00973DFB" w:rsidRDefault="00973DFB" w:rsidP="00973DFB">
      <w:pPr>
        <w:pStyle w:val="PL"/>
      </w:pPr>
      <w:r>
        <w:t xml:space="preserve">            type: string</w:t>
      </w:r>
    </w:p>
    <w:p w14:paraId="7DC96C13" w14:textId="77777777" w:rsidR="00973DFB" w:rsidRDefault="00973DFB" w:rsidP="00973DFB">
      <w:pPr>
        <w:pStyle w:val="PL"/>
      </w:pPr>
      <w:r>
        <w:t xml:space="preserve">            enum:</w:t>
      </w:r>
    </w:p>
    <w:p w14:paraId="33441D93" w14:textId="77777777" w:rsidR="00973DFB" w:rsidRDefault="00973DFB" w:rsidP="00973DFB">
      <w:pPr>
        <w:pStyle w:val="PL"/>
      </w:pPr>
      <w:r>
        <w:t xml:space="preserve">              - S1-MME</w:t>
      </w:r>
    </w:p>
    <w:p w14:paraId="572F4FDE" w14:textId="77777777" w:rsidR="00973DFB" w:rsidRDefault="00973DFB" w:rsidP="00973DFB">
      <w:pPr>
        <w:pStyle w:val="PL"/>
      </w:pPr>
      <w:r>
        <w:t xml:space="preserve">              - X2</w:t>
      </w:r>
    </w:p>
    <w:p w14:paraId="4D17CBB8" w14:textId="77777777" w:rsidR="00973DFB" w:rsidRDefault="00973DFB" w:rsidP="00973DFB">
      <w:pPr>
        <w:pStyle w:val="PL"/>
      </w:pPr>
      <w:r>
        <w:t xml:space="preserve">        en-gNBInterfaces:</w:t>
      </w:r>
    </w:p>
    <w:p w14:paraId="24EF240B" w14:textId="77777777" w:rsidR="00973DFB" w:rsidRDefault="00973DFB" w:rsidP="00973DFB">
      <w:pPr>
        <w:pStyle w:val="PL"/>
      </w:pPr>
      <w:r>
        <w:t xml:space="preserve">          type: array</w:t>
      </w:r>
    </w:p>
    <w:p w14:paraId="05467771" w14:textId="77777777" w:rsidR="00973DFB" w:rsidRDefault="00973DFB" w:rsidP="00973DFB">
      <w:pPr>
        <w:pStyle w:val="PL"/>
      </w:pPr>
      <w:r>
        <w:t xml:space="preserve">          items:</w:t>
      </w:r>
    </w:p>
    <w:p w14:paraId="7B60DB6D" w14:textId="77777777" w:rsidR="00973DFB" w:rsidRDefault="00973DFB" w:rsidP="00973DFB">
      <w:pPr>
        <w:pStyle w:val="PL"/>
      </w:pPr>
      <w:r>
        <w:t xml:space="preserve">            type: string</w:t>
      </w:r>
    </w:p>
    <w:p w14:paraId="4DCED956" w14:textId="77777777" w:rsidR="00973DFB" w:rsidRDefault="00973DFB" w:rsidP="00973DFB">
      <w:pPr>
        <w:pStyle w:val="PL"/>
      </w:pPr>
      <w:r>
        <w:t xml:space="preserve">            enum:</w:t>
      </w:r>
    </w:p>
    <w:p w14:paraId="13749216" w14:textId="77777777" w:rsidR="00973DFB" w:rsidRDefault="00973DFB" w:rsidP="00973DFB">
      <w:pPr>
        <w:pStyle w:val="PL"/>
      </w:pPr>
      <w:r>
        <w:t xml:space="preserve">              - S1-MME</w:t>
      </w:r>
    </w:p>
    <w:p w14:paraId="7A15014C" w14:textId="77777777" w:rsidR="00973DFB" w:rsidRDefault="00973DFB" w:rsidP="00973DFB">
      <w:pPr>
        <w:pStyle w:val="PL"/>
      </w:pPr>
      <w:r>
        <w:t xml:space="preserve">              - X2</w:t>
      </w:r>
    </w:p>
    <w:p w14:paraId="12DFC05D" w14:textId="77777777" w:rsidR="00973DFB" w:rsidRDefault="00973DFB" w:rsidP="00973DFB">
      <w:pPr>
        <w:pStyle w:val="PL"/>
      </w:pPr>
      <w:r>
        <w:t xml:space="preserve">              - Uu</w:t>
      </w:r>
    </w:p>
    <w:p w14:paraId="2CE37E16" w14:textId="77777777" w:rsidR="00973DFB" w:rsidRDefault="00973DFB" w:rsidP="00973DFB">
      <w:pPr>
        <w:pStyle w:val="PL"/>
      </w:pPr>
      <w:r>
        <w:t xml:space="preserve">              - F1-C</w:t>
      </w:r>
    </w:p>
    <w:p w14:paraId="2E68E4B7" w14:textId="77777777" w:rsidR="00973DFB" w:rsidRDefault="00973DFB" w:rsidP="00973DFB">
      <w:pPr>
        <w:pStyle w:val="PL"/>
      </w:pPr>
      <w:r>
        <w:t xml:space="preserve">              - E1</w:t>
      </w:r>
    </w:p>
    <w:p w14:paraId="091B0857" w14:textId="77777777" w:rsidR="00973DFB" w:rsidRDefault="00973DFB" w:rsidP="00973DFB">
      <w:pPr>
        <w:pStyle w:val="PL"/>
      </w:pPr>
      <w:r>
        <w:t xml:space="preserve">        AMFInterfaces:</w:t>
      </w:r>
    </w:p>
    <w:p w14:paraId="6D1BAC7F" w14:textId="77777777" w:rsidR="00973DFB" w:rsidRDefault="00973DFB" w:rsidP="00973DFB">
      <w:pPr>
        <w:pStyle w:val="PL"/>
      </w:pPr>
      <w:r>
        <w:t xml:space="preserve">          type: array</w:t>
      </w:r>
    </w:p>
    <w:p w14:paraId="59B57B7F" w14:textId="77777777" w:rsidR="00973DFB" w:rsidRDefault="00973DFB" w:rsidP="00973DFB">
      <w:pPr>
        <w:pStyle w:val="PL"/>
      </w:pPr>
      <w:r>
        <w:t xml:space="preserve">          items:</w:t>
      </w:r>
    </w:p>
    <w:p w14:paraId="224F9E9D" w14:textId="77777777" w:rsidR="00973DFB" w:rsidRDefault="00973DFB" w:rsidP="00973DFB">
      <w:pPr>
        <w:pStyle w:val="PL"/>
      </w:pPr>
      <w:r>
        <w:t xml:space="preserve">            type: string</w:t>
      </w:r>
    </w:p>
    <w:p w14:paraId="6384C0F4" w14:textId="77777777" w:rsidR="00973DFB" w:rsidRDefault="00973DFB" w:rsidP="00973DFB">
      <w:pPr>
        <w:pStyle w:val="PL"/>
      </w:pPr>
      <w:r>
        <w:t xml:space="preserve">            enum:</w:t>
      </w:r>
    </w:p>
    <w:p w14:paraId="76EB3B43" w14:textId="77777777" w:rsidR="00973DFB" w:rsidRDefault="00973DFB" w:rsidP="00973DFB">
      <w:pPr>
        <w:pStyle w:val="PL"/>
      </w:pPr>
      <w:r>
        <w:t xml:space="preserve">              - N1</w:t>
      </w:r>
    </w:p>
    <w:p w14:paraId="394D6563" w14:textId="77777777" w:rsidR="00973DFB" w:rsidRDefault="00973DFB" w:rsidP="00973DFB">
      <w:pPr>
        <w:pStyle w:val="PL"/>
      </w:pPr>
      <w:r>
        <w:t xml:space="preserve">              - N2</w:t>
      </w:r>
    </w:p>
    <w:p w14:paraId="69375E1B" w14:textId="77777777" w:rsidR="00973DFB" w:rsidRDefault="00973DFB" w:rsidP="00973DFB">
      <w:pPr>
        <w:pStyle w:val="PL"/>
      </w:pPr>
      <w:r>
        <w:t xml:space="preserve">              - N8</w:t>
      </w:r>
    </w:p>
    <w:p w14:paraId="0C22152B" w14:textId="77777777" w:rsidR="00973DFB" w:rsidRDefault="00973DFB" w:rsidP="00973DFB">
      <w:pPr>
        <w:pStyle w:val="PL"/>
      </w:pPr>
      <w:r>
        <w:t xml:space="preserve">              - N11</w:t>
      </w:r>
    </w:p>
    <w:p w14:paraId="1292C08E" w14:textId="77777777" w:rsidR="00973DFB" w:rsidRDefault="00973DFB" w:rsidP="00973DFB">
      <w:pPr>
        <w:pStyle w:val="PL"/>
      </w:pPr>
      <w:r>
        <w:t xml:space="preserve">              - N12</w:t>
      </w:r>
    </w:p>
    <w:p w14:paraId="22F1C853" w14:textId="77777777" w:rsidR="00973DFB" w:rsidRDefault="00973DFB" w:rsidP="00973DFB">
      <w:pPr>
        <w:pStyle w:val="PL"/>
      </w:pPr>
      <w:r>
        <w:t xml:space="preserve">              - N14</w:t>
      </w:r>
    </w:p>
    <w:p w14:paraId="309EEF98" w14:textId="77777777" w:rsidR="00973DFB" w:rsidRDefault="00973DFB" w:rsidP="00973DFB">
      <w:pPr>
        <w:pStyle w:val="PL"/>
      </w:pPr>
      <w:r>
        <w:t xml:space="preserve">              - N15</w:t>
      </w:r>
    </w:p>
    <w:p w14:paraId="5C5A7315" w14:textId="77777777" w:rsidR="00973DFB" w:rsidRDefault="00973DFB" w:rsidP="00973DFB">
      <w:pPr>
        <w:pStyle w:val="PL"/>
      </w:pPr>
      <w:r>
        <w:t xml:space="preserve">              - N20</w:t>
      </w:r>
    </w:p>
    <w:p w14:paraId="14FDD6CE" w14:textId="77777777" w:rsidR="00973DFB" w:rsidRDefault="00973DFB" w:rsidP="00973DFB">
      <w:pPr>
        <w:pStyle w:val="PL"/>
      </w:pPr>
      <w:r>
        <w:t xml:space="preserve">              - N22</w:t>
      </w:r>
    </w:p>
    <w:p w14:paraId="69265F12" w14:textId="77777777" w:rsidR="00973DFB" w:rsidRDefault="00973DFB" w:rsidP="00973DFB">
      <w:pPr>
        <w:pStyle w:val="PL"/>
      </w:pPr>
      <w:r>
        <w:t xml:space="preserve">              - N26</w:t>
      </w:r>
    </w:p>
    <w:p w14:paraId="001A2543" w14:textId="77777777" w:rsidR="00973DFB" w:rsidRDefault="00973DFB" w:rsidP="00973DFB">
      <w:pPr>
        <w:pStyle w:val="PL"/>
      </w:pPr>
      <w:r>
        <w:t xml:space="preserve">        AUSFInterfaces:</w:t>
      </w:r>
    </w:p>
    <w:p w14:paraId="06142827" w14:textId="77777777" w:rsidR="00973DFB" w:rsidRDefault="00973DFB" w:rsidP="00973DFB">
      <w:pPr>
        <w:pStyle w:val="PL"/>
      </w:pPr>
      <w:r>
        <w:t xml:space="preserve">          type: array</w:t>
      </w:r>
    </w:p>
    <w:p w14:paraId="4E55051C" w14:textId="77777777" w:rsidR="00973DFB" w:rsidRDefault="00973DFB" w:rsidP="00973DFB">
      <w:pPr>
        <w:pStyle w:val="PL"/>
      </w:pPr>
      <w:r>
        <w:t xml:space="preserve">          items:</w:t>
      </w:r>
    </w:p>
    <w:p w14:paraId="2EB1DA13" w14:textId="77777777" w:rsidR="00973DFB" w:rsidRDefault="00973DFB" w:rsidP="00973DFB">
      <w:pPr>
        <w:pStyle w:val="PL"/>
      </w:pPr>
      <w:r>
        <w:t xml:space="preserve">            type: string</w:t>
      </w:r>
    </w:p>
    <w:p w14:paraId="7807E8DC" w14:textId="77777777" w:rsidR="00973DFB" w:rsidRDefault="00973DFB" w:rsidP="00973DFB">
      <w:pPr>
        <w:pStyle w:val="PL"/>
      </w:pPr>
      <w:r>
        <w:t xml:space="preserve">            enum:</w:t>
      </w:r>
    </w:p>
    <w:p w14:paraId="627D3795" w14:textId="77777777" w:rsidR="00973DFB" w:rsidRDefault="00973DFB" w:rsidP="00973DFB">
      <w:pPr>
        <w:pStyle w:val="PL"/>
      </w:pPr>
      <w:r>
        <w:t xml:space="preserve">              - N12</w:t>
      </w:r>
    </w:p>
    <w:p w14:paraId="78CA2C1D" w14:textId="77777777" w:rsidR="00973DFB" w:rsidRDefault="00973DFB" w:rsidP="00973DFB">
      <w:pPr>
        <w:pStyle w:val="PL"/>
      </w:pPr>
      <w:r>
        <w:t xml:space="preserve">              - N13</w:t>
      </w:r>
    </w:p>
    <w:p w14:paraId="7F0B3E55" w14:textId="77777777" w:rsidR="00973DFB" w:rsidRDefault="00973DFB" w:rsidP="00973DFB">
      <w:pPr>
        <w:pStyle w:val="PL"/>
      </w:pPr>
      <w:r>
        <w:t xml:space="preserve">        NEFInterfaces:</w:t>
      </w:r>
    </w:p>
    <w:p w14:paraId="6D632EFF" w14:textId="77777777" w:rsidR="00973DFB" w:rsidRDefault="00973DFB" w:rsidP="00973DFB">
      <w:pPr>
        <w:pStyle w:val="PL"/>
      </w:pPr>
      <w:r>
        <w:t xml:space="preserve">          type: array</w:t>
      </w:r>
    </w:p>
    <w:p w14:paraId="110EF10A" w14:textId="77777777" w:rsidR="00973DFB" w:rsidRDefault="00973DFB" w:rsidP="00973DFB">
      <w:pPr>
        <w:pStyle w:val="PL"/>
      </w:pPr>
      <w:r>
        <w:t xml:space="preserve">          items:</w:t>
      </w:r>
    </w:p>
    <w:p w14:paraId="0541BE9D" w14:textId="77777777" w:rsidR="00973DFB" w:rsidRDefault="00973DFB" w:rsidP="00973DFB">
      <w:pPr>
        <w:pStyle w:val="PL"/>
      </w:pPr>
      <w:r>
        <w:t xml:space="preserve">            type: string</w:t>
      </w:r>
    </w:p>
    <w:p w14:paraId="463A466E" w14:textId="77777777" w:rsidR="00973DFB" w:rsidRDefault="00973DFB" w:rsidP="00973DFB">
      <w:pPr>
        <w:pStyle w:val="PL"/>
      </w:pPr>
      <w:r>
        <w:t xml:space="preserve">            enum:</w:t>
      </w:r>
    </w:p>
    <w:p w14:paraId="44ACC90C" w14:textId="77777777" w:rsidR="00973DFB" w:rsidRDefault="00973DFB" w:rsidP="00973DFB">
      <w:pPr>
        <w:pStyle w:val="PL"/>
      </w:pPr>
      <w:r>
        <w:t xml:space="preserve">              - N29</w:t>
      </w:r>
    </w:p>
    <w:p w14:paraId="33A99818" w14:textId="77777777" w:rsidR="00973DFB" w:rsidRDefault="00973DFB" w:rsidP="00973DFB">
      <w:pPr>
        <w:pStyle w:val="PL"/>
      </w:pPr>
      <w:r>
        <w:t xml:space="preserve">              - N30</w:t>
      </w:r>
    </w:p>
    <w:p w14:paraId="0C3C962E" w14:textId="77777777" w:rsidR="00973DFB" w:rsidRDefault="00973DFB" w:rsidP="00973DFB">
      <w:pPr>
        <w:pStyle w:val="PL"/>
      </w:pPr>
      <w:r>
        <w:t xml:space="preserve">              - N33</w:t>
      </w:r>
    </w:p>
    <w:p w14:paraId="0B5A24CD" w14:textId="77777777" w:rsidR="00973DFB" w:rsidRDefault="00973DFB" w:rsidP="00973DFB">
      <w:pPr>
        <w:pStyle w:val="PL"/>
      </w:pPr>
      <w:r>
        <w:t xml:space="preserve">        NRFInterfaces:</w:t>
      </w:r>
    </w:p>
    <w:p w14:paraId="1C4287E5" w14:textId="77777777" w:rsidR="00973DFB" w:rsidRDefault="00973DFB" w:rsidP="00973DFB">
      <w:pPr>
        <w:pStyle w:val="PL"/>
      </w:pPr>
      <w:r>
        <w:t xml:space="preserve">          type: array</w:t>
      </w:r>
    </w:p>
    <w:p w14:paraId="3F64113E" w14:textId="77777777" w:rsidR="00973DFB" w:rsidRDefault="00973DFB" w:rsidP="00973DFB">
      <w:pPr>
        <w:pStyle w:val="PL"/>
      </w:pPr>
      <w:r>
        <w:t xml:space="preserve">          items:</w:t>
      </w:r>
    </w:p>
    <w:p w14:paraId="7CF64213" w14:textId="77777777" w:rsidR="00973DFB" w:rsidRDefault="00973DFB" w:rsidP="00973DFB">
      <w:pPr>
        <w:pStyle w:val="PL"/>
      </w:pPr>
      <w:r>
        <w:t xml:space="preserve">            type: string</w:t>
      </w:r>
    </w:p>
    <w:p w14:paraId="0E51C8D8" w14:textId="77777777" w:rsidR="00973DFB" w:rsidRDefault="00973DFB" w:rsidP="00973DFB">
      <w:pPr>
        <w:pStyle w:val="PL"/>
      </w:pPr>
      <w:r>
        <w:t xml:space="preserve">            enum:</w:t>
      </w:r>
    </w:p>
    <w:p w14:paraId="7292B658" w14:textId="77777777" w:rsidR="00973DFB" w:rsidRDefault="00973DFB" w:rsidP="00973DFB">
      <w:pPr>
        <w:pStyle w:val="PL"/>
      </w:pPr>
      <w:r>
        <w:t xml:space="preserve">              - N27</w:t>
      </w:r>
    </w:p>
    <w:p w14:paraId="016A50CC" w14:textId="77777777" w:rsidR="00973DFB" w:rsidRDefault="00973DFB" w:rsidP="00973DFB">
      <w:pPr>
        <w:pStyle w:val="PL"/>
      </w:pPr>
      <w:r>
        <w:t xml:space="preserve">        NSSFInterfaces:</w:t>
      </w:r>
    </w:p>
    <w:p w14:paraId="66AA5B47" w14:textId="77777777" w:rsidR="00973DFB" w:rsidRDefault="00973DFB" w:rsidP="00973DFB">
      <w:pPr>
        <w:pStyle w:val="PL"/>
      </w:pPr>
      <w:r>
        <w:t xml:space="preserve">          type: array</w:t>
      </w:r>
    </w:p>
    <w:p w14:paraId="307CA356" w14:textId="77777777" w:rsidR="00973DFB" w:rsidRDefault="00973DFB" w:rsidP="00973DFB">
      <w:pPr>
        <w:pStyle w:val="PL"/>
      </w:pPr>
      <w:r>
        <w:t xml:space="preserve">          items:</w:t>
      </w:r>
    </w:p>
    <w:p w14:paraId="3892F8CD" w14:textId="77777777" w:rsidR="00973DFB" w:rsidRDefault="00973DFB" w:rsidP="00973DFB">
      <w:pPr>
        <w:pStyle w:val="PL"/>
      </w:pPr>
      <w:r>
        <w:t xml:space="preserve">            type: string</w:t>
      </w:r>
    </w:p>
    <w:p w14:paraId="795FB326" w14:textId="77777777" w:rsidR="00973DFB" w:rsidRDefault="00973DFB" w:rsidP="00973DFB">
      <w:pPr>
        <w:pStyle w:val="PL"/>
      </w:pPr>
      <w:r>
        <w:t xml:space="preserve">            enum:</w:t>
      </w:r>
    </w:p>
    <w:p w14:paraId="6768C179" w14:textId="77777777" w:rsidR="00973DFB" w:rsidRDefault="00973DFB" w:rsidP="00973DFB">
      <w:pPr>
        <w:pStyle w:val="PL"/>
      </w:pPr>
      <w:r>
        <w:t xml:space="preserve">              - N22</w:t>
      </w:r>
    </w:p>
    <w:p w14:paraId="38D324C9" w14:textId="77777777" w:rsidR="00973DFB" w:rsidRDefault="00973DFB" w:rsidP="00973DFB">
      <w:pPr>
        <w:pStyle w:val="PL"/>
      </w:pPr>
      <w:r>
        <w:t xml:space="preserve">              - N31</w:t>
      </w:r>
    </w:p>
    <w:p w14:paraId="17370718" w14:textId="77777777" w:rsidR="00973DFB" w:rsidRDefault="00973DFB" w:rsidP="00973DFB">
      <w:pPr>
        <w:pStyle w:val="PL"/>
      </w:pPr>
      <w:r>
        <w:t xml:space="preserve">        PCFInterfaces:</w:t>
      </w:r>
    </w:p>
    <w:p w14:paraId="3517CF8E" w14:textId="77777777" w:rsidR="00973DFB" w:rsidRDefault="00973DFB" w:rsidP="00973DFB">
      <w:pPr>
        <w:pStyle w:val="PL"/>
      </w:pPr>
      <w:r>
        <w:t xml:space="preserve">          type: array</w:t>
      </w:r>
    </w:p>
    <w:p w14:paraId="6D823806" w14:textId="77777777" w:rsidR="00973DFB" w:rsidRDefault="00973DFB" w:rsidP="00973DFB">
      <w:pPr>
        <w:pStyle w:val="PL"/>
      </w:pPr>
      <w:r>
        <w:t xml:space="preserve">          items:</w:t>
      </w:r>
    </w:p>
    <w:p w14:paraId="37AC3C49" w14:textId="77777777" w:rsidR="00973DFB" w:rsidRDefault="00973DFB" w:rsidP="00973DFB">
      <w:pPr>
        <w:pStyle w:val="PL"/>
      </w:pPr>
      <w:r>
        <w:t xml:space="preserve">            type: string</w:t>
      </w:r>
    </w:p>
    <w:p w14:paraId="65918AF8" w14:textId="77777777" w:rsidR="00973DFB" w:rsidRDefault="00973DFB" w:rsidP="00973DFB">
      <w:pPr>
        <w:pStyle w:val="PL"/>
      </w:pPr>
      <w:r>
        <w:t xml:space="preserve">            enum:</w:t>
      </w:r>
    </w:p>
    <w:p w14:paraId="1B8D2CC1" w14:textId="77777777" w:rsidR="00973DFB" w:rsidRDefault="00973DFB" w:rsidP="00973DFB">
      <w:pPr>
        <w:pStyle w:val="PL"/>
      </w:pPr>
      <w:r>
        <w:t xml:space="preserve">              - N5</w:t>
      </w:r>
    </w:p>
    <w:p w14:paraId="11FAA7BB" w14:textId="77777777" w:rsidR="00973DFB" w:rsidRDefault="00973DFB" w:rsidP="00973DFB">
      <w:pPr>
        <w:pStyle w:val="PL"/>
      </w:pPr>
      <w:r>
        <w:t xml:space="preserve">              - N7</w:t>
      </w:r>
    </w:p>
    <w:p w14:paraId="58016C93" w14:textId="77777777" w:rsidR="00973DFB" w:rsidRDefault="00973DFB" w:rsidP="00973DFB">
      <w:pPr>
        <w:pStyle w:val="PL"/>
      </w:pPr>
      <w:r>
        <w:t xml:space="preserve">              - N15</w:t>
      </w:r>
    </w:p>
    <w:p w14:paraId="49AF33B8" w14:textId="77777777" w:rsidR="00973DFB" w:rsidRDefault="00973DFB" w:rsidP="00973DFB">
      <w:pPr>
        <w:pStyle w:val="PL"/>
      </w:pPr>
      <w:r>
        <w:t xml:space="preserve">        SMFInterfaces:</w:t>
      </w:r>
    </w:p>
    <w:p w14:paraId="615FFE65" w14:textId="77777777" w:rsidR="00973DFB" w:rsidRDefault="00973DFB" w:rsidP="00973DFB">
      <w:pPr>
        <w:pStyle w:val="PL"/>
      </w:pPr>
      <w:r>
        <w:t xml:space="preserve">          type: array</w:t>
      </w:r>
    </w:p>
    <w:p w14:paraId="3AAF5FC1" w14:textId="77777777" w:rsidR="00973DFB" w:rsidRDefault="00973DFB" w:rsidP="00973DFB">
      <w:pPr>
        <w:pStyle w:val="PL"/>
      </w:pPr>
      <w:r>
        <w:t xml:space="preserve">          items:</w:t>
      </w:r>
    </w:p>
    <w:p w14:paraId="74F93AA3" w14:textId="77777777" w:rsidR="00973DFB" w:rsidRDefault="00973DFB" w:rsidP="00973DFB">
      <w:pPr>
        <w:pStyle w:val="PL"/>
      </w:pPr>
      <w:r>
        <w:t xml:space="preserve">            type: string</w:t>
      </w:r>
    </w:p>
    <w:p w14:paraId="184B8304" w14:textId="77777777" w:rsidR="00973DFB" w:rsidRDefault="00973DFB" w:rsidP="00973DFB">
      <w:pPr>
        <w:pStyle w:val="PL"/>
      </w:pPr>
      <w:r>
        <w:t xml:space="preserve">            enum:</w:t>
      </w:r>
    </w:p>
    <w:p w14:paraId="23EDF76A" w14:textId="77777777" w:rsidR="00973DFB" w:rsidRDefault="00973DFB" w:rsidP="00973DFB">
      <w:pPr>
        <w:pStyle w:val="PL"/>
      </w:pPr>
      <w:r>
        <w:lastRenderedPageBreak/>
        <w:t xml:space="preserve">              - N4</w:t>
      </w:r>
    </w:p>
    <w:p w14:paraId="7B395181" w14:textId="77777777" w:rsidR="00973DFB" w:rsidRDefault="00973DFB" w:rsidP="00973DFB">
      <w:pPr>
        <w:pStyle w:val="PL"/>
      </w:pPr>
      <w:r>
        <w:t xml:space="preserve">              - N7</w:t>
      </w:r>
    </w:p>
    <w:p w14:paraId="60F8C450" w14:textId="77777777" w:rsidR="00973DFB" w:rsidRDefault="00973DFB" w:rsidP="00973DFB">
      <w:pPr>
        <w:pStyle w:val="PL"/>
      </w:pPr>
      <w:r>
        <w:t xml:space="preserve">              - N10</w:t>
      </w:r>
    </w:p>
    <w:p w14:paraId="4290140B" w14:textId="77777777" w:rsidR="00973DFB" w:rsidRDefault="00973DFB" w:rsidP="00973DFB">
      <w:pPr>
        <w:pStyle w:val="PL"/>
      </w:pPr>
      <w:r>
        <w:t xml:space="preserve">              - N11</w:t>
      </w:r>
    </w:p>
    <w:p w14:paraId="2C5DC1D0" w14:textId="77777777" w:rsidR="00973DFB" w:rsidRDefault="00973DFB" w:rsidP="00973DFB">
      <w:pPr>
        <w:pStyle w:val="PL"/>
      </w:pPr>
      <w:r>
        <w:t xml:space="preserve">              - S5-C</w:t>
      </w:r>
    </w:p>
    <w:p w14:paraId="23E11DE8" w14:textId="77777777" w:rsidR="00973DFB" w:rsidRDefault="00973DFB" w:rsidP="00973DFB">
      <w:pPr>
        <w:pStyle w:val="PL"/>
      </w:pPr>
      <w:r>
        <w:t xml:space="preserve">        SMSFInterfaces:</w:t>
      </w:r>
    </w:p>
    <w:p w14:paraId="0E4522DA" w14:textId="77777777" w:rsidR="00973DFB" w:rsidRDefault="00973DFB" w:rsidP="00973DFB">
      <w:pPr>
        <w:pStyle w:val="PL"/>
      </w:pPr>
      <w:r>
        <w:t xml:space="preserve">          type: array</w:t>
      </w:r>
    </w:p>
    <w:p w14:paraId="0D56C94F" w14:textId="77777777" w:rsidR="00973DFB" w:rsidRDefault="00973DFB" w:rsidP="00973DFB">
      <w:pPr>
        <w:pStyle w:val="PL"/>
      </w:pPr>
      <w:r>
        <w:t xml:space="preserve">          items:</w:t>
      </w:r>
    </w:p>
    <w:p w14:paraId="55759372" w14:textId="77777777" w:rsidR="00973DFB" w:rsidRDefault="00973DFB" w:rsidP="00973DFB">
      <w:pPr>
        <w:pStyle w:val="PL"/>
      </w:pPr>
      <w:r>
        <w:t xml:space="preserve">            type: string</w:t>
      </w:r>
    </w:p>
    <w:p w14:paraId="1AA65BA7" w14:textId="77777777" w:rsidR="00973DFB" w:rsidRDefault="00973DFB" w:rsidP="00973DFB">
      <w:pPr>
        <w:pStyle w:val="PL"/>
      </w:pPr>
      <w:r>
        <w:t xml:space="preserve">            enum:</w:t>
      </w:r>
    </w:p>
    <w:p w14:paraId="7B16C3F8" w14:textId="77777777" w:rsidR="00973DFB" w:rsidRDefault="00973DFB" w:rsidP="00973DFB">
      <w:pPr>
        <w:pStyle w:val="PL"/>
      </w:pPr>
      <w:r>
        <w:t xml:space="preserve">              - N20</w:t>
      </w:r>
    </w:p>
    <w:p w14:paraId="33690B0A" w14:textId="77777777" w:rsidR="00973DFB" w:rsidRDefault="00973DFB" w:rsidP="00973DFB">
      <w:pPr>
        <w:pStyle w:val="PL"/>
      </w:pPr>
      <w:r>
        <w:t xml:space="preserve">              - N21</w:t>
      </w:r>
    </w:p>
    <w:p w14:paraId="5FD9418B" w14:textId="77777777" w:rsidR="00973DFB" w:rsidRDefault="00973DFB" w:rsidP="00973DFB">
      <w:pPr>
        <w:pStyle w:val="PL"/>
      </w:pPr>
      <w:r>
        <w:t xml:space="preserve">        UDMInterfaces:</w:t>
      </w:r>
    </w:p>
    <w:p w14:paraId="2CB45334" w14:textId="77777777" w:rsidR="00973DFB" w:rsidRDefault="00973DFB" w:rsidP="00973DFB">
      <w:pPr>
        <w:pStyle w:val="PL"/>
      </w:pPr>
      <w:r>
        <w:t xml:space="preserve">          type: array</w:t>
      </w:r>
    </w:p>
    <w:p w14:paraId="1CE8C656" w14:textId="77777777" w:rsidR="00973DFB" w:rsidRDefault="00973DFB" w:rsidP="00973DFB">
      <w:pPr>
        <w:pStyle w:val="PL"/>
      </w:pPr>
      <w:r>
        <w:t xml:space="preserve">          items:</w:t>
      </w:r>
    </w:p>
    <w:p w14:paraId="290D9FEB" w14:textId="77777777" w:rsidR="00973DFB" w:rsidRDefault="00973DFB" w:rsidP="00973DFB">
      <w:pPr>
        <w:pStyle w:val="PL"/>
      </w:pPr>
      <w:r>
        <w:t xml:space="preserve">            type: string</w:t>
      </w:r>
    </w:p>
    <w:p w14:paraId="0ABCC993" w14:textId="77777777" w:rsidR="00973DFB" w:rsidRDefault="00973DFB" w:rsidP="00973DFB">
      <w:pPr>
        <w:pStyle w:val="PL"/>
      </w:pPr>
      <w:r>
        <w:t xml:space="preserve">            enum:</w:t>
      </w:r>
    </w:p>
    <w:p w14:paraId="078DBFA8" w14:textId="77777777" w:rsidR="00973DFB" w:rsidRDefault="00973DFB" w:rsidP="00973DFB">
      <w:pPr>
        <w:pStyle w:val="PL"/>
      </w:pPr>
      <w:r>
        <w:t xml:space="preserve">              - N8</w:t>
      </w:r>
    </w:p>
    <w:p w14:paraId="63FE4CCC" w14:textId="77777777" w:rsidR="00973DFB" w:rsidRDefault="00973DFB" w:rsidP="00973DFB">
      <w:pPr>
        <w:pStyle w:val="PL"/>
      </w:pPr>
      <w:r>
        <w:t xml:space="preserve">              - N10</w:t>
      </w:r>
    </w:p>
    <w:p w14:paraId="2DD513DD" w14:textId="77777777" w:rsidR="00973DFB" w:rsidRDefault="00973DFB" w:rsidP="00973DFB">
      <w:pPr>
        <w:pStyle w:val="PL"/>
      </w:pPr>
      <w:r>
        <w:t xml:space="preserve">              - N13</w:t>
      </w:r>
    </w:p>
    <w:p w14:paraId="6267D262" w14:textId="77777777" w:rsidR="00973DFB" w:rsidRDefault="00973DFB" w:rsidP="00973DFB">
      <w:pPr>
        <w:pStyle w:val="PL"/>
      </w:pPr>
      <w:r>
        <w:t xml:space="preserve">              - N21</w:t>
      </w:r>
    </w:p>
    <w:p w14:paraId="43FEF648" w14:textId="77777777" w:rsidR="00973DFB" w:rsidRDefault="00973DFB" w:rsidP="00973DFB">
      <w:pPr>
        <w:pStyle w:val="PL"/>
      </w:pPr>
      <w:r>
        <w:t xml:space="preserve">              - NU1</w:t>
      </w:r>
    </w:p>
    <w:p w14:paraId="273B0B97" w14:textId="77777777" w:rsidR="00973DFB" w:rsidRDefault="00973DFB" w:rsidP="00973DFB">
      <w:pPr>
        <w:pStyle w:val="PL"/>
      </w:pPr>
      <w:r>
        <w:t xml:space="preserve">        UPFInterfaces:</w:t>
      </w:r>
    </w:p>
    <w:p w14:paraId="1F3854C2" w14:textId="77777777" w:rsidR="00973DFB" w:rsidRDefault="00973DFB" w:rsidP="00973DFB">
      <w:pPr>
        <w:pStyle w:val="PL"/>
      </w:pPr>
      <w:r>
        <w:t xml:space="preserve">          type: array</w:t>
      </w:r>
    </w:p>
    <w:p w14:paraId="4F185318" w14:textId="77777777" w:rsidR="00973DFB" w:rsidRDefault="00973DFB" w:rsidP="00973DFB">
      <w:pPr>
        <w:pStyle w:val="PL"/>
      </w:pPr>
      <w:r>
        <w:t xml:space="preserve">          items:</w:t>
      </w:r>
    </w:p>
    <w:p w14:paraId="73389788" w14:textId="77777777" w:rsidR="00973DFB" w:rsidRDefault="00973DFB" w:rsidP="00973DFB">
      <w:pPr>
        <w:pStyle w:val="PL"/>
      </w:pPr>
      <w:r>
        <w:t xml:space="preserve">            type: string</w:t>
      </w:r>
    </w:p>
    <w:p w14:paraId="5D1A381D" w14:textId="77777777" w:rsidR="00973DFB" w:rsidRDefault="00973DFB" w:rsidP="00973DFB">
      <w:pPr>
        <w:pStyle w:val="PL"/>
      </w:pPr>
      <w:r>
        <w:t xml:space="preserve">            enum:</w:t>
      </w:r>
    </w:p>
    <w:p w14:paraId="51E7862D" w14:textId="77777777" w:rsidR="00973DFB" w:rsidRDefault="00973DFB" w:rsidP="00973DFB">
      <w:pPr>
        <w:pStyle w:val="PL"/>
      </w:pPr>
      <w:r>
        <w:t xml:space="preserve">              - N4</w:t>
      </w:r>
    </w:p>
    <w:p w14:paraId="3A135DCA" w14:textId="77777777" w:rsidR="00973DFB" w:rsidRDefault="00973DFB" w:rsidP="00973DFB">
      <w:pPr>
        <w:pStyle w:val="PL"/>
      </w:pPr>
      <w:r>
        <w:t xml:space="preserve">        ng-eNBInterfaces:</w:t>
      </w:r>
    </w:p>
    <w:p w14:paraId="1401E860" w14:textId="77777777" w:rsidR="00973DFB" w:rsidRDefault="00973DFB" w:rsidP="00973DFB">
      <w:pPr>
        <w:pStyle w:val="PL"/>
      </w:pPr>
      <w:r>
        <w:t xml:space="preserve">          type: array</w:t>
      </w:r>
    </w:p>
    <w:p w14:paraId="283C641F" w14:textId="77777777" w:rsidR="00973DFB" w:rsidRDefault="00973DFB" w:rsidP="00973DFB">
      <w:pPr>
        <w:pStyle w:val="PL"/>
      </w:pPr>
      <w:r>
        <w:t xml:space="preserve">          items:</w:t>
      </w:r>
    </w:p>
    <w:p w14:paraId="2FD9CA69" w14:textId="77777777" w:rsidR="00973DFB" w:rsidRDefault="00973DFB" w:rsidP="00973DFB">
      <w:pPr>
        <w:pStyle w:val="PL"/>
      </w:pPr>
      <w:r>
        <w:t xml:space="preserve">            type: string</w:t>
      </w:r>
    </w:p>
    <w:p w14:paraId="5136ED1E" w14:textId="77777777" w:rsidR="00973DFB" w:rsidRDefault="00973DFB" w:rsidP="00973DFB">
      <w:pPr>
        <w:pStyle w:val="PL"/>
      </w:pPr>
      <w:r>
        <w:t xml:space="preserve">            enum:</w:t>
      </w:r>
    </w:p>
    <w:p w14:paraId="433382F9" w14:textId="77777777" w:rsidR="00973DFB" w:rsidRDefault="00973DFB" w:rsidP="00973DFB">
      <w:pPr>
        <w:pStyle w:val="PL"/>
      </w:pPr>
      <w:r>
        <w:t xml:space="preserve">              - NG-C</w:t>
      </w:r>
    </w:p>
    <w:p w14:paraId="2A345397" w14:textId="77777777" w:rsidR="00973DFB" w:rsidRDefault="00973DFB" w:rsidP="00973DFB">
      <w:pPr>
        <w:pStyle w:val="PL"/>
      </w:pPr>
      <w:r>
        <w:t xml:space="preserve">              - Xn-C</w:t>
      </w:r>
    </w:p>
    <w:p w14:paraId="3477861F" w14:textId="77777777" w:rsidR="00973DFB" w:rsidRDefault="00973DFB" w:rsidP="00973DFB">
      <w:pPr>
        <w:pStyle w:val="PL"/>
      </w:pPr>
      <w:r>
        <w:t xml:space="preserve">              - Uu</w:t>
      </w:r>
    </w:p>
    <w:p w14:paraId="68612AED" w14:textId="77777777" w:rsidR="00973DFB" w:rsidRDefault="00973DFB" w:rsidP="00973DFB">
      <w:pPr>
        <w:pStyle w:val="PL"/>
      </w:pPr>
      <w:r>
        <w:t xml:space="preserve">        gNB-CU-CPInterfaces:</w:t>
      </w:r>
    </w:p>
    <w:p w14:paraId="72B8B3DD" w14:textId="77777777" w:rsidR="00973DFB" w:rsidRDefault="00973DFB" w:rsidP="00973DFB">
      <w:pPr>
        <w:pStyle w:val="PL"/>
      </w:pPr>
      <w:r>
        <w:t xml:space="preserve">          type: array</w:t>
      </w:r>
    </w:p>
    <w:p w14:paraId="32D92976" w14:textId="77777777" w:rsidR="00973DFB" w:rsidRDefault="00973DFB" w:rsidP="00973DFB">
      <w:pPr>
        <w:pStyle w:val="PL"/>
      </w:pPr>
      <w:r>
        <w:t xml:space="preserve">          items:</w:t>
      </w:r>
    </w:p>
    <w:p w14:paraId="5018573A" w14:textId="77777777" w:rsidR="00973DFB" w:rsidRDefault="00973DFB" w:rsidP="00973DFB">
      <w:pPr>
        <w:pStyle w:val="PL"/>
      </w:pPr>
      <w:r>
        <w:t xml:space="preserve">            type: string</w:t>
      </w:r>
    </w:p>
    <w:p w14:paraId="50D73139" w14:textId="77777777" w:rsidR="00973DFB" w:rsidRDefault="00973DFB" w:rsidP="00973DFB">
      <w:pPr>
        <w:pStyle w:val="PL"/>
      </w:pPr>
      <w:r>
        <w:t xml:space="preserve">            enum:</w:t>
      </w:r>
    </w:p>
    <w:p w14:paraId="6A8839C9" w14:textId="77777777" w:rsidR="00973DFB" w:rsidRDefault="00973DFB" w:rsidP="00973DFB">
      <w:pPr>
        <w:pStyle w:val="PL"/>
      </w:pPr>
      <w:r>
        <w:t xml:space="preserve">              - NG-C</w:t>
      </w:r>
    </w:p>
    <w:p w14:paraId="071DCB4F" w14:textId="77777777" w:rsidR="00973DFB" w:rsidRDefault="00973DFB" w:rsidP="00973DFB">
      <w:pPr>
        <w:pStyle w:val="PL"/>
      </w:pPr>
      <w:r>
        <w:t xml:space="preserve">              - Xn-C</w:t>
      </w:r>
    </w:p>
    <w:p w14:paraId="1D0D4FC5" w14:textId="77777777" w:rsidR="00973DFB" w:rsidRDefault="00973DFB" w:rsidP="00973DFB">
      <w:pPr>
        <w:pStyle w:val="PL"/>
      </w:pPr>
      <w:r>
        <w:t xml:space="preserve">              - Uu</w:t>
      </w:r>
    </w:p>
    <w:p w14:paraId="22BA09A4" w14:textId="77777777" w:rsidR="00973DFB" w:rsidRDefault="00973DFB" w:rsidP="00973DFB">
      <w:pPr>
        <w:pStyle w:val="PL"/>
      </w:pPr>
      <w:r>
        <w:t xml:space="preserve">              - F1-C</w:t>
      </w:r>
    </w:p>
    <w:p w14:paraId="5610A095" w14:textId="77777777" w:rsidR="00973DFB" w:rsidRDefault="00973DFB" w:rsidP="00973DFB">
      <w:pPr>
        <w:pStyle w:val="PL"/>
      </w:pPr>
      <w:r>
        <w:t xml:space="preserve">              - E1</w:t>
      </w:r>
    </w:p>
    <w:p w14:paraId="56ED6352" w14:textId="77777777" w:rsidR="00973DFB" w:rsidRDefault="00973DFB" w:rsidP="00973DFB">
      <w:pPr>
        <w:pStyle w:val="PL"/>
      </w:pPr>
      <w:r>
        <w:t xml:space="preserve">              - X2-C</w:t>
      </w:r>
    </w:p>
    <w:p w14:paraId="6C082FE8" w14:textId="77777777" w:rsidR="00973DFB" w:rsidRDefault="00973DFB" w:rsidP="00973DFB">
      <w:pPr>
        <w:pStyle w:val="PL"/>
      </w:pPr>
      <w:r>
        <w:t xml:space="preserve">        gNB-CU-UPInterfaces:</w:t>
      </w:r>
    </w:p>
    <w:p w14:paraId="1122BF6F" w14:textId="77777777" w:rsidR="00973DFB" w:rsidRDefault="00973DFB" w:rsidP="00973DFB">
      <w:pPr>
        <w:pStyle w:val="PL"/>
      </w:pPr>
      <w:r>
        <w:t xml:space="preserve">          type: array</w:t>
      </w:r>
    </w:p>
    <w:p w14:paraId="7D16CB61" w14:textId="77777777" w:rsidR="00973DFB" w:rsidRDefault="00973DFB" w:rsidP="00973DFB">
      <w:pPr>
        <w:pStyle w:val="PL"/>
      </w:pPr>
      <w:r>
        <w:t xml:space="preserve">          items:</w:t>
      </w:r>
    </w:p>
    <w:p w14:paraId="6E854212" w14:textId="77777777" w:rsidR="00973DFB" w:rsidRDefault="00973DFB" w:rsidP="00973DFB">
      <w:pPr>
        <w:pStyle w:val="PL"/>
      </w:pPr>
      <w:r>
        <w:t xml:space="preserve">            type: string</w:t>
      </w:r>
    </w:p>
    <w:p w14:paraId="094493DE" w14:textId="77777777" w:rsidR="00973DFB" w:rsidRDefault="00973DFB" w:rsidP="00973DFB">
      <w:pPr>
        <w:pStyle w:val="PL"/>
      </w:pPr>
      <w:r>
        <w:t xml:space="preserve">            enum:</w:t>
      </w:r>
    </w:p>
    <w:p w14:paraId="26E971B5" w14:textId="77777777" w:rsidR="00973DFB" w:rsidRDefault="00973DFB" w:rsidP="00973DFB">
      <w:pPr>
        <w:pStyle w:val="PL"/>
      </w:pPr>
      <w:r>
        <w:t xml:space="preserve">              - E1</w:t>
      </w:r>
    </w:p>
    <w:p w14:paraId="64BC0039" w14:textId="77777777" w:rsidR="00973DFB" w:rsidRDefault="00973DFB" w:rsidP="00973DFB">
      <w:pPr>
        <w:pStyle w:val="PL"/>
      </w:pPr>
      <w:r>
        <w:t xml:space="preserve">        gNB-DUInterfaces:</w:t>
      </w:r>
    </w:p>
    <w:p w14:paraId="1B6171E3" w14:textId="77777777" w:rsidR="00973DFB" w:rsidRDefault="00973DFB" w:rsidP="00973DFB">
      <w:pPr>
        <w:pStyle w:val="PL"/>
      </w:pPr>
      <w:r>
        <w:t xml:space="preserve">          type: array</w:t>
      </w:r>
    </w:p>
    <w:p w14:paraId="045AC984" w14:textId="77777777" w:rsidR="00973DFB" w:rsidRDefault="00973DFB" w:rsidP="00973DFB">
      <w:pPr>
        <w:pStyle w:val="PL"/>
      </w:pPr>
      <w:r>
        <w:t xml:space="preserve">          items:</w:t>
      </w:r>
    </w:p>
    <w:p w14:paraId="29F17B56" w14:textId="77777777" w:rsidR="00973DFB" w:rsidRDefault="00973DFB" w:rsidP="00973DFB">
      <w:pPr>
        <w:pStyle w:val="PL"/>
      </w:pPr>
      <w:r>
        <w:t xml:space="preserve">            type: string</w:t>
      </w:r>
    </w:p>
    <w:p w14:paraId="3015566E" w14:textId="77777777" w:rsidR="00973DFB" w:rsidRDefault="00973DFB" w:rsidP="00973DFB">
      <w:pPr>
        <w:pStyle w:val="PL"/>
      </w:pPr>
      <w:r>
        <w:t xml:space="preserve">            enum:</w:t>
      </w:r>
    </w:p>
    <w:p w14:paraId="3DA178AD" w14:textId="77777777" w:rsidR="00973DFB" w:rsidRDefault="00973DFB" w:rsidP="00973DFB">
      <w:pPr>
        <w:pStyle w:val="PL"/>
      </w:pPr>
      <w:r>
        <w:t xml:space="preserve">              - F1-C</w:t>
      </w:r>
    </w:p>
    <w:p w14:paraId="769F5FF5" w14:textId="77777777" w:rsidR="00973DFB" w:rsidRDefault="00973DFB" w:rsidP="00973DFB">
      <w:pPr>
        <w:pStyle w:val="PL"/>
      </w:pPr>
    </w:p>
    <w:p w14:paraId="5B313569" w14:textId="77777777" w:rsidR="00973DFB" w:rsidRDefault="00973DFB" w:rsidP="00973DFB">
      <w:pPr>
        <w:pStyle w:val="PL"/>
      </w:pPr>
      <w:r>
        <w:t xml:space="preserve">    listOfNeTypes-Type:</w:t>
      </w:r>
    </w:p>
    <w:p w14:paraId="09DADD48" w14:textId="77777777" w:rsidR="00973DFB" w:rsidRDefault="00973DFB" w:rsidP="00973DFB">
      <w:pPr>
        <w:pStyle w:val="PL"/>
      </w:pPr>
      <w:r>
        <w:t xml:space="preserve">      description: The Network Element types where Trace Session activation is needed. See 3GPP TS 32.422 clause 5.4 for additional details.</w:t>
      </w:r>
    </w:p>
    <w:p w14:paraId="2C67C85B" w14:textId="77777777" w:rsidR="00973DFB" w:rsidRDefault="00973DFB" w:rsidP="00973DFB">
      <w:pPr>
        <w:pStyle w:val="PL"/>
      </w:pPr>
      <w:r>
        <w:t xml:space="preserve">      type: array</w:t>
      </w:r>
    </w:p>
    <w:p w14:paraId="247E238D" w14:textId="77777777" w:rsidR="00973DFB" w:rsidRDefault="00973DFB" w:rsidP="00973DFB">
      <w:pPr>
        <w:pStyle w:val="PL"/>
      </w:pPr>
      <w:r>
        <w:t xml:space="preserve">      items:</w:t>
      </w:r>
    </w:p>
    <w:p w14:paraId="16269F8F" w14:textId="77777777" w:rsidR="00973DFB" w:rsidRDefault="00973DFB" w:rsidP="00973DFB">
      <w:pPr>
        <w:pStyle w:val="PL"/>
      </w:pPr>
      <w:r>
        <w:t xml:space="preserve">        type: string</w:t>
      </w:r>
    </w:p>
    <w:p w14:paraId="62C3E16D" w14:textId="77777777" w:rsidR="00973DFB" w:rsidRDefault="00973DFB" w:rsidP="00973DFB">
      <w:pPr>
        <w:pStyle w:val="PL"/>
      </w:pPr>
      <w:r>
        <w:t xml:space="preserve">        enum:</w:t>
      </w:r>
    </w:p>
    <w:p w14:paraId="0FAC0072" w14:textId="77777777" w:rsidR="00973DFB" w:rsidRDefault="00973DFB" w:rsidP="00973DFB">
      <w:pPr>
        <w:pStyle w:val="PL"/>
      </w:pPr>
      <w:r>
        <w:t xml:space="preserve">          - MSC_SERVER</w:t>
      </w:r>
    </w:p>
    <w:p w14:paraId="5499D3D4" w14:textId="77777777" w:rsidR="00973DFB" w:rsidRDefault="00973DFB" w:rsidP="00973DFB">
      <w:pPr>
        <w:pStyle w:val="PL"/>
      </w:pPr>
      <w:r>
        <w:t xml:space="preserve">          - SGSN</w:t>
      </w:r>
    </w:p>
    <w:p w14:paraId="2C60519F" w14:textId="77777777" w:rsidR="00973DFB" w:rsidRDefault="00973DFB" w:rsidP="00973DFB">
      <w:pPr>
        <w:pStyle w:val="PL"/>
      </w:pPr>
      <w:r>
        <w:t xml:space="preserve">          - MGW</w:t>
      </w:r>
    </w:p>
    <w:p w14:paraId="0627FFEE" w14:textId="77777777" w:rsidR="00973DFB" w:rsidRDefault="00973DFB" w:rsidP="00973DFB">
      <w:pPr>
        <w:pStyle w:val="PL"/>
      </w:pPr>
      <w:r>
        <w:t xml:space="preserve">          - GGSN</w:t>
      </w:r>
    </w:p>
    <w:p w14:paraId="479205A8" w14:textId="77777777" w:rsidR="00973DFB" w:rsidRDefault="00973DFB" w:rsidP="00973DFB">
      <w:pPr>
        <w:pStyle w:val="PL"/>
      </w:pPr>
      <w:r>
        <w:t xml:space="preserve">          - RNC</w:t>
      </w:r>
    </w:p>
    <w:p w14:paraId="47EFE0B6" w14:textId="77777777" w:rsidR="00973DFB" w:rsidRDefault="00973DFB" w:rsidP="00973DFB">
      <w:pPr>
        <w:pStyle w:val="PL"/>
      </w:pPr>
      <w:r>
        <w:t xml:space="preserve">          - BM_SC</w:t>
      </w:r>
    </w:p>
    <w:p w14:paraId="588C886C" w14:textId="77777777" w:rsidR="00973DFB" w:rsidRDefault="00973DFB" w:rsidP="00973DFB">
      <w:pPr>
        <w:pStyle w:val="PL"/>
      </w:pPr>
      <w:r>
        <w:t xml:space="preserve">          - MME</w:t>
      </w:r>
    </w:p>
    <w:p w14:paraId="225A7D10" w14:textId="77777777" w:rsidR="00973DFB" w:rsidRDefault="00973DFB" w:rsidP="00973DFB">
      <w:pPr>
        <w:pStyle w:val="PL"/>
      </w:pPr>
      <w:r>
        <w:t xml:space="preserve">          - SGW</w:t>
      </w:r>
    </w:p>
    <w:p w14:paraId="047CA2E3" w14:textId="77777777" w:rsidR="00973DFB" w:rsidRDefault="00973DFB" w:rsidP="00973DFB">
      <w:pPr>
        <w:pStyle w:val="PL"/>
      </w:pPr>
      <w:r>
        <w:t xml:space="preserve">          - PGW</w:t>
      </w:r>
    </w:p>
    <w:p w14:paraId="3C818A4C" w14:textId="77777777" w:rsidR="00973DFB" w:rsidRDefault="00973DFB" w:rsidP="00973DFB">
      <w:pPr>
        <w:pStyle w:val="PL"/>
      </w:pPr>
      <w:r>
        <w:t xml:space="preserve">          - ENB</w:t>
      </w:r>
    </w:p>
    <w:p w14:paraId="50A3696A" w14:textId="77777777" w:rsidR="00973DFB" w:rsidRDefault="00973DFB" w:rsidP="00973DFB">
      <w:pPr>
        <w:pStyle w:val="PL"/>
      </w:pPr>
      <w:r>
        <w:t xml:space="preserve">          - EN_GNB</w:t>
      </w:r>
    </w:p>
    <w:p w14:paraId="280FDF40" w14:textId="77777777" w:rsidR="00973DFB" w:rsidRDefault="00973DFB" w:rsidP="00973DFB">
      <w:pPr>
        <w:pStyle w:val="PL"/>
      </w:pPr>
      <w:r>
        <w:lastRenderedPageBreak/>
        <w:t xml:space="preserve">          - GNB_CU_CP</w:t>
      </w:r>
    </w:p>
    <w:p w14:paraId="03F468A1" w14:textId="77777777" w:rsidR="00973DFB" w:rsidRDefault="00973DFB" w:rsidP="00973DFB">
      <w:pPr>
        <w:pStyle w:val="PL"/>
      </w:pPr>
      <w:r>
        <w:t xml:space="preserve">          - GNB_CU_UP</w:t>
      </w:r>
    </w:p>
    <w:p w14:paraId="525E9BD0" w14:textId="77777777" w:rsidR="00973DFB" w:rsidRDefault="00973DFB" w:rsidP="00973DFB">
      <w:pPr>
        <w:pStyle w:val="PL"/>
      </w:pPr>
      <w:r>
        <w:t xml:space="preserve">          - GNB_DU</w:t>
      </w:r>
    </w:p>
    <w:p w14:paraId="128C64AA" w14:textId="77777777" w:rsidR="00973DFB" w:rsidRDefault="00973DFB" w:rsidP="00973DFB">
      <w:pPr>
        <w:pStyle w:val="PL"/>
      </w:pPr>
      <w:r>
        <w:t xml:space="preserve">          - AMF</w:t>
      </w:r>
    </w:p>
    <w:p w14:paraId="2EFE8907" w14:textId="77777777" w:rsidR="00973DFB" w:rsidRDefault="00973DFB" w:rsidP="00973DFB">
      <w:pPr>
        <w:pStyle w:val="PL"/>
      </w:pPr>
      <w:r>
        <w:t xml:space="preserve">          - PCF</w:t>
      </w:r>
    </w:p>
    <w:p w14:paraId="75DB9F04" w14:textId="77777777" w:rsidR="00973DFB" w:rsidRDefault="00973DFB" w:rsidP="00973DFB">
      <w:pPr>
        <w:pStyle w:val="PL"/>
      </w:pPr>
      <w:r>
        <w:t xml:space="preserve">          - SMF</w:t>
      </w:r>
    </w:p>
    <w:p w14:paraId="0570559E" w14:textId="77777777" w:rsidR="00973DFB" w:rsidRDefault="00973DFB" w:rsidP="00973DFB">
      <w:pPr>
        <w:pStyle w:val="PL"/>
      </w:pPr>
      <w:r>
        <w:t xml:space="preserve">          - UPF</w:t>
      </w:r>
    </w:p>
    <w:p w14:paraId="419136EF" w14:textId="77777777" w:rsidR="00973DFB" w:rsidRDefault="00973DFB" w:rsidP="00973DFB">
      <w:pPr>
        <w:pStyle w:val="PL"/>
      </w:pPr>
      <w:r>
        <w:t xml:space="preserve">          - AUSF</w:t>
      </w:r>
    </w:p>
    <w:p w14:paraId="7AF552ED" w14:textId="77777777" w:rsidR="00973DFB" w:rsidRDefault="00973DFB" w:rsidP="00973DFB">
      <w:pPr>
        <w:pStyle w:val="PL"/>
      </w:pPr>
      <w:r>
        <w:t xml:space="preserve">          - SMSF</w:t>
      </w:r>
    </w:p>
    <w:p w14:paraId="307B41B7" w14:textId="77777777" w:rsidR="00973DFB" w:rsidRDefault="00973DFB" w:rsidP="00973DFB">
      <w:pPr>
        <w:pStyle w:val="PL"/>
      </w:pPr>
      <w:r>
        <w:t xml:space="preserve">          - HSS</w:t>
      </w:r>
    </w:p>
    <w:p w14:paraId="0394C773" w14:textId="77777777" w:rsidR="00973DFB" w:rsidRDefault="00973DFB" w:rsidP="00973DFB">
      <w:pPr>
        <w:pStyle w:val="PL"/>
      </w:pPr>
      <w:r>
        <w:t xml:space="preserve">          - UDM</w:t>
      </w:r>
    </w:p>
    <w:p w14:paraId="7DB44291" w14:textId="77777777" w:rsidR="00973DFB" w:rsidRDefault="00973DFB" w:rsidP="00973DFB">
      <w:pPr>
        <w:pStyle w:val="PL"/>
      </w:pPr>
    </w:p>
    <w:p w14:paraId="076AB2EF" w14:textId="77777777" w:rsidR="00973DFB" w:rsidRDefault="00973DFB" w:rsidP="00973DFB">
      <w:pPr>
        <w:pStyle w:val="PL"/>
      </w:pPr>
      <w:r>
        <w:t xml:space="preserve">    plmnTarget-Type:</w:t>
      </w:r>
    </w:p>
    <w:p w14:paraId="235F30D9" w14:textId="77777777" w:rsidR="00973DFB" w:rsidRDefault="00973DFB" w:rsidP="00973DFB">
      <w:pPr>
        <w:pStyle w:val="PL"/>
      </w:pPr>
      <w:r>
        <w:t xml:space="preserve">      type: object</w:t>
      </w:r>
    </w:p>
    <w:p w14:paraId="15E1CD40" w14:textId="77777777" w:rsidR="00973DFB" w:rsidRDefault="00973DFB" w:rsidP="00973DFB">
      <w:pPr>
        <w:pStyle w:val="PL"/>
      </w:pPr>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28BD09E" w14:textId="77777777" w:rsidR="00973DFB" w:rsidRDefault="00973DFB" w:rsidP="00973DFB">
      <w:pPr>
        <w:pStyle w:val="PL"/>
      </w:pPr>
      <w:r>
        <w:t xml:space="preserve">      properties:</w:t>
      </w:r>
    </w:p>
    <w:p w14:paraId="18CEF200" w14:textId="77777777" w:rsidR="00973DFB" w:rsidRDefault="00973DFB" w:rsidP="00973DFB">
      <w:pPr>
        <w:pStyle w:val="PL"/>
      </w:pPr>
      <w:r>
        <w:t xml:space="preserve">        mcc:</w:t>
      </w:r>
    </w:p>
    <w:p w14:paraId="5626B11B" w14:textId="77777777" w:rsidR="00973DFB" w:rsidRDefault="00973DFB" w:rsidP="00973DFB">
      <w:pPr>
        <w:pStyle w:val="PL"/>
      </w:pPr>
      <w:r>
        <w:t xml:space="preserve">          $ref: 'TS28623_ComDefs.yaml#/components/schemas/Mcc'</w:t>
      </w:r>
    </w:p>
    <w:p w14:paraId="2565411C" w14:textId="77777777" w:rsidR="00973DFB" w:rsidRDefault="00973DFB" w:rsidP="00973DFB">
      <w:pPr>
        <w:pStyle w:val="PL"/>
      </w:pPr>
      <w:r>
        <w:t xml:space="preserve">        mnc:</w:t>
      </w:r>
    </w:p>
    <w:p w14:paraId="387FA304" w14:textId="77777777" w:rsidR="00973DFB" w:rsidRDefault="00973DFB" w:rsidP="00973DFB">
      <w:pPr>
        <w:pStyle w:val="PL"/>
      </w:pPr>
      <w:r>
        <w:t xml:space="preserve">          $ref: 'TS28623_ComDefs.yaml#/components/schemas/Mnc'</w:t>
      </w:r>
    </w:p>
    <w:p w14:paraId="139DB41C" w14:textId="77777777" w:rsidR="00973DFB" w:rsidRDefault="00973DFB" w:rsidP="00973DFB">
      <w:pPr>
        <w:pStyle w:val="PL"/>
      </w:pPr>
      <w:r>
        <w:t xml:space="preserve">      required:</w:t>
      </w:r>
    </w:p>
    <w:p w14:paraId="24135FFA" w14:textId="77777777" w:rsidR="00973DFB" w:rsidRDefault="00973DFB" w:rsidP="00973DFB">
      <w:pPr>
        <w:pStyle w:val="PL"/>
      </w:pPr>
      <w:r>
        <w:t xml:space="preserve">        - mcc</w:t>
      </w:r>
    </w:p>
    <w:p w14:paraId="1655D071" w14:textId="77777777" w:rsidR="00973DFB" w:rsidRDefault="00973DFB" w:rsidP="00973DFB">
      <w:pPr>
        <w:pStyle w:val="PL"/>
      </w:pPr>
      <w:r>
        <w:t xml:space="preserve">        - mnc</w:t>
      </w:r>
    </w:p>
    <w:p w14:paraId="752A31A0" w14:textId="77777777" w:rsidR="00973DFB" w:rsidRDefault="00973DFB" w:rsidP="00973DFB">
      <w:pPr>
        <w:pStyle w:val="PL"/>
      </w:pPr>
    </w:p>
    <w:p w14:paraId="6EBEB844" w14:textId="77777777" w:rsidR="00973DFB" w:rsidRDefault="00973DFB" w:rsidP="00973DFB">
      <w:pPr>
        <w:pStyle w:val="PL"/>
      </w:pPr>
      <w:r>
        <w:t xml:space="preserve">    traceDepth-Type:</w:t>
      </w:r>
    </w:p>
    <w:p w14:paraId="25AFED55" w14:textId="77777777" w:rsidR="00973DFB" w:rsidRDefault="00973DFB" w:rsidP="00973DFB">
      <w:pPr>
        <w:pStyle w:val="PL"/>
      </w:pPr>
      <w:r>
        <w:t xml:space="preserve">      description: Specifies how detailed information should be recorded in the Network Element. The Trace Depth is a paremeter for Trace Session level, i.e., the Trace Depth is the same for </w:t>
      </w:r>
      <w:proofErr w:type="gramStart"/>
      <w:r>
        <w:t>all of</w:t>
      </w:r>
      <w:proofErr w:type="gramEnd"/>
      <w:r>
        <w:t xml:space="preserve"> the NEs to be traced in the same Trace Session. See 3GPP TS 32.422 clause 5.3 for additional details.</w:t>
      </w:r>
    </w:p>
    <w:p w14:paraId="6930AD9E" w14:textId="77777777" w:rsidR="00973DFB" w:rsidRDefault="00973DFB" w:rsidP="00973DFB">
      <w:pPr>
        <w:pStyle w:val="PL"/>
      </w:pPr>
      <w:r>
        <w:t xml:space="preserve">      type: string</w:t>
      </w:r>
    </w:p>
    <w:p w14:paraId="0B817B24" w14:textId="77777777" w:rsidR="00973DFB" w:rsidRDefault="00973DFB" w:rsidP="00973DFB">
      <w:pPr>
        <w:pStyle w:val="PL"/>
      </w:pPr>
      <w:r>
        <w:t xml:space="preserve">      enum:</w:t>
      </w:r>
    </w:p>
    <w:p w14:paraId="015DC768" w14:textId="77777777" w:rsidR="00973DFB" w:rsidRDefault="00973DFB" w:rsidP="00973DFB">
      <w:pPr>
        <w:pStyle w:val="PL"/>
      </w:pPr>
      <w:r>
        <w:t xml:space="preserve">        - MINIMUM</w:t>
      </w:r>
    </w:p>
    <w:p w14:paraId="05B7A485" w14:textId="77777777" w:rsidR="00973DFB" w:rsidRDefault="00973DFB" w:rsidP="00973DFB">
      <w:pPr>
        <w:pStyle w:val="PL"/>
      </w:pPr>
      <w:r>
        <w:t xml:space="preserve">        - MEDIUM</w:t>
      </w:r>
    </w:p>
    <w:p w14:paraId="712F3D95" w14:textId="77777777" w:rsidR="00973DFB" w:rsidRDefault="00973DFB" w:rsidP="00973DFB">
      <w:pPr>
        <w:pStyle w:val="PL"/>
      </w:pPr>
      <w:r>
        <w:t xml:space="preserve">        - MAXIMUM</w:t>
      </w:r>
    </w:p>
    <w:p w14:paraId="3C5A7C77" w14:textId="77777777" w:rsidR="00973DFB" w:rsidRDefault="00973DFB" w:rsidP="00973DFB">
      <w:pPr>
        <w:pStyle w:val="PL"/>
      </w:pPr>
      <w:r>
        <w:t xml:space="preserve">        - VENDORMINIMUM</w:t>
      </w:r>
    </w:p>
    <w:p w14:paraId="7665BB11" w14:textId="77777777" w:rsidR="00973DFB" w:rsidRDefault="00973DFB" w:rsidP="00973DFB">
      <w:pPr>
        <w:pStyle w:val="PL"/>
      </w:pPr>
      <w:r>
        <w:t xml:space="preserve">        - VENDORMEDIUM</w:t>
      </w:r>
    </w:p>
    <w:p w14:paraId="37C67336" w14:textId="77777777" w:rsidR="00973DFB" w:rsidRDefault="00973DFB" w:rsidP="00973DFB">
      <w:pPr>
        <w:pStyle w:val="PL"/>
      </w:pPr>
      <w:r>
        <w:t xml:space="preserve">        - VENDORMAXIMUM</w:t>
      </w:r>
    </w:p>
    <w:p w14:paraId="533EB828" w14:textId="77777777" w:rsidR="00973DFB" w:rsidRDefault="00973DFB" w:rsidP="00973DFB">
      <w:pPr>
        <w:pStyle w:val="PL"/>
      </w:pPr>
    </w:p>
    <w:p w14:paraId="282BB2B2" w14:textId="77777777" w:rsidR="00973DFB" w:rsidRDefault="00973DFB" w:rsidP="00973DFB">
      <w:pPr>
        <w:pStyle w:val="PL"/>
      </w:pPr>
      <w:r>
        <w:t xml:space="preserve">    traceReference-Type:</w:t>
      </w:r>
    </w:p>
    <w:p w14:paraId="2F731A2D" w14:textId="77777777" w:rsidR="00973DFB" w:rsidRDefault="00973DFB" w:rsidP="00973DFB">
      <w:pPr>
        <w:pStyle w:val="PL"/>
      </w:pPr>
      <w:r>
        <w:t xml:space="preserve">      type: object</w:t>
      </w:r>
    </w:p>
    <w:p w14:paraId="6DBFFD12" w14:textId="77777777" w:rsidR="00973DFB" w:rsidRDefault="00973DFB" w:rsidP="00973DFB">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p>
    <w:p w14:paraId="795C9BBD" w14:textId="77777777" w:rsidR="00973DFB" w:rsidRDefault="00973DFB" w:rsidP="00973DFB">
      <w:pPr>
        <w:pStyle w:val="PL"/>
      </w:pPr>
      <w:r>
        <w:t xml:space="preserve">      properties:</w:t>
      </w:r>
    </w:p>
    <w:p w14:paraId="70CF99C4" w14:textId="77777777" w:rsidR="00973DFB" w:rsidRDefault="00973DFB" w:rsidP="00973DFB">
      <w:pPr>
        <w:pStyle w:val="PL"/>
      </w:pPr>
      <w:r>
        <w:t xml:space="preserve">        mcc:</w:t>
      </w:r>
    </w:p>
    <w:p w14:paraId="674AFAFF" w14:textId="77777777" w:rsidR="00973DFB" w:rsidRDefault="00973DFB" w:rsidP="00973DFB">
      <w:pPr>
        <w:pStyle w:val="PL"/>
      </w:pPr>
      <w:r>
        <w:t xml:space="preserve">          $ref: 'TS28623_ComDefs.yaml#/components/schemas/Mcc'</w:t>
      </w:r>
    </w:p>
    <w:p w14:paraId="428C0026" w14:textId="77777777" w:rsidR="00973DFB" w:rsidRDefault="00973DFB" w:rsidP="00973DFB">
      <w:pPr>
        <w:pStyle w:val="PL"/>
      </w:pPr>
      <w:r>
        <w:t xml:space="preserve">        mnc:</w:t>
      </w:r>
    </w:p>
    <w:p w14:paraId="0FEE80C8" w14:textId="77777777" w:rsidR="00973DFB" w:rsidRDefault="00973DFB" w:rsidP="00973DFB">
      <w:pPr>
        <w:pStyle w:val="PL"/>
      </w:pPr>
      <w:r>
        <w:t xml:space="preserve">          $ref: 'TS28623_ComDefs.yaml#/components/schemas/Mnc'</w:t>
      </w:r>
    </w:p>
    <w:p w14:paraId="4BCF3D5D" w14:textId="77777777" w:rsidR="00973DFB" w:rsidRDefault="00973DFB" w:rsidP="00973DFB">
      <w:pPr>
        <w:pStyle w:val="PL"/>
      </w:pPr>
      <w:r>
        <w:t xml:space="preserve">        traceId:</w:t>
      </w:r>
    </w:p>
    <w:p w14:paraId="68720847" w14:textId="77777777" w:rsidR="00973DFB" w:rsidRDefault="00973DFB" w:rsidP="00973DFB">
      <w:pPr>
        <w:pStyle w:val="PL"/>
      </w:pPr>
      <w:r>
        <w:t xml:space="preserve">          type: string</w:t>
      </w:r>
    </w:p>
    <w:p w14:paraId="79B4706B" w14:textId="77777777" w:rsidR="00973DFB" w:rsidRDefault="00973DFB" w:rsidP="00973DFB">
      <w:pPr>
        <w:pStyle w:val="PL"/>
      </w:pPr>
      <w:r>
        <w:t xml:space="preserve">      required:</w:t>
      </w:r>
    </w:p>
    <w:p w14:paraId="1A49B6E7" w14:textId="77777777" w:rsidR="00973DFB" w:rsidRDefault="00973DFB" w:rsidP="00973DFB">
      <w:pPr>
        <w:pStyle w:val="PL"/>
      </w:pPr>
      <w:r>
        <w:t xml:space="preserve">        - mcc</w:t>
      </w:r>
    </w:p>
    <w:p w14:paraId="18FA837A" w14:textId="77777777" w:rsidR="00973DFB" w:rsidRDefault="00973DFB" w:rsidP="00973DFB">
      <w:pPr>
        <w:pStyle w:val="PL"/>
      </w:pPr>
      <w:r>
        <w:t xml:space="preserve">        - mnc</w:t>
      </w:r>
    </w:p>
    <w:p w14:paraId="5D92A4B4" w14:textId="77777777" w:rsidR="00973DFB" w:rsidRDefault="00973DFB" w:rsidP="00973DFB">
      <w:pPr>
        <w:pStyle w:val="PL"/>
      </w:pPr>
      <w:r>
        <w:t xml:space="preserve">        - traceId</w:t>
      </w:r>
    </w:p>
    <w:p w14:paraId="5DC56EDF" w14:textId="77777777" w:rsidR="00973DFB" w:rsidRDefault="00973DFB" w:rsidP="00973DFB">
      <w:pPr>
        <w:pStyle w:val="PL"/>
      </w:pPr>
    </w:p>
    <w:p w14:paraId="7A3B46E9" w14:textId="77777777" w:rsidR="00973DFB" w:rsidRDefault="00973DFB" w:rsidP="00973DFB">
      <w:pPr>
        <w:pStyle w:val="PL"/>
      </w:pPr>
      <w:r>
        <w:t xml:space="preserve">    traceReportingFormat-Type:</w:t>
      </w:r>
    </w:p>
    <w:p w14:paraId="4F1C5A0C" w14:textId="77777777" w:rsidR="00973DFB" w:rsidRDefault="00973DFB" w:rsidP="00973DFB">
      <w:pPr>
        <w:pStyle w:val="PL"/>
      </w:pPr>
      <w:r>
        <w:t xml:space="preserve">      type: string</w:t>
      </w:r>
    </w:p>
    <w:p w14:paraId="0DB74C83" w14:textId="77777777" w:rsidR="00973DFB" w:rsidRDefault="00973DFB" w:rsidP="00973DFB">
      <w:pPr>
        <w:pStyle w:val="PL"/>
      </w:pPr>
      <w:r>
        <w:t xml:space="preserve">      description: Specifies whether file-based or streaming reporting shall be used for this Trace Session. See 3GPP TS 32.422 clause 5.11 for additional details.</w:t>
      </w:r>
    </w:p>
    <w:p w14:paraId="4BFF0260" w14:textId="77777777" w:rsidR="00973DFB" w:rsidRDefault="00973DFB" w:rsidP="00973DFB">
      <w:pPr>
        <w:pStyle w:val="PL"/>
      </w:pPr>
      <w:r>
        <w:t xml:space="preserve">      enum:</w:t>
      </w:r>
    </w:p>
    <w:p w14:paraId="110AECFA" w14:textId="77777777" w:rsidR="00973DFB" w:rsidRDefault="00973DFB" w:rsidP="00973DFB">
      <w:pPr>
        <w:pStyle w:val="PL"/>
      </w:pPr>
      <w:r>
        <w:t xml:space="preserve">        - FILE-BASED</w:t>
      </w:r>
    </w:p>
    <w:p w14:paraId="6B31ECF6" w14:textId="77777777" w:rsidR="00973DFB" w:rsidRDefault="00973DFB" w:rsidP="00973DFB">
      <w:pPr>
        <w:pStyle w:val="PL"/>
      </w:pPr>
      <w:r>
        <w:t xml:space="preserve">        - STREAMING</w:t>
      </w:r>
    </w:p>
    <w:p w14:paraId="755C97C5" w14:textId="77777777" w:rsidR="00973DFB" w:rsidRDefault="00973DFB" w:rsidP="00973DFB">
      <w:pPr>
        <w:pStyle w:val="PL"/>
      </w:pPr>
    </w:p>
    <w:p w14:paraId="7C374AE3" w14:textId="77777777" w:rsidR="00973DFB" w:rsidRDefault="00973DFB" w:rsidP="00973DFB">
      <w:pPr>
        <w:pStyle w:val="PL"/>
      </w:pPr>
      <w:r>
        <w:t xml:space="preserve">    traceTarget-Type:</w:t>
      </w:r>
    </w:p>
    <w:p w14:paraId="7040DD13" w14:textId="77777777" w:rsidR="00973DFB" w:rsidRDefault="00973DFB" w:rsidP="00973DFB">
      <w:pPr>
        <w:pStyle w:val="PL"/>
      </w:pPr>
      <w:r>
        <w:t xml:space="preserve">      type: object</w:t>
      </w:r>
    </w:p>
    <w:p w14:paraId="036E106D" w14:textId="77777777" w:rsidR="00973DFB" w:rsidRDefault="00973DFB" w:rsidP="00973DFB">
      <w:pPr>
        <w:pStyle w:val="PL"/>
      </w:pPr>
      <w:r>
        <w:t xml:space="preserve">      description: Trace target conveying both the type and value of the target ID. For additional details see 3GPP TS 32.422</w:t>
      </w:r>
    </w:p>
    <w:p w14:paraId="3078D614" w14:textId="77777777" w:rsidR="00973DFB" w:rsidRDefault="00973DFB" w:rsidP="00973DFB">
      <w:pPr>
        <w:pStyle w:val="PL"/>
      </w:pPr>
      <w:r>
        <w:t xml:space="preserve">      properties:</w:t>
      </w:r>
    </w:p>
    <w:p w14:paraId="26B984C0" w14:textId="77777777" w:rsidR="00973DFB" w:rsidRDefault="00973DFB" w:rsidP="00973DFB">
      <w:pPr>
        <w:pStyle w:val="PL"/>
      </w:pPr>
      <w:r>
        <w:t xml:space="preserve">        TargetIdType:</w:t>
      </w:r>
    </w:p>
    <w:p w14:paraId="3626782B" w14:textId="77777777" w:rsidR="00973DFB" w:rsidRDefault="00973DFB" w:rsidP="00973DFB">
      <w:pPr>
        <w:pStyle w:val="PL"/>
      </w:pPr>
      <w:r>
        <w:t xml:space="preserve">          type: string</w:t>
      </w:r>
    </w:p>
    <w:p w14:paraId="7CDCC8DB" w14:textId="77777777" w:rsidR="00973DFB" w:rsidRDefault="00973DFB" w:rsidP="00973DFB">
      <w:pPr>
        <w:pStyle w:val="PL"/>
      </w:pPr>
      <w:r>
        <w:t xml:space="preserve">          enum:</w:t>
      </w:r>
    </w:p>
    <w:p w14:paraId="3D128573" w14:textId="77777777" w:rsidR="00973DFB" w:rsidRDefault="00973DFB" w:rsidP="00973DFB">
      <w:pPr>
        <w:pStyle w:val="PL"/>
      </w:pPr>
      <w:r>
        <w:t xml:space="preserve">            - IMSI</w:t>
      </w:r>
    </w:p>
    <w:p w14:paraId="0A966B6A" w14:textId="77777777" w:rsidR="00973DFB" w:rsidRDefault="00973DFB" w:rsidP="00973DFB">
      <w:pPr>
        <w:pStyle w:val="PL"/>
      </w:pPr>
      <w:r>
        <w:t xml:space="preserve">            - IMEI</w:t>
      </w:r>
    </w:p>
    <w:p w14:paraId="47A384CB" w14:textId="77777777" w:rsidR="00973DFB" w:rsidRDefault="00973DFB" w:rsidP="00973DFB">
      <w:pPr>
        <w:pStyle w:val="PL"/>
      </w:pPr>
      <w:r>
        <w:lastRenderedPageBreak/>
        <w:t xml:space="preserve">            - IMEISV</w:t>
      </w:r>
    </w:p>
    <w:p w14:paraId="672A3DEE" w14:textId="77777777" w:rsidR="00973DFB" w:rsidRDefault="00973DFB" w:rsidP="00973DFB">
      <w:pPr>
        <w:pStyle w:val="PL"/>
      </w:pPr>
      <w:r>
        <w:t xml:space="preserve">            - PUBLIC_ID</w:t>
      </w:r>
    </w:p>
    <w:p w14:paraId="5A96B9A9" w14:textId="77777777" w:rsidR="00973DFB" w:rsidRDefault="00973DFB" w:rsidP="00973DFB">
      <w:pPr>
        <w:pStyle w:val="PL"/>
      </w:pPr>
      <w:r>
        <w:t xml:space="preserve">            - UTRAN_CELL</w:t>
      </w:r>
    </w:p>
    <w:p w14:paraId="635D7F4E" w14:textId="77777777" w:rsidR="00973DFB" w:rsidRDefault="00973DFB" w:rsidP="00973DFB">
      <w:pPr>
        <w:pStyle w:val="PL"/>
      </w:pPr>
      <w:r>
        <w:t xml:space="preserve">            - E-UTRAN_CELL</w:t>
      </w:r>
    </w:p>
    <w:p w14:paraId="14E9B74B" w14:textId="77777777" w:rsidR="00973DFB" w:rsidRDefault="00973DFB" w:rsidP="00973DFB">
      <w:pPr>
        <w:pStyle w:val="PL"/>
      </w:pPr>
      <w:r>
        <w:t xml:space="preserve">            - NG-RAN_CELL</w:t>
      </w:r>
    </w:p>
    <w:p w14:paraId="6529778F" w14:textId="77777777" w:rsidR="00973DFB" w:rsidRDefault="00973DFB" w:rsidP="00973DFB">
      <w:pPr>
        <w:pStyle w:val="PL"/>
      </w:pPr>
      <w:r>
        <w:t xml:space="preserve">            - eNB</w:t>
      </w:r>
    </w:p>
    <w:p w14:paraId="02DC9573" w14:textId="77777777" w:rsidR="00973DFB" w:rsidRDefault="00973DFB" w:rsidP="00973DFB">
      <w:pPr>
        <w:pStyle w:val="PL"/>
      </w:pPr>
      <w:r>
        <w:t xml:space="preserve">            - RNC</w:t>
      </w:r>
    </w:p>
    <w:p w14:paraId="635E10DA" w14:textId="77777777" w:rsidR="00973DFB" w:rsidRDefault="00973DFB" w:rsidP="00973DFB">
      <w:pPr>
        <w:pStyle w:val="PL"/>
      </w:pPr>
      <w:r>
        <w:t xml:space="preserve">            - gNB</w:t>
      </w:r>
    </w:p>
    <w:p w14:paraId="2AB95E41" w14:textId="77777777" w:rsidR="00973DFB" w:rsidRDefault="00973DFB" w:rsidP="00973DFB">
      <w:pPr>
        <w:pStyle w:val="PL"/>
      </w:pPr>
      <w:r>
        <w:t xml:space="preserve">            - SUPI</w:t>
      </w:r>
    </w:p>
    <w:p w14:paraId="2461B30A" w14:textId="77777777" w:rsidR="00973DFB" w:rsidRDefault="00973DFB" w:rsidP="00973DFB">
      <w:pPr>
        <w:pStyle w:val="PL"/>
      </w:pPr>
      <w:r>
        <w:t xml:space="preserve">        TargetIdValue:</w:t>
      </w:r>
    </w:p>
    <w:p w14:paraId="531E4ECA" w14:textId="77777777" w:rsidR="00973DFB" w:rsidRDefault="00973DFB" w:rsidP="00973DFB">
      <w:pPr>
        <w:pStyle w:val="PL"/>
      </w:pPr>
      <w:r>
        <w:t xml:space="preserve">          type: string</w:t>
      </w:r>
    </w:p>
    <w:p w14:paraId="4CC17226" w14:textId="77777777" w:rsidR="00973DFB" w:rsidRDefault="00973DFB" w:rsidP="00973DFB">
      <w:pPr>
        <w:pStyle w:val="PL"/>
      </w:pPr>
      <w:r>
        <w:t xml:space="preserve">      required:</w:t>
      </w:r>
    </w:p>
    <w:p w14:paraId="344502AF" w14:textId="77777777" w:rsidR="00973DFB" w:rsidRDefault="00973DFB" w:rsidP="00973DFB">
      <w:pPr>
        <w:pStyle w:val="PL"/>
      </w:pPr>
      <w:r>
        <w:t xml:space="preserve">        - TargetIdType</w:t>
      </w:r>
    </w:p>
    <w:p w14:paraId="5684B61C" w14:textId="77777777" w:rsidR="00973DFB" w:rsidRDefault="00973DFB" w:rsidP="00973DFB">
      <w:pPr>
        <w:pStyle w:val="PL"/>
      </w:pPr>
      <w:r>
        <w:t xml:space="preserve">        - TargetIdValue</w:t>
      </w:r>
    </w:p>
    <w:p w14:paraId="3C4B3567" w14:textId="77777777" w:rsidR="00973DFB" w:rsidRDefault="00973DFB" w:rsidP="00973DFB">
      <w:pPr>
        <w:pStyle w:val="PL"/>
      </w:pPr>
      <w:r>
        <w:t xml:space="preserve">    </w:t>
      </w:r>
    </w:p>
    <w:p w14:paraId="2C4C731B" w14:textId="77777777" w:rsidR="00973DFB" w:rsidRDefault="00973DFB" w:rsidP="00973DFB">
      <w:pPr>
        <w:pStyle w:val="PL"/>
      </w:pPr>
      <w:r>
        <w:t xml:space="preserve">    triggeringEvents-Type:</w:t>
      </w:r>
    </w:p>
    <w:p w14:paraId="0BE89F9D" w14:textId="77777777" w:rsidR="00973DFB" w:rsidRDefault="00973DFB" w:rsidP="00973DFB">
      <w:pPr>
        <w:pStyle w:val="PL"/>
      </w:pPr>
      <w:r>
        <w:t xml:space="preserve">      type: object</w:t>
      </w:r>
    </w:p>
    <w:p w14:paraId="7640047A" w14:textId="77777777" w:rsidR="00973DFB" w:rsidRDefault="00973DFB" w:rsidP="00973DFB">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10F8B03D" w14:textId="77777777" w:rsidR="00973DFB" w:rsidRDefault="00973DFB" w:rsidP="00973DFB">
      <w:pPr>
        <w:pStyle w:val="PL"/>
      </w:pPr>
      <w:r>
        <w:t xml:space="preserve">      properties:</w:t>
      </w:r>
    </w:p>
    <w:p w14:paraId="2F8DC7A3" w14:textId="77777777" w:rsidR="00973DFB" w:rsidRDefault="00973DFB" w:rsidP="00973DFB">
      <w:pPr>
        <w:pStyle w:val="PL"/>
      </w:pPr>
      <w:r>
        <w:t xml:space="preserve">        MSC_SERVER:</w:t>
      </w:r>
    </w:p>
    <w:p w14:paraId="6D3089E2" w14:textId="77777777" w:rsidR="00973DFB" w:rsidRDefault="00973DFB" w:rsidP="00973DFB">
      <w:pPr>
        <w:pStyle w:val="PL"/>
      </w:pPr>
      <w:r>
        <w:t xml:space="preserve">          type: array</w:t>
      </w:r>
    </w:p>
    <w:p w14:paraId="7A26A2DA" w14:textId="77777777" w:rsidR="00973DFB" w:rsidRDefault="00973DFB" w:rsidP="00973DFB">
      <w:pPr>
        <w:pStyle w:val="PL"/>
      </w:pPr>
      <w:r>
        <w:t xml:space="preserve">          items:</w:t>
      </w:r>
    </w:p>
    <w:p w14:paraId="374279DC" w14:textId="77777777" w:rsidR="00973DFB" w:rsidRDefault="00973DFB" w:rsidP="00973DFB">
      <w:pPr>
        <w:pStyle w:val="PL"/>
      </w:pPr>
      <w:r>
        <w:t xml:space="preserve">            type: string</w:t>
      </w:r>
    </w:p>
    <w:p w14:paraId="0C49BFB9" w14:textId="77777777" w:rsidR="00973DFB" w:rsidRDefault="00973DFB" w:rsidP="00973DFB">
      <w:pPr>
        <w:pStyle w:val="PL"/>
      </w:pPr>
      <w:r>
        <w:t xml:space="preserve">            enum:</w:t>
      </w:r>
    </w:p>
    <w:p w14:paraId="044CC4AC" w14:textId="77777777" w:rsidR="00973DFB" w:rsidRDefault="00973DFB" w:rsidP="00973DFB">
      <w:pPr>
        <w:pStyle w:val="PL"/>
      </w:pPr>
      <w:r>
        <w:t xml:space="preserve">              - MO_MT_CALLS</w:t>
      </w:r>
    </w:p>
    <w:p w14:paraId="1021B143" w14:textId="77777777" w:rsidR="00973DFB" w:rsidRDefault="00973DFB" w:rsidP="00973DFB">
      <w:pPr>
        <w:pStyle w:val="PL"/>
      </w:pPr>
      <w:r>
        <w:t xml:space="preserve">              - MO_MT_SMS</w:t>
      </w:r>
    </w:p>
    <w:p w14:paraId="779A0258" w14:textId="77777777" w:rsidR="00973DFB" w:rsidRDefault="00973DFB" w:rsidP="00973DFB">
      <w:pPr>
        <w:pStyle w:val="PL"/>
      </w:pPr>
      <w:r>
        <w:t xml:space="preserve">              - LU_IMSIattach_IMSIdetach</w:t>
      </w:r>
    </w:p>
    <w:p w14:paraId="6A58F436" w14:textId="77777777" w:rsidR="00973DFB" w:rsidRDefault="00973DFB" w:rsidP="00973DFB">
      <w:pPr>
        <w:pStyle w:val="PL"/>
      </w:pPr>
      <w:r>
        <w:t xml:space="preserve">              - HANDOVER</w:t>
      </w:r>
    </w:p>
    <w:p w14:paraId="719D9A66" w14:textId="77777777" w:rsidR="00973DFB" w:rsidRDefault="00973DFB" w:rsidP="00973DFB">
      <w:pPr>
        <w:pStyle w:val="PL"/>
      </w:pPr>
      <w:r>
        <w:t xml:space="preserve">              - SS</w:t>
      </w:r>
    </w:p>
    <w:p w14:paraId="463932A4" w14:textId="77777777" w:rsidR="00973DFB" w:rsidRDefault="00973DFB" w:rsidP="00973DFB">
      <w:pPr>
        <w:pStyle w:val="PL"/>
      </w:pPr>
      <w:r>
        <w:t xml:space="preserve">        SGSN:</w:t>
      </w:r>
    </w:p>
    <w:p w14:paraId="1B589386" w14:textId="77777777" w:rsidR="00973DFB" w:rsidRDefault="00973DFB" w:rsidP="00973DFB">
      <w:pPr>
        <w:pStyle w:val="PL"/>
      </w:pPr>
      <w:r>
        <w:t xml:space="preserve">          type: array</w:t>
      </w:r>
    </w:p>
    <w:p w14:paraId="30203C45" w14:textId="77777777" w:rsidR="00973DFB" w:rsidRDefault="00973DFB" w:rsidP="00973DFB">
      <w:pPr>
        <w:pStyle w:val="PL"/>
      </w:pPr>
      <w:r>
        <w:t xml:space="preserve">          items:</w:t>
      </w:r>
    </w:p>
    <w:p w14:paraId="5FB4EC92" w14:textId="77777777" w:rsidR="00973DFB" w:rsidRDefault="00973DFB" w:rsidP="00973DFB">
      <w:pPr>
        <w:pStyle w:val="PL"/>
      </w:pPr>
      <w:r>
        <w:t xml:space="preserve">            type: string</w:t>
      </w:r>
    </w:p>
    <w:p w14:paraId="3AE47E26" w14:textId="77777777" w:rsidR="00973DFB" w:rsidRDefault="00973DFB" w:rsidP="00973DFB">
      <w:pPr>
        <w:pStyle w:val="PL"/>
      </w:pPr>
      <w:r>
        <w:t xml:space="preserve">            enum:</w:t>
      </w:r>
    </w:p>
    <w:p w14:paraId="6AC83ADD" w14:textId="77777777" w:rsidR="00973DFB" w:rsidRDefault="00973DFB" w:rsidP="00973DFB">
      <w:pPr>
        <w:pStyle w:val="PL"/>
      </w:pPr>
      <w:r>
        <w:t xml:space="preserve">              - PDPcontext</w:t>
      </w:r>
    </w:p>
    <w:p w14:paraId="1E871FEE" w14:textId="77777777" w:rsidR="00973DFB" w:rsidRDefault="00973DFB" w:rsidP="00973DFB">
      <w:pPr>
        <w:pStyle w:val="PL"/>
      </w:pPr>
      <w:r>
        <w:t xml:space="preserve">              - MO_MT_SMS</w:t>
      </w:r>
    </w:p>
    <w:p w14:paraId="40E0B9D0" w14:textId="77777777" w:rsidR="00973DFB" w:rsidRDefault="00973DFB" w:rsidP="00973DFB">
      <w:pPr>
        <w:pStyle w:val="PL"/>
      </w:pPr>
      <w:r>
        <w:t xml:space="preserve">              - RAU_GPRSattach_GPRSdetach</w:t>
      </w:r>
    </w:p>
    <w:p w14:paraId="08453DED" w14:textId="77777777" w:rsidR="00973DFB" w:rsidRDefault="00973DFB" w:rsidP="00973DFB">
      <w:pPr>
        <w:pStyle w:val="PL"/>
      </w:pPr>
      <w:r>
        <w:t xml:space="preserve">              - MBMScontext</w:t>
      </w:r>
    </w:p>
    <w:p w14:paraId="63656D02" w14:textId="77777777" w:rsidR="00973DFB" w:rsidRDefault="00973DFB" w:rsidP="00973DFB">
      <w:pPr>
        <w:pStyle w:val="PL"/>
      </w:pPr>
      <w:r>
        <w:t xml:space="preserve">        MGW:</w:t>
      </w:r>
    </w:p>
    <w:p w14:paraId="4513E39B" w14:textId="77777777" w:rsidR="00973DFB" w:rsidRDefault="00973DFB" w:rsidP="00973DFB">
      <w:pPr>
        <w:pStyle w:val="PL"/>
      </w:pPr>
      <w:r>
        <w:t xml:space="preserve">          type: array</w:t>
      </w:r>
    </w:p>
    <w:p w14:paraId="270F9125" w14:textId="77777777" w:rsidR="00973DFB" w:rsidRDefault="00973DFB" w:rsidP="00973DFB">
      <w:pPr>
        <w:pStyle w:val="PL"/>
      </w:pPr>
      <w:r>
        <w:t xml:space="preserve">          items:</w:t>
      </w:r>
    </w:p>
    <w:p w14:paraId="1B3FF822" w14:textId="77777777" w:rsidR="00973DFB" w:rsidRDefault="00973DFB" w:rsidP="00973DFB">
      <w:pPr>
        <w:pStyle w:val="PL"/>
      </w:pPr>
      <w:r>
        <w:t xml:space="preserve">            type: string</w:t>
      </w:r>
    </w:p>
    <w:p w14:paraId="001EF2F8" w14:textId="77777777" w:rsidR="00973DFB" w:rsidRDefault="00973DFB" w:rsidP="00973DFB">
      <w:pPr>
        <w:pStyle w:val="PL"/>
      </w:pPr>
      <w:r>
        <w:t xml:space="preserve">            enum:</w:t>
      </w:r>
    </w:p>
    <w:p w14:paraId="3E5BB390" w14:textId="77777777" w:rsidR="00973DFB" w:rsidRDefault="00973DFB" w:rsidP="00973DFB">
      <w:pPr>
        <w:pStyle w:val="PL"/>
      </w:pPr>
      <w:r>
        <w:t xml:space="preserve">              - CONTEXT</w:t>
      </w:r>
    </w:p>
    <w:p w14:paraId="5F04803E" w14:textId="77777777" w:rsidR="00973DFB" w:rsidRDefault="00973DFB" w:rsidP="00973DFB">
      <w:pPr>
        <w:pStyle w:val="PL"/>
      </w:pPr>
      <w:r>
        <w:t xml:space="preserve">        GGSN:</w:t>
      </w:r>
    </w:p>
    <w:p w14:paraId="4AB8A616" w14:textId="77777777" w:rsidR="00973DFB" w:rsidRDefault="00973DFB" w:rsidP="00973DFB">
      <w:pPr>
        <w:pStyle w:val="PL"/>
      </w:pPr>
      <w:r>
        <w:t xml:space="preserve">          type: array</w:t>
      </w:r>
    </w:p>
    <w:p w14:paraId="28C8727C" w14:textId="77777777" w:rsidR="00973DFB" w:rsidRDefault="00973DFB" w:rsidP="00973DFB">
      <w:pPr>
        <w:pStyle w:val="PL"/>
      </w:pPr>
      <w:r>
        <w:t xml:space="preserve">          items:</w:t>
      </w:r>
    </w:p>
    <w:p w14:paraId="2CDCC661" w14:textId="77777777" w:rsidR="00973DFB" w:rsidRDefault="00973DFB" w:rsidP="00973DFB">
      <w:pPr>
        <w:pStyle w:val="PL"/>
      </w:pPr>
      <w:r>
        <w:t xml:space="preserve">            type: string</w:t>
      </w:r>
    </w:p>
    <w:p w14:paraId="2CB34E15" w14:textId="77777777" w:rsidR="00973DFB" w:rsidRDefault="00973DFB" w:rsidP="00973DFB">
      <w:pPr>
        <w:pStyle w:val="PL"/>
      </w:pPr>
      <w:r>
        <w:t xml:space="preserve">            enum:</w:t>
      </w:r>
    </w:p>
    <w:p w14:paraId="75C7431C" w14:textId="77777777" w:rsidR="00973DFB" w:rsidRDefault="00973DFB" w:rsidP="00973DFB">
      <w:pPr>
        <w:pStyle w:val="PL"/>
      </w:pPr>
      <w:r>
        <w:t xml:space="preserve">              - PDPcontext</w:t>
      </w:r>
    </w:p>
    <w:p w14:paraId="78666DF3" w14:textId="77777777" w:rsidR="00973DFB" w:rsidRDefault="00973DFB" w:rsidP="00973DFB">
      <w:pPr>
        <w:pStyle w:val="PL"/>
      </w:pPr>
      <w:r>
        <w:t xml:space="preserve">              - MBMScontext</w:t>
      </w:r>
    </w:p>
    <w:p w14:paraId="0C94E8F5" w14:textId="77777777" w:rsidR="00973DFB" w:rsidRDefault="00973DFB" w:rsidP="00973DFB">
      <w:pPr>
        <w:pStyle w:val="PL"/>
      </w:pPr>
      <w:r>
        <w:t xml:space="preserve">        IMS:</w:t>
      </w:r>
    </w:p>
    <w:p w14:paraId="47B9C536" w14:textId="77777777" w:rsidR="00973DFB" w:rsidRDefault="00973DFB" w:rsidP="00973DFB">
      <w:pPr>
        <w:pStyle w:val="PL"/>
      </w:pPr>
      <w:r>
        <w:t xml:space="preserve">          type: array</w:t>
      </w:r>
    </w:p>
    <w:p w14:paraId="3CCF8A06" w14:textId="77777777" w:rsidR="00973DFB" w:rsidRDefault="00973DFB" w:rsidP="00973DFB">
      <w:pPr>
        <w:pStyle w:val="PL"/>
      </w:pPr>
      <w:r>
        <w:t xml:space="preserve">          items:</w:t>
      </w:r>
    </w:p>
    <w:p w14:paraId="00EEE71E" w14:textId="77777777" w:rsidR="00973DFB" w:rsidRDefault="00973DFB" w:rsidP="00973DFB">
      <w:pPr>
        <w:pStyle w:val="PL"/>
      </w:pPr>
      <w:r>
        <w:t xml:space="preserve">            type: string</w:t>
      </w:r>
    </w:p>
    <w:p w14:paraId="682522B1" w14:textId="77777777" w:rsidR="00973DFB" w:rsidRDefault="00973DFB" w:rsidP="00973DFB">
      <w:pPr>
        <w:pStyle w:val="PL"/>
      </w:pPr>
      <w:r>
        <w:t xml:space="preserve">            enum:</w:t>
      </w:r>
    </w:p>
    <w:p w14:paraId="73B0D45D" w14:textId="77777777" w:rsidR="00973DFB" w:rsidRDefault="00973DFB" w:rsidP="00973DFB">
      <w:pPr>
        <w:pStyle w:val="PL"/>
      </w:pPr>
      <w:r>
        <w:t xml:space="preserve">              - SIPsession_StandaloneTransaction</w:t>
      </w:r>
    </w:p>
    <w:p w14:paraId="61CFE6F3" w14:textId="77777777" w:rsidR="00973DFB" w:rsidRDefault="00973DFB" w:rsidP="00973DFB">
      <w:pPr>
        <w:pStyle w:val="PL"/>
      </w:pPr>
      <w:r>
        <w:t xml:space="preserve">        BM_SC:</w:t>
      </w:r>
    </w:p>
    <w:p w14:paraId="7FDBD928" w14:textId="77777777" w:rsidR="00973DFB" w:rsidRDefault="00973DFB" w:rsidP="00973DFB">
      <w:pPr>
        <w:pStyle w:val="PL"/>
      </w:pPr>
      <w:r>
        <w:t xml:space="preserve">          type: array</w:t>
      </w:r>
    </w:p>
    <w:p w14:paraId="3026CE6A" w14:textId="77777777" w:rsidR="00973DFB" w:rsidRDefault="00973DFB" w:rsidP="00973DFB">
      <w:pPr>
        <w:pStyle w:val="PL"/>
      </w:pPr>
      <w:r>
        <w:t xml:space="preserve">          items:</w:t>
      </w:r>
    </w:p>
    <w:p w14:paraId="5BC98E26" w14:textId="77777777" w:rsidR="00973DFB" w:rsidRDefault="00973DFB" w:rsidP="00973DFB">
      <w:pPr>
        <w:pStyle w:val="PL"/>
      </w:pPr>
      <w:r>
        <w:t xml:space="preserve">            type: string</w:t>
      </w:r>
    </w:p>
    <w:p w14:paraId="5E5F393F" w14:textId="77777777" w:rsidR="00973DFB" w:rsidRDefault="00973DFB" w:rsidP="00973DFB">
      <w:pPr>
        <w:pStyle w:val="PL"/>
      </w:pPr>
      <w:r>
        <w:t xml:space="preserve">            enum:</w:t>
      </w:r>
    </w:p>
    <w:p w14:paraId="0623FFE1" w14:textId="77777777" w:rsidR="00973DFB" w:rsidRDefault="00973DFB" w:rsidP="00973DFB">
      <w:pPr>
        <w:pStyle w:val="PL"/>
      </w:pPr>
      <w:r>
        <w:t xml:space="preserve">              - MBMSactivation</w:t>
      </w:r>
    </w:p>
    <w:p w14:paraId="2E1C13FC" w14:textId="77777777" w:rsidR="00973DFB" w:rsidRDefault="00973DFB" w:rsidP="00973DFB">
      <w:pPr>
        <w:pStyle w:val="PL"/>
      </w:pPr>
      <w:r>
        <w:t xml:space="preserve">        MME:</w:t>
      </w:r>
    </w:p>
    <w:p w14:paraId="06377BB3" w14:textId="77777777" w:rsidR="00973DFB" w:rsidRDefault="00973DFB" w:rsidP="00973DFB">
      <w:pPr>
        <w:pStyle w:val="PL"/>
      </w:pPr>
      <w:r>
        <w:t xml:space="preserve">          type: array</w:t>
      </w:r>
    </w:p>
    <w:p w14:paraId="19912AA4" w14:textId="77777777" w:rsidR="00973DFB" w:rsidRDefault="00973DFB" w:rsidP="00973DFB">
      <w:pPr>
        <w:pStyle w:val="PL"/>
      </w:pPr>
      <w:r>
        <w:t xml:space="preserve">          items:</w:t>
      </w:r>
    </w:p>
    <w:p w14:paraId="711D9A49" w14:textId="77777777" w:rsidR="00973DFB" w:rsidRDefault="00973DFB" w:rsidP="00973DFB">
      <w:pPr>
        <w:pStyle w:val="PL"/>
      </w:pPr>
      <w:r>
        <w:t xml:space="preserve">            type: string</w:t>
      </w:r>
    </w:p>
    <w:p w14:paraId="17B4D204" w14:textId="77777777" w:rsidR="00973DFB" w:rsidRDefault="00973DFB" w:rsidP="00973DFB">
      <w:pPr>
        <w:pStyle w:val="PL"/>
      </w:pPr>
      <w:r>
        <w:t xml:space="preserve">            enum:</w:t>
      </w:r>
    </w:p>
    <w:p w14:paraId="0EE9A1B9" w14:textId="77777777" w:rsidR="00973DFB" w:rsidRDefault="00973DFB" w:rsidP="00973DFB">
      <w:pPr>
        <w:pStyle w:val="PL"/>
      </w:pPr>
      <w:r>
        <w:t xml:space="preserve">              - UEinitiatedPDNconnectivityRequest</w:t>
      </w:r>
    </w:p>
    <w:p w14:paraId="33EDE783" w14:textId="77777777" w:rsidR="00973DFB" w:rsidRDefault="00973DFB" w:rsidP="00973DFB">
      <w:pPr>
        <w:pStyle w:val="PL"/>
      </w:pPr>
      <w:r>
        <w:t xml:space="preserve">              - ServiceRequest</w:t>
      </w:r>
    </w:p>
    <w:p w14:paraId="48D753FF" w14:textId="77777777" w:rsidR="00973DFB" w:rsidRDefault="00973DFB" w:rsidP="00973DFB">
      <w:pPr>
        <w:pStyle w:val="PL"/>
      </w:pPr>
      <w:r>
        <w:t xml:space="preserve">              - InitialAttach_TAU_Detach</w:t>
      </w:r>
    </w:p>
    <w:p w14:paraId="07BE3B73" w14:textId="77777777" w:rsidR="00973DFB" w:rsidRDefault="00973DFB" w:rsidP="00973DFB">
      <w:pPr>
        <w:pStyle w:val="PL"/>
      </w:pPr>
      <w:r>
        <w:t xml:space="preserve">              - UEinitiatedPDNdisconnection</w:t>
      </w:r>
    </w:p>
    <w:p w14:paraId="27FB6E24" w14:textId="77777777" w:rsidR="00973DFB" w:rsidRDefault="00973DFB" w:rsidP="00973DFB">
      <w:pPr>
        <w:pStyle w:val="PL"/>
      </w:pPr>
      <w:r>
        <w:t xml:space="preserve">              - BearerActivationModificationDeletion</w:t>
      </w:r>
    </w:p>
    <w:p w14:paraId="73BD19DD" w14:textId="77777777" w:rsidR="00973DFB" w:rsidRDefault="00973DFB" w:rsidP="00973DFB">
      <w:pPr>
        <w:pStyle w:val="PL"/>
      </w:pPr>
      <w:r>
        <w:t xml:space="preserve">              - Handover</w:t>
      </w:r>
    </w:p>
    <w:p w14:paraId="38963BBB" w14:textId="77777777" w:rsidR="00973DFB" w:rsidRDefault="00973DFB" w:rsidP="00973DFB">
      <w:pPr>
        <w:pStyle w:val="PL"/>
      </w:pPr>
      <w:r>
        <w:t xml:space="preserve">        SGW:</w:t>
      </w:r>
    </w:p>
    <w:p w14:paraId="767E45EE" w14:textId="77777777" w:rsidR="00973DFB" w:rsidRDefault="00973DFB" w:rsidP="00973DFB">
      <w:pPr>
        <w:pStyle w:val="PL"/>
      </w:pPr>
      <w:r>
        <w:t xml:space="preserve">          type: array</w:t>
      </w:r>
    </w:p>
    <w:p w14:paraId="654DA2DC" w14:textId="77777777" w:rsidR="00973DFB" w:rsidRDefault="00973DFB" w:rsidP="00973DFB">
      <w:pPr>
        <w:pStyle w:val="PL"/>
      </w:pPr>
      <w:r>
        <w:lastRenderedPageBreak/>
        <w:t xml:space="preserve">          items:</w:t>
      </w:r>
    </w:p>
    <w:p w14:paraId="6E6DC53C" w14:textId="77777777" w:rsidR="00973DFB" w:rsidRDefault="00973DFB" w:rsidP="00973DFB">
      <w:pPr>
        <w:pStyle w:val="PL"/>
      </w:pPr>
      <w:r>
        <w:t xml:space="preserve">            type: string</w:t>
      </w:r>
    </w:p>
    <w:p w14:paraId="04347D8B" w14:textId="77777777" w:rsidR="00973DFB" w:rsidRDefault="00973DFB" w:rsidP="00973DFB">
      <w:pPr>
        <w:pStyle w:val="PL"/>
      </w:pPr>
      <w:r>
        <w:t xml:space="preserve">            enum:</w:t>
      </w:r>
    </w:p>
    <w:p w14:paraId="6CC102F4" w14:textId="77777777" w:rsidR="00973DFB" w:rsidRDefault="00973DFB" w:rsidP="00973DFB">
      <w:pPr>
        <w:pStyle w:val="PL"/>
      </w:pPr>
      <w:r>
        <w:t xml:space="preserve">              - PDNconnectionCreation</w:t>
      </w:r>
    </w:p>
    <w:p w14:paraId="439B3317" w14:textId="77777777" w:rsidR="00973DFB" w:rsidRDefault="00973DFB" w:rsidP="00973DFB">
      <w:pPr>
        <w:pStyle w:val="PL"/>
      </w:pPr>
      <w:r>
        <w:t xml:space="preserve">              - PDNconnectionTermination</w:t>
      </w:r>
    </w:p>
    <w:p w14:paraId="3403DB4A" w14:textId="77777777" w:rsidR="00973DFB" w:rsidRDefault="00973DFB" w:rsidP="00973DFB">
      <w:pPr>
        <w:pStyle w:val="PL"/>
      </w:pPr>
      <w:r>
        <w:t xml:space="preserve">              - BearerActivationModificationDeletion</w:t>
      </w:r>
    </w:p>
    <w:p w14:paraId="130068DF" w14:textId="77777777" w:rsidR="00973DFB" w:rsidRDefault="00973DFB" w:rsidP="00973DFB">
      <w:pPr>
        <w:pStyle w:val="PL"/>
      </w:pPr>
      <w:r>
        <w:t xml:space="preserve">        PGW:</w:t>
      </w:r>
    </w:p>
    <w:p w14:paraId="11C3F554" w14:textId="77777777" w:rsidR="00973DFB" w:rsidRDefault="00973DFB" w:rsidP="00973DFB">
      <w:pPr>
        <w:pStyle w:val="PL"/>
      </w:pPr>
      <w:r>
        <w:t xml:space="preserve">          type: array</w:t>
      </w:r>
    </w:p>
    <w:p w14:paraId="25A7417A" w14:textId="77777777" w:rsidR="00973DFB" w:rsidRDefault="00973DFB" w:rsidP="00973DFB">
      <w:pPr>
        <w:pStyle w:val="PL"/>
      </w:pPr>
      <w:r>
        <w:t xml:space="preserve">          items:</w:t>
      </w:r>
    </w:p>
    <w:p w14:paraId="1C87B45F" w14:textId="77777777" w:rsidR="00973DFB" w:rsidRDefault="00973DFB" w:rsidP="00973DFB">
      <w:pPr>
        <w:pStyle w:val="PL"/>
      </w:pPr>
      <w:r>
        <w:t xml:space="preserve">            type: string</w:t>
      </w:r>
    </w:p>
    <w:p w14:paraId="1D1F6C31" w14:textId="77777777" w:rsidR="00973DFB" w:rsidRDefault="00973DFB" w:rsidP="00973DFB">
      <w:pPr>
        <w:pStyle w:val="PL"/>
      </w:pPr>
      <w:r>
        <w:t xml:space="preserve">            enum:</w:t>
      </w:r>
    </w:p>
    <w:p w14:paraId="598658CF" w14:textId="77777777" w:rsidR="00973DFB" w:rsidRDefault="00973DFB" w:rsidP="00973DFB">
      <w:pPr>
        <w:pStyle w:val="PL"/>
      </w:pPr>
      <w:r>
        <w:t xml:space="preserve">              - PDNconnectionCreation</w:t>
      </w:r>
    </w:p>
    <w:p w14:paraId="1209E235" w14:textId="77777777" w:rsidR="00973DFB" w:rsidRDefault="00973DFB" w:rsidP="00973DFB">
      <w:pPr>
        <w:pStyle w:val="PL"/>
      </w:pPr>
      <w:r>
        <w:t xml:space="preserve">              - PDNconnectionTermination</w:t>
      </w:r>
    </w:p>
    <w:p w14:paraId="2037B90A" w14:textId="77777777" w:rsidR="00973DFB" w:rsidRDefault="00973DFB" w:rsidP="00973DFB">
      <w:pPr>
        <w:pStyle w:val="PL"/>
      </w:pPr>
      <w:r>
        <w:t xml:space="preserve">              - BearerActivationModificationDeletion</w:t>
      </w:r>
    </w:p>
    <w:p w14:paraId="14C26770" w14:textId="77777777" w:rsidR="00973DFB" w:rsidRDefault="00973DFB" w:rsidP="00973DFB">
      <w:pPr>
        <w:pStyle w:val="PL"/>
      </w:pPr>
      <w:r>
        <w:t xml:space="preserve">        AMF:</w:t>
      </w:r>
    </w:p>
    <w:p w14:paraId="0106ED03" w14:textId="77777777" w:rsidR="00973DFB" w:rsidRDefault="00973DFB" w:rsidP="00973DFB">
      <w:pPr>
        <w:pStyle w:val="PL"/>
      </w:pPr>
      <w:r>
        <w:t xml:space="preserve">          type: array</w:t>
      </w:r>
    </w:p>
    <w:p w14:paraId="01BF3DD9" w14:textId="77777777" w:rsidR="00973DFB" w:rsidRDefault="00973DFB" w:rsidP="00973DFB">
      <w:pPr>
        <w:pStyle w:val="PL"/>
      </w:pPr>
      <w:r>
        <w:t xml:space="preserve">          items:</w:t>
      </w:r>
    </w:p>
    <w:p w14:paraId="20B45253" w14:textId="77777777" w:rsidR="00973DFB" w:rsidRDefault="00973DFB" w:rsidP="00973DFB">
      <w:pPr>
        <w:pStyle w:val="PL"/>
      </w:pPr>
      <w:r>
        <w:t xml:space="preserve">            type: string</w:t>
      </w:r>
    </w:p>
    <w:p w14:paraId="40C70ABC" w14:textId="77777777" w:rsidR="00973DFB" w:rsidRDefault="00973DFB" w:rsidP="00973DFB">
      <w:pPr>
        <w:pStyle w:val="PL"/>
      </w:pPr>
      <w:r>
        <w:t xml:space="preserve">            enum:</w:t>
      </w:r>
    </w:p>
    <w:p w14:paraId="2EF3B1EA" w14:textId="77777777" w:rsidR="00973DFB" w:rsidRDefault="00973DFB" w:rsidP="00973DFB">
      <w:pPr>
        <w:pStyle w:val="PL"/>
      </w:pPr>
      <w:r>
        <w:t xml:space="preserve">              - Registration</w:t>
      </w:r>
    </w:p>
    <w:p w14:paraId="55FD3779" w14:textId="77777777" w:rsidR="00973DFB" w:rsidRDefault="00973DFB" w:rsidP="00973DFB">
      <w:pPr>
        <w:pStyle w:val="PL"/>
      </w:pPr>
      <w:r>
        <w:t xml:space="preserve">              - ServiceRequest</w:t>
      </w:r>
    </w:p>
    <w:p w14:paraId="6E45F226" w14:textId="77777777" w:rsidR="00973DFB" w:rsidRDefault="00973DFB" w:rsidP="00973DFB">
      <w:pPr>
        <w:pStyle w:val="PL"/>
      </w:pPr>
      <w:r>
        <w:t xml:space="preserve">              - Handover</w:t>
      </w:r>
    </w:p>
    <w:p w14:paraId="0C6789CE" w14:textId="77777777" w:rsidR="00973DFB" w:rsidRDefault="00973DFB" w:rsidP="00973DFB">
      <w:pPr>
        <w:pStyle w:val="PL"/>
      </w:pPr>
      <w:r>
        <w:t xml:space="preserve">              - UEderegistration</w:t>
      </w:r>
    </w:p>
    <w:p w14:paraId="7B1E49D2" w14:textId="77777777" w:rsidR="00973DFB" w:rsidRDefault="00973DFB" w:rsidP="00973DFB">
      <w:pPr>
        <w:pStyle w:val="PL"/>
      </w:pPr>
      <w:r>
        <w:t xml:space="preserve">              - NetworkDeregistration</w:t>
      </w:r>
    </w:p>
    <w:p w14:paraId="54030103" w14:textId="77777777" w:rsidR="00973DFB" w:rsidRDefault="00973DFB" w:rsidP="00973DFB">
      <w:pPr>
        <w:pStyle w:val="PL"/>
      </w:pPr>
      <w:r>
        <w:t xml:space="preserve">              - UEMobilityFromEPC</w:t>
      </w:r>
    </w:p>
    <w:p w14:paraId="124AB685" w14:textId="77777777" w:rsidR="00973DFB" w:rsidRDefault="00973DFB" w:rsidP="00973DFB">
      <w:pPr>
        <w:pStyle w:val="PL"/>
      </w:pPr>
      <w:r>
        <w:t xml:space="preserve">              - UEMobilityToEPC</w:t>
      </w:r>
    </w:p>
    <w:p w14:paraId="5748CB68" w14:textId="77777777" w:rsidR="00973DFB" w:rsidRDefault="00973DFB" w:rsidP="00973DFB">
      <w:pPr>
        <w:pStyle w:val="PL"/>
      </w:pPr>
      <w:r>
        <w:t xml:space="preserve">        SMF:</w:t>
      </w:r>
    </w:p>
    <w:p w14:paraId="1EB02C60" w14:textId="77777777" w:rsidR="00973DFB" w:rsidRDefault="00973DFB" w:rsidP="00973DFB">
      <w:pPr>
        <w:pStyle w:val="PL"/>
      </w:pPr>
      <w:r>
        <w:t xml:space="preserve">          type: array</w:t>
      </w:r>
    </w:p>
    <w:p w14:paraId="67A31F50" w14:textId="77777777" w:rsidR="00973DFB" w:rsidRDefault="00973DFB" w:rsidP="00973DFB">
      <w:pPr>
        <w:pStyle w:val="PL"/>
      </w:pPr>
      <w:r>
        <w:t xml:space="preserve">          items:</w:t>
      </w:r>
    </w:p>
    <w:p w14:paraId="77F521FE" w14:textId="77777777" w:rsidR="00973DFB" w:rsidRDefault="00973DFB" w:rsidP="00973DFB">
      <w:pPr>
        <w:pStyle w:val="PL"/>
      </w:pPr>
      <w:r>
        <w:t xml:space="preserve">            type: string</w:t>
      </w:r>
    </w:p>
    <w:p w14:paraId="1225F6A0" w14:textId="77777777" w:rsidR="00973DFB" w:rsidRDefault="00973DFB" w:rsidP="00973DFB">
      <w:pPr>
        <w:pStyle w:val="PL"/>
      </w:pPr>
      <w:r>
        <w:t xml:space="preserve">            enum:</w:t>
      </w:r>
    </w:p>
    <w:p w14:paraId="55731A96" w14:textId="77777777" w:rsidR="00973DFB" w:rsidRDefault="00973DFB" w:rsidP="00973DFB">
      <w:pPr>
        <w:pStyle w:val="PL"/>
      </w:pPr>
      <w:r>
        <w:t xml:space="preserve">              - PDUsessionEstablishment</w:t>
      </w:r>
    </w:p>
    <w:p w14:paraId="3BCFCAC1" w14:textId="77777777" w:rsidR="00973DFB" w:rsidRDefault="00973DFB" w:rsidP="00973DFB">
      <w:pPr>
        <w:pStyle w:val="PL"/>
      </w:pPr>
      <w:r>
        <w:t xml:space="preserve">              - PDUsessionModification</w:t>
      </w:r>
    </w:p>
    <w:p w14:paraId="2DA214EC" w14:textId="77777777" w:rsidR="00973DFB" w:rsidRDefault="00973DFB" w:rsidP="00973DFB">
      <w:pPr>
        <w:pStyle w:val="PL"/>
      </w:pPr>
      <w:r>
        <w:t xml:space="preserve">              - PDUsessionRelease</w:t>
      </w:r>
    </w:p>
    <w:p w14:paraId="3E096E29" w14:textId="77777777" w:rsidR="00973DFB" w:rsidRDefault="00973DFB" w:rsidP="00973DFB">
      <w:pPr>
        <w:pStyle w:val="PL"/>
      </w:pPr>
      <w:r>
        <w:t xml:space="preserve">              - PDUsessionUPactivationDeactivation</w:t>
      </w:r>
    </w:p>
    <w:p w14:paraId="0AD3FF3A" w14:textId="77777777" w:rsidR="00973DFB" w:rsidRDefault="00973DFB" w:rsidP="00973DFB">
      <w:pPr>
        <w:pStyle w:val="PL"/>
      </w:pPr>
      <w:r>
        <w:t xml:space="preserve">              - MobilityBtw3gppAndN3gppTo5GC</w:t>
      </w:r>
    </w:p>
    <w:p w14:paraId="01F30FDE" w14:textId="77777777" w:rsidR="00973DFB" w:rsidRDefault="00973DFB" w:rsidP="00973DFB">
      <w:pPr>
        <w:pStyle w:val="PL"/>
      </w:pPr>
      <w:r>
        <w:t xml:space="preserve">              - MobilityFromEpc</w:t>
      </w:r>
    </w:p>
    <w:p w14:paraId="64B4692D" w14:textId="77777777" w:rsidR="00973DFB" w:rsidRDefault="00973DFB" w:rsidP="00973DFB">
      <w:pPr>
        <w:pStyle w:val="PL"/>
      </w:pPr>
      <w:r>
        <w:t xml:space="preserve">        PCF:</w:t>
      </w:r>
    </w:p>
    <w:p w14:paraId="7833BFA9" w14:textId="77777777" w:rsidR="00973DFB" w:rsidRDefault="00973DFB" w:rsidP="00973DFB">
      <w:pPr>
        <w:pStyle w:val="PL"/>
      </w:pPr>
      <w:r>
        <w:t xml:space="preserve">          type: array</w:t>
      </w:r>
    </w:p>
    <w:p w14:paraId="744C9ED7" w14:textId="77777777" w:rsidR="00973DFB" w:rsidRDefault="00973DFB" w:rsidP="00973DFB">
      <w:pPr>
        <w:pStyle w:val="PL"/>
      </w:pPr>
      <w:r>
        <w:t xml:space="preserve">          items:</w:t>
      </w:r>
    </w:p>
    <w:p w14:paraId="3A76A667" w14:textId="77777777" w:rsidR="00973DFB" w:rsidRDefault="00973DFB" w:rsidP="00973DFB">
      <w:pPr>
        <w:pStyle w:val="PL"/>
      </w:pPr>
      <w:r>
        <w:t xml:space="preserve">            type: string</w:t>
      </w:r>
    </w:p>
    <w:p w14:paraId="74DA807A" w14:textId="77777777" w:rsidR="00973DFB" w:rsidRDefault="00973DFB" w:rsidP="00973DFB">
      <w:pPr>
        <w:pStyle w:val="PL"/>
      </w:pPr>
      <w:r>
        <w:t xml:space="preserve">            enum:</w:t>
      </w:r>
    </w:p>
    <w:p w14:paraId="7D7FB7F6" w14:textId="77777777" w:rsidR="00973DFB" w:rsidRDefault="00973DFB" w:rsidP="00973DFB">
      <w:pPr>
        <w:pStyle w:val="PL"/>
      </w:pPr>
      <w:r>
        <w:t xml:space="preserve">              - AMpolicy</w:t>
      </w:r>
    </w:p>
    <w:p w14:paraId="27C14B16" w14:textId="77777777" w:rsidR="00973DFB" w:rsidRDefault="00973DFB" w:rsidP="00973DFB">
      <w:pPr>
        <w:pStyle w:val="PL"/>
      </w:pPr>
      <w:r>
        <w:t xml:space="preserve">              - SMpolicy</w:t>
      </w:r>
    </w:p>
    <w:p w14:paraId="3D6A4211" w14:textId="77777777" w:rsidR="00973DFB" w:rsidRDefault="00973DFB" w:rsidP="00973DFB">
      <w:pPr>
        <w:pStyle w:val="PL"/>
      </w:pPr>
      <w:r>
        <w:t xml:space="preserve">              - Authorization</w:t>
      </w:r>
    </w:p>
    <w:p w14:paraId="30754D0F" w14:textId="77777777" w:rsidR="00973DFB" w:rsidRDefault="00973DFB" w:rsidP="00973DFB">
      <w:pPr>
        <w:pStyle w:val="PL"/>
      </w:pPr>
      <w:r>
        <w:t xml:space="preserve">              - BDTpolicy</w:t>
      </w:r>
    </w:p>
    <w:p w14:paraId="1F1A0BD9" w14:textId="77777777" w:rsidR="00973DFB" w:rsidRDefault="00973DFB" w:rsidP="00973DFB">
      <w:pPr>
        <w:pStyle w:val="PL"/>
      </w:pPr>
      <w:r>
        <w:t xml:space="preserve">        UPF:</w:t>
      </w:r>
    </w:p>
    <w:p w14:paraId="45453DAD" w14:textId="77777777" w:rsidR="00973DFB" w:rsidRDefault="00973DFB" w:rsidP="00973DFB">
      <w:pPr>
        <w:pStyle w:val="PL"/>
      </w:pPr>
      <w:r>
        <w:t xml:space="preserve">          type: array</w:t>
      </w:r>
    </w:p>
    <w:p w14:paraId="0C5BF862" w14:textId="77777777" w:rsidR="00973DFB" w:rsidRDefault="00973DFB" w:rsidP="00973DFB">
      <w:pPr>
        <w:pStyle w:val="PL"/>
      </w:pPr>
      <w:r>
        <w:t xml:space="preserve">          items:</w:t>
      </w:r>
    </w:p>
    <w:p w14:paraId="3F54759C" w14:textId="77777777" w:rsidR="00973DFB" w:rsidRDefault="00973DFB" w:rsidP="00973DFB">
      <w:pPr>
        <w:pStyle w:val="PL"/>
      </w:pPr>
      <w:r>
        <w:t xml:space="preserve">            type: string</w:t>
      </w:r>
    </w:p>
    <w:p w14:paraId="2630A961" w14:textId="77777777" w:rsidR="00973DFB" w:rsidRDefault="00973DFB" w:rsidP="00973DFB">
      <w:pPr>
        <w:pStyle w:val="PL"/>
      </w:pPr>
      <w:r>
        <w:t xml:space="preserve">            enum:</w:t>
      </w:r>
    </w:p>
    <w:p w14:paraId="33DEC18F" w14:textId="77777777" w:rsidR="00973DFB" w:rsidRDefault="00973DFB" w:rsidP="00973DFB">
      <w:pPr>
        <w:pStyle w:val="PL"/>
      </w:pPr>
      <w:r>
        <w:t xml:space="preserve">              - N4Session</w:t>
      </w:r>
    </w:p>
    <w:p w14:paraId="03B46431" w14:textId="77777777" w:rsidR="00973DFB" w:rsidRDefault="00973DFB" w:rsidP="00973DFB">
      <w:pPr>
        <w:pStyle w:val="PL"/>
      </w:pPr>
      <w:r>
        <w:t xml:space="preserve">        AUSF:</w:t>
      </w:r>
    </w:p>
    <w:p w14:paraId="3A746C17" w14:textId="77777777" w:rsidR="00973DFB" w:rsidRDefault="00973DFB" w:rsidP="00973DFB">
      <w:pPr>
        <w:pStyle w:val="PL"/>
      </w:pPr>
      <w:r>
        <w:t xml:space="preserve">          type: array</w:t>
      </w:r>
    </w:p>
    <w:p w14:paraId="1F63825A" w14:textId="77777777" w:rsidR="00973DFB" w:rsidRDefault="00973DFB" w:rsidP="00973DFB">
      <w:pPr>
        <w:pStyle w:val="PL"/>
      </w:pPr>
      <w:r>
        <w:t xml:space="preserve">          items:</w:t>
      </w:r>
    </w:p>
    <w:p w14:paraId="478C81EC" w14:textId="77777777" w:rsidR="00973DFB" w:rsidRDefault="00973DFB" w:rsidP="00973DFB">
      <w:pPr>
        <w:pStyle w:val="PL"/>
      </w:pPr>
      <w:r>
        <w:t xml:space="preserve">            type: string</w:t>
      </w:r>
    </w:p>
    <w:p w14:paraId="746122A8" w14:textId="77777777" w:rsidR="00973DFB" w:rsidRDefault="00973DFB" w:rsidP="00973DFB">
      <w:pPr>
        <w:pStyle w:val="PL"/>
      </w:pPr>
      <w:r>
        <w:t xml:space="preserve">            enum:</w:t>
      </w:r>
    </w:p>
    <w:p w14:paraId="4D7B84C3" w14:textId="77777777" w:rsidR="00973DFB" w:rsidRDefault="00973DFB" w:rsidP="00973DFB">
      <w:pPr>
        <w:pStyle w:val="PL"/>
      </w:pPr>
      <w:r>
        <w:t xml:space="preserve">              - UEauthentication</w:t>
      </w:r>
    </w:p>
    <w:p w14:paraId="16A0FEE4" w14:textId="77777777" w:rsidR="00973DFB" w:rsidRDefault="00973DFB" w:rsidP="00973DFB">
      <w:pPr>
        <w:pStyle w:val="PL"/>
      </w:pPr>
      <w:r>
        <w:t xml:space="preserve">        NEF:</w:t>
      </w:r>
    </w:p>
    <w:p w14:paraId="395F2055" w14:textId="77777777" w:rsidR="00973DFB" w:rsidRDefault="00973DFB" w:rsidP="00973DFB">
      <w:pPr>
        <w:pStyle w:val="PL"/>
      </w:pPr>
      <w:r>
        <w:t xml:space="preserve">          type: array</w:t>
      </w:r>
    </w:p>
    <w:p w14:paraId="11683CDD" w14:textId="77777777" w:rsidR="00973DFB" w:rsidRDefault="00973DFB" w:rsidP="00973DFB">
      <w:pPr>
        <w:pStyle w:val="PL"/>
      </w:pPr>
      <w:r>
        <w:t xml:space="preserve">          items:</w:t>
      </w:r>
    </w:p>
    <w:p w14:paraId="66F3B7E9" w14:textId="77777777" w:rsidR="00973DFB" w:rsidRDefault="00973DFB" w:rsidP="00973DFB">
      <w:pPr>
        <w:pStyle w:val="PL"/>
      </w:pPr>
      <w:r>
        <w:t xml:space="preserve">            type: string</w:t>
      </w:r>
    </w:p>
    <w:p w14:paraId="2EE34661" w14:textId="77777777" w:rsidR="00973DFB" w:rsidRDefault="00973DFB" w:rsidP="00973DFB">
      <w:pPr>
        <w:pStyle w:val="PL"/>
      </w:pPr>
      <w:r>
        <w:t xml:space="preserve">            enum:</w:t>
      </w:r>
    </w:p>
    <w:p w14:paraId="600FBDD2" w14:textId="77777777" w:rsidR="00973DFB" w:rsidRDefault="00973DFB" w:rsidP="00973DFB">
      <w:pPr>
        <w:pStyle w:val="PL"/>
      </w:pPr>
      <w:r>
        <w:t xml:space="preserve">              - EventExposure</w:t>
      </w:r>
    </w:p>
    <w:p w14:paraId="56F1FF2C" w14:textId="77777777" w:rsidR="00973DFB" w:rsidRDefault="00973DFB" w:rsidP="00973DFB">
      <w:pPr>
        <w:pStyle w:val="PL"/>
      </w:pPr>
      <w:r>
        <w:t xml:space="preserve">              - PFDmanagement</w:t>
      </w:r>
    </w:p>
    <w:p w14:paraId="1CD72BAE" w14:textId="77777777" w:rsidR="00973DFB" w:rsidRDefault="00973DFB" w:rsidP="00973DFB">
      <w:pPr>
        <w:pStyle w:val="PL"/>
      </w:pPr>
      <w:r>
        <w:t xml:space="preserve">              - ParameterProvision</w:t>
      </w:r>
    </w:p>
    <w:p w14:paraId="05B36CE2" w14:textId="77777777" w:rsidR="00973DFB" w:rsidRDefault="00973DFB" w:rsidP="00973DFB">
      <w:pPr>
        <w:pStyle w:val="PL"/>
      </w:pPr>
      <w:r>
        <w:t xml:space="preserve">              - Trigger</w:t>
      </w:r>
    </w:p>
    <w:p w14:paraId="4F64D632" w14:textId="77777777" w:rsidR="00973DFB" w:rsidRDefault="00973DFB" w:rsidP="00973DFB">
      <w:pPr>
        <w:pStyle w:val="PL"/>
      </w:pPr>
      <w:r>
        <w:t xml:space="preserve">        NRF:</w:t>
      </w:r>
    </w:p>
    <w:p w14:paraId="6A7A0990" w14:textId="77777777" w:rsidR="00973DFB" w:rsidRDefault="00973DFB" w:rsidP="00973DFB">
      <w:pPr>
        <w:pStyle w:val="PL"/>
      </w:pPr>
      <w:r>
        <w:t xml:space="preserve">          type: array</w:t>
      </w:r>
    </w:p>
    <w:p w14:paraId="66CDCB80" w14:textId="77777777" w:rsidR="00973DFB" w:rsidRDefault="00973DFB" w:rsidP="00973DFB">
      <w:pPr>
        <w:pStyle w:val="PL"/>
      </w:pPr>
      <w:r>
        <w:t xml:space="preserve">          items:</w:t>
      </w:r>
    </w:p>
    <w:p w14:paraId="0004E6D0" w14:textId="77777777" w:rsidR="00973DFB" w:rsidRDefault="00973DFB" w:rsidP="00973DFB">
      <w:pPr>
        <w:pStyle w:val="PL"/>
      </w:pPr>
      <w:r>
        <w:t xml:space="preserve">            type: string</w:t>
      </w:r>
    </w:p>
    <w:p w14:paraId="57176FF6" w14:textId="77777777" w:rsidR="00973DFB" w:rsidRDefault="00973DFB" w:rsidP="00973DFB">
      <w:pPr>
        <w:pStyle w:val="PL"/>
      </w:pPr>
      <w:r>
        <w:t xml:space="preserve">            enum:</w:t>
      </w:r>
    </w:p>
    <w:p w14:paraId="392F0543" w14:textId="77777777" w:rsidR="00973DFB" w:rsidRDefault="00973DFB" w:rsidP="00973DFB">
      <w:pPr>
        <w:pStyle w:val="PL"/>
      </w:pPr>
      <w:r>
        <w:t xml:space="preserve">              - NFmanagement</w:t>
      </w:r>
    </w:p>
    <w:p w14:paraId="5BE9BB52" w14:textId="77777777" w:rsidR="00973DFB" w:rsidRDefault="00973DFB" w:rsidP="00973DFB">
      <w:pPr>
        <w:pStyle w:val="PL"/>
      </w:pPr>
      <w:r>
        <w:t xml:space="preserve">              - NFdiscovery</w:t>
      </w:r>
    </w:p>
    <w:p w14:paraId="30C42CC8" w14:textId="77777777" w:rsidR="00973DFB" w:rsidRDefault="00973DFB" w:rsidP="00973DFB">
      <w:pPr>
        <w:pStyle w:val="PL"/>
      </w:pPr>
      <w:r>
        <w:t xml:space="preserve">        NSSF:</w:t>
      </w:r>
    </w:p>
    <w:p w14:paraId="70F6AF06" w14:textId="77777777" w:rsidR="00973DFB" w:rsidRDefault="00973DFB" w:rsidP="00973DFB">
      <w:pPr>
        <w:pStyle w:val="PL"/>
      </w:pPr>
      <w:r>
        <w:t xml:space="preserve">          type: array</w:t>
      </w:r>
    </w:p>
    <w:p w14:paraId="42A56620" w14:textId="77777777" w:rsidR="00973DFB" w:rsidRDefault="00973DFB" w:rsidP="00973DFB">
      <w:pPr>
        <w:pStyle w:val="PL"/>
      </w:pPr>
      <w:r>
        <w:t xml:space="preserve">          items:</w:t>
      </w:r>
    </w:p>
    <w:p w14:paraId="5E4BB7A9" w14:textId="77777777" w:rsidR="00973DFB" w:rsidRDefault="00973DFB" w:rsidP="00973DFB">
      <w:pPr>
        <w:pStyle w:val="PL"/>
      </w:pPr>
      <w:r>
        <w:t xml:space="preserve">            type: string</w:t>
      </w:r>
    </w:p>
    <w:p w14:paraId="19D1A6AA" w14:textId="77777777" w:rsidR="00973DFB" w:rsidRDefault="00973DFB" w:rsidP="00973DFB">
      <w:pPr>
        <w:pStyle w:val="PL"/>
      </w:pPr>
      <w:r>
        <w:lastRenderedPageBreak/>
        <w:t xml:space="preserve">            enum:</w:t>
      </w:r>
    </w:p>
    <w:p w14:paraId="1AF37A30" w14:textId="77777777" w:rsidR="00973DFB" w:rsidRDefault="00973DFB" w:rsidP="00973DFB">
      <w:pPr>
        <w:pStyle w:val="PL"/>
      </w:pPr>
      <w:r>
        <w:t xml:space="preserve">              - NSSelection</w:t>
      </w:r>
    </w:p>
    <w:p w14:paraId="09A34048" w14:textId="77777777" w:rsidR="00973DFB" w:rsidRDefault="00973DFB" w:rsidP="00973DFB">
      <w:pPr>
        <w:pStyle w:val="PL"/>
      </w:pPr>
      <w:r>
        <w:t xml:space="preserve">              - NSSAI</w:t>
      </w:r>
    </w:p>
    <w:p w14:paraId="56E5D083" w14:textId="77777777" w:rsidR="00973DFB" w:rsidRDefault="00973DFB" w:rsidP="00973DFB">
      <w:pPr>
        <w:pStyle w:val="PL"/>
      </w:pPr>
      <w:r>
        <w:t xml:space="preserve">        SMSF:</w:t>
      </w:r>
    </w:p>
    <w:p w14:paraId="497D20EF" w14:textId="77777777" w:rsidR="00973DFB" w:rsidRDefault="00973DFB" w:rsidP="00973DFB">
      <w:pPr>
        <w:pStyle w:val="PL"/>
      </w:pPr>
      <w:r>
        <w:t xml:space="preserve">          type: array</w:t>
      </w:r>
    </w:p>
    <w:p w14:paraId="60654784" w14:textId="77777777" w:rsidR="00973DFB" w:rsidRDefault="00973DFB" w:rsidP="00973DFB">
      <w:pPr>
        <w:pStyle w:val="PL"/>
      </w:pPr>
      <w:r>
        <w:t xml:space="preserve">          items:</w:t>
      </w:r>
    </w:p>
    <w:p w14:paraId="287572DD" w14:textId="77777777" w:rsidR="00973DFB" w:rsidRDefault="00973DFB" w:rsidP="00973DFB">
      <w:pPr>
        <w:pStyle w:val="PL"/>
      </w:pPr>
      <w:r>
        <w:t xml:space="preserve">            type: string</w:t>
      </w:r>
    </w:p>
    <w:p w14:paraId="3CC44EF1" w14:textId="77777777" w:rsidR="00973DFB" w:rsidRDefault="00973DFB" w:rsidP="00973DFB">
      <w:pPr>
        <w:pStyle w:val="PL"/>
      </w:pPr>
      <w:r>
        <w:t xml:space="preserve">            enum:</w:t>
      </w:r>
    </w:p>
    <w:p w14:paraId="52155867" w14:textId="77777777" w:rsidR="00973DFB" w:rsidRDefault="00973DFB" w:rsidP="00973DFB">
      <w:pPr>
        <w:pStyle w:val="PL"/>
      </w:pPr>
      <w:r>
        <w:t xml:space="preserve">              - SMservice</w:t>
      </w:r>
    </w:p>
    <w:p w14:paraId="17ED53FE" w14:textId="77777777" w:rsidR="00973DFB" w:rsidRDefault="00973DFB" w:rsidP="00973DFB">
      <w:pPr>
        <w:pStyle w:val="PL"/>
      </w:pPr>
      <w:r>
        <w:t xml:space="preserve">        UDM:</w:t>
      </w:r>
    </w:p>
    <w:p w14:paraId="06BBF252" w14:textId="77777777" w:rsidR="00973DFB" w:rsidRDefault="00973DFB" w:rsidP="00973DFB">
      <w:pPr>
        <w:pStyle w:val="PL"/>
      </w:pPr>
      <w:r>
        <w:t xml:space="preserve">          type: array</w:t>
      </w:r>
    </w:p>
    <w:p w14:paraId="734BEC5B" w14:textId="77777777" w:rsidR="00973DFB" w:rsidRDefault="00973DFB" w:rsidP="00973DFB">
      <w:pPr>
        <w:pStyle w:val="PL"/>
      </w:pPr>
      <w:r>
        <w:t xml:space="preserve">          items:</w:t>
      </w:r>
    </w:p>
    <w:p w14:paraId="42B76495" w14:textId="77777777" w:rsidR="00973DFB" w:rsidRDefault="00973DFB" w:rsidP="00973DFB">
      <w:pPr>
        <w:pStyle w:val="PL"/>
      </w:pPr>
      <w:r>
        <w:t xml:space="preserve">            type: string</w:t>
      </w:r>
    </w:p>
    <w:p w14:paraId="109A75FC" w14:textId="77777777" w:rsidR="00973DFB" w:rsidRDefault="00973DFB" w:rsidP="00973DFB">
      <w:pPr>
        <w:pStyle w:val="PL"/>
      </w:pPr>
      <w:r>
        <w:t xml:space="preserve">            enum:</w:t>
      </w:r>
    </w:p>
    <w:p w14:paraId="10ACED76" w14:textId="77777777" w:rsidR="00973DFB" w:rsidRDefault="00973DFB" w:rsidP="00973DFB">
      <w:pPr>
        <w:pStyle w:val="PL"/>
      </w:pPr>
      <w:r>
        <w:t xml:space="preserve">              - UEcontext</w:t>
      </w:r>
    </w:p>
    <w:p w14:paraId="551E8216" w14:textId="77777777" w:rsidR="00973DFB" w:rsidRDefault="00973DFB" w:rsidP="00973DFB">
      <w:pPr>
        <w:pStyle w:val="PL"/>
      </w:pPr>
      <w:r>
        <w:t xml:space="preserve">              - SubscriberData</w:t>
      </w:r>
    </w:p>
    <w:p w14:paraId="0E716501" w14:textId="77777777" w:rsidR="00973DFB" w:rsidRDefault="00973DFB" w:rsidP="00973DFB">
      <w:pPr>
        <w:pStyle w:val="PL"/>
      </w:pPr>
      <w:r>
        <w:t xml:space="preserve">              - UEauthentication</w:t>
      </w:r>
    </w:p>
    <w:p w14:paraId="2F3C9721" w14:textId="77777777" w:rsidR="00973DFB" w:rsidRDefault="00973DFB" w:rsidP="00973DFB">
      <w:pPr>
        <w:pStyle w:val="PL"/>
      </w:pPr>
      <w:r>
        <w:t xml:space="preserve">              - EventExposure</w:t>
      </w:r>
    </w:p>
    <w:p w14:paraId="427E9691" w14:textId="77777777" w:rsidR="00973DFB" w:rsidRDefault="00973DFB" w:rsidP="00973DFB">
      <w:pPr>
        <w:pStyle w:val="PL"/>
      </w:pPr>
      <w:r>
        <w:t xml:space="preserve">    </w:t>
      </w:r>
    </w:p>
    <w:p w14:paraId="0D6320C1" w14:textId="77777777" w:rsidR="00973DFB" w:rsidRDefault="00973DFB" w:rsidP="00973DFB">
      <w:pPr>
        <w:pStyle w:val="PL"/>
      </w:pPr>
      <w:r>
        <w:t xml:space="preserve">    anonymizationOfMdtData-Type:</w:t>
      </w:r>
    </w:p>
    <w:p w14:paraId="2EEC4B0E" w14:textId="77777777" w:rsidR="00973DFB" w:rsidRDefault="00973DFB" w:rsidP="00973DFB">
      <w:pPr>
        <w:pStyle w:val="PL"/>
      </w:pPr>
      <w:r>
        <w:t xml:space="preserve">      description: Specifies level of MDT anonymization. For additional details see 3GPP TS 32.422 clause 5.10.12.</w:t>
      </w:r>
    </w:p>
    <w:p w14:paraId="3A0821BE" w14:textId="77777777" w:rsidR="00973DFB" w:rsidRDefault="00973DFB" w:rsidP="00973DFB">
      <w:pPr>
        <w:pStyle w:val="PL"/>
      </w:pPr>
      <w:r>
        <w:t xml:space="preserve">      type: string</w:t>
      </w:r>
    </w:p>
    <w:p w14:paraId="65033EB4" w14:textId="77777777" w:rsidR="00973DFB" w:rsidRDefault="00973DFB" w:rsidP="00973DFB">
      <w:pPr>
        <w:pStyle w:val="PL"/>
      </w:pPr>
      <w:r>
        <w:t xml:space="preserve">      enum:</w:t>
      </w:r>
    </w:p>
    <w:p w14:paraId="48896093" w14:textId="77777777" w:rsidR="00973DFB" w:rsidRDefault="00973DFB" w:rsidP="00973DFB">
      <w:pPr>
        <w:pStyle w:val="PL"/>
      </w:pPr>
      <w:r>
        <w:t xml:space="preserve">        - NO_IDENTITY</w:t>
      </w:r>
    </w:p>
    <w:p w14:paraId="594AB16E" w14:textId="77777777" w:rsidR="00973DFB" w:rsidRDefault="00973DFB" w:rsidP="00973DFB">
      <w:pPr>
        <w:pStyle w:val="PL"/>
      </w:pPr>
      <w:r>
        <w:t xml:space="preserve">        - TAC_OF_IMEI</w:t>
      </w:r>
    </w:p>
    <w:p w14:paraId="2185B47C" w14:textId="77777777" w:rsidR="00973DFB" w:rsidRDefault="00973DFB" w:rsidP="00973DFB">
      <w:pPr>
        <w:pStyle w:val="PL"/>
      </w:pPr>
      <w:r>
        <w:t xml:space="preserve">    </w:t>
      </w:r>
    </w:p>
    <w:p w14:paraId="2169C5A0" w14:textId="77777777" w:rsidR="00973DFB" w:rsidRDefault="00973DFB" w:rsidP="00973DFB">
      <w:pPr>
        <w:pStyle w:val="PL"/>
      </w:pPr>
      <w:r>
        <w:t xml:space="preserve">    beamLevelMeasurement-Type:</w:t>
      </w:r>
    </w:p>
    <w:p w14:paraId="71CF5706" w14:textId="77777777" w:rsidR="00973DFB" w:rsidRDefault="00973DFB" w:rsidP="00973DFB">
      <w:pPr>
        <w:pStyle w:val="PL"/>
      </w:pPr>
      <w:r>
        <w:t xml:space="preserve">      description: Determines whether beam level measurements shall be included in case of immediate MDT M1 measurement in NR. For additional details see 3GPP TS 32.422 clause 5.10.40.</w:t>
      </w:r>
    </w:p>
    <w:p w14:paraId="3A4A8175" w14:textId="77777777" w:rsidR="00973DFB" w:rsidRDefault="00973DFB" w:rsidP="00973DFB">
      <w:pPr>
        <w:pStyle w:val="PL"/>
      </w:pPr>
      <w:r>
        <w:t xml:space="preserve">      type: boolean</w:t>
      </w:r>
    </w:p>
    <w:p w14:paraId="57553E25" w14:textId="77777777" w:rsidR="00973DFB" w:rsidRDefault="00973DFB" w:rsidP="00973DFB">
      <w:pPr>
        <w:pStyle w:val="PL"/>
      </w:pPr>
      <w:r>
        <w:t xml:space="preserve">    </w:t>
      </w:r>
    </w:p>
    <w:p w14:paraId="7C3DE6B5" w14:textId="77777777" w:rsidR="00973DFB" w:rsidRDefault="00973DFB" w:rsidP="00973DFB">
      <w:pPr>
        <w:pStyle w:val="PL"/>
      </w:pPr>
      <w:r>
        <w:t xml:space="preserve">    collectionPeriodRrmLte-Type:</w:t>
      </w:r>
    </w:p>
    <w:p w14:paraId="6DC8A2B7" w14:textId="77777777" w:rsidR="00973DFB" w:rsidRDefault="00973DFB" w:rsidP="00973DFB">
      <w:pPr>
        <w:pStyle w:val="PL"/>
      </w:pPr>
      <w:r>
        <w:t xml:space="preserve">      description: See details in 3GPP TS 32.422 clause 5.10.20.</w:t>
      </w:r>
    </w:p>
    <w:p w14:paraId="45173526" w14:textId="77777777" w:rsidR="00973DFB" w:rsidRDefault="00973DFB" w:rsidP="00973DFB">
      <w:pPr>
        <w:pStyle w:val="PL"/>
      </w:pPr>
      <w:r>
        <w:t xml:space="preserve">      type: string</w:t>
      </w:r>
    </w:p>
    <w:p w14:paraId="265ED796" w14:textId="77777777" w:rsidR="00973DFB" w:rsidRDefault="00973DFB" w:rsidP="00973DFB">
      <w:pPr>
        <w:pStyle w:val="PL"/>
      </w:pPr>
      <w:r>
        <w:t xml:space="preserve">      enum:</w:t>
      </w:r>
    </w:p>
    <w:p w14:paraId="1F8154BC" w14:textId="77777777" w:rsidR="00973DFB" w:rsidRDefault="00973DFB" w:rsidP="00973DFB">
      <w:pPr>
        <w:pStyle w:val="PL"/>
      </w:pPr>
      <w:r>
        <w:t xml:space="preserve">        - 100ms</w:t>
      </w:r>
    </w:p>
    <w:p w14:paraId="3F9C6F76" w14:textId="77777777" w:rsidR="00973DFB" w:rsidRDefault="00973DFB" w:rsidP="00973DFB">
      <w:pPr>
        <w:pStyle w:val="PL"/>
      </w:pPr>
      <w:r>
        <w:t xml:space="preserve">        - 1000ms</w:t>
      </w:r>
    </w:p>
    <w:p w14:paraId="6F6CE06D" w14:textId="77777777" w:rsidR="00973DFB" w:rsidRDefault="00973DFB" w:rsidP="00973DFB">
      <w:pPr>
        <w:pStyle w:val="PL"/>
      </w:pPr>
      <w:r>
        <w:t xml:space="preserve">        - 1024ms</w:t>
      </w:r>
    </w:p>
    <w:p w14:paraId="3EEA9847" w14:textId="77777777" w:rsidR="00973DFB" w:rsidRDefault="00973DFB" w:rsidP="00973DFB">
      <w:pPr>
        <w:pStyle w:val="PL"/>
      </w:pPr>
      <w:r>
        <w:t xml:space="preserve">        - 1280ms</w:t>
      </w:r>
    </w:p>
    <w:p w14:paraId="48E0BE2C" w14:textId="77777777" w:rsidR="00973DFB" w:rsidRDefault="00973DFB" w:rsidP="00973DFB">
      <w:pPr>
        <w:pStyle w:val="PL"/>
      </w:pPr>
      <w:r>
        <w:t xml:space="preserve">        - 2048ms</w:t>
      </w:r>
    </w:p>
    <w:p w14:paraId="70EC8AC7" w14:textId="77777777" w:rsidR="00973DFB" w:rsidRDefault="00973DFB" w:rsidP="00973DFB">
      <w:pPr>
        <w:pStyle w:val="PL"/>
      </w:pPr>
      <w:r>
        <w:t xml:space="preserve">        - 2560ms</w:t>
      </w:r>
    </w:p>
    <w:p w14:paraId="3D94EA9B" w14:textId="77777777" w:rsidR="00973DFB" w:rsidRDefault="00973DFB" w:rsidP="00973DFB">
      <w:pPr>
        <w:pStyle w:val="PL"/>
      </w:pPr>
      <w:r>
        <w:t xml:space="preserve">        - 5120ms</w:t>
      </w:r>
    </w:p>
    <w:p w14:paraId="14F90EF5" w14:textId="77777777" w:rsidR="00973DFB" w:rsidRDefault="00973DFB" w:rsidP="00973DFB">
      <w:pPr>
        <w:pStyle w:val="PL"/>
      </w:pPr>
      <w:r>
        <w:t xml:space="preserve">        - 10000ms</w:t>
      </w:r>
    </w:p>
    <w:p w14:paraId="31BF8DE5" w14:textId="77777777" w:rsidR="00973DFB" w:rsidRDefault="00973DFB" w:rsidP="00973DFB">
      <w:pPr>
        <w:pStyle w:val="PL"/>
      </w:pPr>
      <w:r>
        <w:t xml:space="preserve">        - 10240ms</w:t>
      </w:r>
    </w:p>
    <w:p w14:paraId="1CB34935" w14:textId="77777777" w:rsidR="00973DFB" w:rsidRDefault="00973DFB" w:rsidP="00973DFB">
      <w:pPr>
        <w:pStyle w:val="PL"/>
      </w:pPr>
      <w:r>
        <w:t xml:space="preserve">        - 60000ms</w:t>
      </w:r>
    </w:p>
    <w:p w14:paraId="250C46E1" w14:textId="77777777" w:rsidR="00973DFB" w:rsidRDefault="00973DFB" w:rsidP="00973DFB">
      <w:pPr>
        <w:pStyle w:val="PL"/>
      </w:pPr>
    </w:p>
    <w:p w14:paraId="6307EA4C" w14:textId="77777777" w:rsidR="00973DFB" w:rsidRDefault="00973DFB" w:rsidP="00973DFB">
      <w:pPr>
        <w:pStyle w:val="PL"/>
      </w:pPr>
      <w:r>
        <w:t xml:space="preserve">    collectionPeriodM6Lte-Type:</w:t>
      </w:r>
    </w:p>
    <w:p w14:paraId="41B4472B" w14:textId="77777777" w:rsidR="00973DFB" w:rsidRDefault="00973DFB" w:rsidP="00973DFB">
      <w:pPr>
        <w:pStyle w:val="PL"/>
      </w:pPr>
      <w:r>
        <w:t xml:space="preserve">      description: See details in 3GPP TS 32.422 clause 5.10.32.</w:t>
      </w:r>
    </w:p>
    <w:p w14:paraId="3C1B0321" w14:textId="77777777" w:rsidR="00973DFB" w:rsidRDefault="00973DFB" w:rsidP="00973DFB">
      <w:pPr>
        <w:pStyle w:val="PL"/>
      </w:pPr>
      <w:r>
        <w:t xml:space="preserve">      type: string</w:t>
      </w:r>
    </w:p>
    <w:p w14:paraId="7353DFE7" w14:textId="77777777" w:rsidR="00973DFB" w:rsidRDefault="00973DFB" w:rsidP="00973DFB">
      <w:pPr>
        <w:pStyle w:val="PL"/>
      </w:pPr>
      <w:r>
        <w:t xml:space="preserve">      enum:</w:t>
      </w:r>
    </w:p>
    <w:p w14:paraId="73C195BA" w14:textId="77777777" w:rsidR="00973DFB" w:rsidRDefault="00973DFB" w:rsidP="00973DFB">
      <w:pPr>
        <w:pStyle w:val="PL"/>
      </w:pPr>
      <w:r>
        <w:t xml:space="preserve">        - 1024ms</w:t>
      </w:r>
    </w:p>
    <w:p w14:paraId="649A07AA" w14:textId="77777777" w:rsidR="00973DFB" w:rsidRDefault="00973DFB" w:rsidP="00973DFB">
      <w:pPr>
        <w:pStyle w:val="PL"/>
      </w:pPr>
      <w:r>
        <w:t xml:space="preserve">        - 2048ms</w:t>
      </w:r>
    </w:p>
    <w:p w14:paraId="0424F1C8" w14:textId="77777777" w:rsidR="00973DFB" w:rsidRDefault="00973DFB" w:rsidP="00973DFB">
      <w:pPr>
        <w:pStyle w:val="PL"/>
      </w:pPr>
      <w:r>
        <w:t xml:space="preserve">        - 5120ms</w:t>
      </w:r>
    </w:p>
    <w:p w14:paraId="185C4426" w14:textId="77777777" w:rsidR="00973DFB" w:rsidRDefault="00973DFB" w:rsidP="00973DFB">
      <w:pPr>
        <w:pStyle w:val="PL"/>
      </w:pPr>
      <w:r>
        <w:t xml:space="preserve">        - 10240ms</w:t>
      </w:r>
    </w:p>
    <w:p w14:paraId="26AF2C04" w14:textId="77777777" w:rsidR="00973DFB" w:rsidRDefault="00973DFB" w:rsidP="00973DFB">
      <w:pPr>
        <w:pStyle w:val="PL"/>
      </w:pPr>
    </w:p>
    <w:p w14:paraId="29385080" w14:textId="77777777" w:rsidR="00973DFB" w:rsidRDefault="00973DFB" w:rsidP="00973DFB">
      <w:pPr>
        <w:pStyle w:val="PL"/>
      </w:pPr>
      <w:r>
        <w:t xml:space="preserve">    collectionPeriodM7Lte-Type:</w:t>
      </w:r>
    </w:p>
    <w:p w14:paraId="7074F711" w14:textId="77777777" w:rsidR="00973DFB" w:rsidRDefault="00973DFB" w:rsidP="00973DFB">
      <w:pPr>
        <w:pStyle w:val="PL"/>
      </w:pPr>
      <w:r>
        <w:t xml:space="preserve">      description: See details in 3GPP TS 32.422 clause 5.10.33.</w:t>
      </w:r>
    </w:p>
    <w:p w14:paraId="52374CB2" w14:textId="77777777" w:rsidR="00973DFB" w:rsidRDefault="00973DFB" w:rsidP="00973DFB">
      <w:pPr>
        <w:pStyle w:val="PL"/>
      </w:pPr>
      <w:r>
        <w:t xml:space="preserve">      type: integer</w:t>
      </w:r>
    </w:p>
    <w:p w14:paraId="2E863CE1" w14:textId="77777777" w:rsidR="00973DFB" w:rsidRDefault="00973DFB" w:rsidP="00973DFB">
      <w:pPr>
        <w:pStyle w:val="PL"/>
      </w:pPr>
      <w:r>
        <w:t xml:space="preserve">      minimum: 1</w:t>
      </w:r>
    </w:p>
    <w:p w14:paraId="6EDA5303" w14:textId="77777777" w:rsidR="00973DFB" w:rsidRDefault="00973DFB" w:rsidP="00973DFB">
      <w:pPr>
        <w:pStyle w:val="PL"/>
      </w:pPr>
      <w:r>
        <w:t xml:space="preserve">      maximum: 60</w:t>
      </w:r>
    </w:p>
    <w:p w14:paraId="48AF7AAC" w14:textId="77777777" w:rsidR="00973DFB" w:rsidRDefault="00973DFB" w:rsidP="00973DFB">
      <w:pPr>
        <w:pStyle w:val="PL"/>
      </w:pPr>
    </w:p>
    <w:p w14:paraId="0F01F792" w14:textId="77777777" w:rsidR="00973DFB" w:rsidRDefault="00973DFB" w:rsidP="00973DFB">
      <w:pPr>
        <w:pStyle w:val="PL"/>
      </w:pPr>
      <w:r>
        <w:t xml:space="preserve">    collectionPeriodRrmUmts-Type:</w:t>
      </w:r>
    </w:p>
    <w:p w14:paraId="598362C5" w14:textId="77777777" w:rsidR="00973DFB" w:rsidRDefault="00973DFB" w:rsidP="00973DFB">
      <w:pPr>
        <w:pStyle w:val="PL"/>
      </w:pPr>
      <w:r>
        <w:t xml:space="preserve">      description: See details in 3GPP TS 32.422 clause 5.10.21.</w:t>
      </w:r>
    </w:p>
    <w:p w14:paraId="20710B64" w14:textId="77777777" w:rsidR="00973DFB" w:rsidRDefault="00973DFB" w:rsidP="00973DFB">
      <w:pPr>
        <w:pStyle w:val="PL"/>
      </w:pPr>
      <w:r>
        <w:t xml:space="preserve">      type: string</w:t>
      </w:r>
    </w:p>
    <w:p w14:paraId="2BCEBD6B" w14:textId="77777777" w:rsidR="00973DFB" w:rsidRDefault="00973DFB" w:rsidP="00973DFB">
      <w:pPr>
        <w:pStyle w:val="PL"/>
      </w:pPr>
      <w:r>
        <w:t xml:space="preserve">      enum:</w:t>
      </w:r>
    </w:p>
    <w:p w14:paraId="35456D4A" w14:textId="77777777" w:rsidR="00973DFB" w:rsidRDefault="00973DFB" w:rsidP="00973DFB">
      <w:pPr>
        <w:pStyle w:val="PL"/>
      </w:pPr>
      <w:r>
        <w:t xml:space="preserve">        - 100ms</w:t>
      </w:r>
    </w:p>
    <w:p w14:paraId="437E8B4C" w14:textId="77777777" w:rsidR="00973DFB" w:rsidRDefault="00973DFB" w:rsidP="00973DFB">
      <w:pPr>
        <w:pStyle w:val="PL"/>
      </w:pPr>
      <w:r>
        <w:t xml:space="preserve">        - 250ms</w:t>
      </w:r>
    </w:p>
    <w:p w14:paraId="68B2AD29" w14:textId="77777777" w:rsidR="00973DFB" w:rsidRDefault="00973DFB" w:rsidP="00973DFB">
      <w:pPr>
        <w:pStyle w:val="PL"/>
      </w:pPr>
      <w:r>
        <w:t xml:space="preserve">        - 500ms</w:t>
      </w:r>
    </w:p>
    <w:p w14:paraId="29A9F3D5" w14:textId="77777777" w:rsidR="00973DFB" w:rsidRDefault="00973DFB" w:rsidP="00973DFB">
      <w:pPr>
        <w:pStyle w:val="PL"/>
      </w:pPr>
      <w:r>
        <w:t xml:space="preserve">        - 1000ms</w:t>
      </w:r>
    </w:p>
    <w:p w14:paraId="77FC0878" w14:textId="77777777" w:rsidR="00973DFB" w:rsidRDefault="00973DFB" w:rsidP="00973DFB">
      <w:pPr>
        <w:pStyle w:val="PL"/>
      </w:pPr>
      <w:r>
        <w:t xml:space="preserve">        - 2000ms</w:t>
      </w:r>
    </w:p>
    <w:p w14:paraId="1ADDD87C" w14:textId="77777777" w:rsidR="00973DFB" w:rsidRDefault="00973DFB" w:rsidP="00973DFB">
      <w:pPr>
        <w:pStyle w:val="PL"/>
      </w:pPr>
      <w:r>
        <w:t xml:space="preserve">        - 3000ms</w:t>
      </w:r>
    </w:p>
    <w:p w14:paraId="4BC6CE4F" w14:textId="77777777" w:rsidR="00973DFB" w:rsidRDefault="00973DFB" w:rsidP="00973DFB">
      <w:pPr>
        <w:pStyle w:val="PL"/>
      </w:pPr>
      <w:r>
        <w:t xml:space="preserve">        - 4000ms</w:t>
      </w:r>
    </w:p>
    <w:p w14:paraId="24E58E8F" w14:textId="77777777" w:rsidR="00973DFB" w:rsidRDefault="00973DFB" w:rsidP="00973DFB">
      <w:pPr>
        <w:pStyle w:val="PL"/>
      </w:pPr>
      <w:r>
        <w:t xml:space="preserve">        - 6000ms</w:t>
      </w:r>
    </w:p>
    <w:p w14:paraId="159ABFF8" w14:textId="77777777" w:rsidR="00973DFB" w:rsidRDefault="00973DFB" w:rsidP="00973DFB">
      <w:pPr>
        <w:pStyle w:val="PL"/>
      </w:pPr>
      <w:r>
        <w:t xml:space="preserve">    </w:t>
      </w:r>
    </w:p>
    <w:p w14:paraId="6CC35386" w14:textId="77777777" w:rsidR="00973DFB" w:rsidRDefault="00973DFB" w:rsidP="00973DFB">
      <w:pPr>
        <w:pStyle w:val="PL"/>
      </w:pPr>
      <w:r>
        <w:t xml:space="preserve">    collectionPeriodRrmNr-Type:</w:t>
      </w:r>
    </w:p>
    <w:p w14:paraId="1C6831FE" w14:textId="77777777" w:rsidR="00973DFB" w:rsidRDefault="00973DFB" w:rsidP="00973DFB">
      <w:pPr>
        <w:pStyle w:val="PL"/>
      </w:pPr>
      <w:r>
        <w:t xml:space="preserve">      description: See details in 3GPP TS 32.422 clause 5.10.30.</w:t>
      </w:r>
    </w:p>
    <w:p w14:paraId="6452AFEB" w14:textId="77777777" w:rsidR="00973DFB" w:rsidRDefault="00973DFB" w:rsidP="00973DFB">
      <w:pPr>
        <w:pStyle w:val="PL"/>
      </w:pPr>
      <w:r>
        <w:t xml:space="preserve">      type: string</w:t>
      </w:r>
    </w:p>
    <w:p w14:paraId="5333B19F" w14:textId="77777777" w:rsidR="00973DFB" w:rsidRDefault="00973DFB" w:rsidP="00973DFB">
      <w:pPr>
        <w:pStyle w:val="PL"/>
      </w:pPr>
      <w:r>
        <w:lastRenderedPageBreak/>
        <w:t xml:space="preserve">      enum:</w:t>
      </w:r>
    </w:p>
    <w:p w14:paraId="01320625" w14:textId="77777777" w:rsidR="00973DFB" w:rsidRDefault="00973DFB" w:rsidP="00973DFB">
      <w:pPr>
        <w:pStyle w:val="PL"/>
      </w:pPr>
      <w:r>
        <w:t xml:space="preserve">        - 1024ms</w:t>
      </w:r>
    </w:p>
    <w:p w14:paraId="772263B3" w14:textId="77777777" w:rsidR="00973DFB" w:rsidRDefault="00973DFB" w:rsidP="00973DFB">
      <w:pPr>
        <w:pStyle w:val="PL"/>
      </w:pPr>
      <w:r>
        <w:t xml:space="preserve">        - 2048ms</w:t>
      </w:r>
    </w:p>
    <w:p w14:paraId="7D57B4F3" w14:textId="77777777" w:rsidR="00973DFB" w:rsidRDefault="00973DFB" w:rsidP="00973DFB">
      <w:pPr>
        <w:pStyle w:val="PL"/>
      </w:pPr>
      <w:r>
        <w:t xml:space="preserve">        - 5120ms</w:t>
      </w:r>
    </w:p>
    <w:p w14:paraId="28C5BB73" w14:textId="77777777" w:rsidR="00973DFB" w:rsidRDefault="00973DFB" w:rsidP="00973DFB">
      <w:pPr>
        <w:pStyle w:val="PL"/>
      </w:pPr>
      <w:r>
        <w:t xml:space="preserve">        - 10240ms</w:t>
      </w:r>
    </w:p>
    <w:p w14:paraId="44B4F747" w14:textId="77777777" w:rsidR="00973DFB" w:rsidRDefault="00973DFB" w:rsidP="00973DFB">
      <w:pPr>
        <w:pStyle w:val="PL"/>
      </w:pPr>
      <w:r>
        <w:t xml:space="preserve">        - 60000ms</w:t>
      </w:r>
    </w:p>
    <w:p w14:paraId="6D7F4A16" w14:textId="77777777" w:rsidR="00973DFB" w:rsidRDefault="00973DFB" w:rsidP="00973DFB">
      <w:pPr>
        <w:pStyle w:val="PL"/>
      </w:pPr>
    </w:p>
    <w:p w14:paraId="474A3264" w14:textId="77777777" w:rsidR="00973DFB" w:rsidRDefault="00973DFB" w:rsidP="00973DFB">
      <w:pPr>
        <w:pStyle w:val="PL"/>
      </w:pPr>
      <w:r>
        <w:t xml:space="preserve">    collectionPeriodM6Nr-Type:</w:t>
      </w:r>
    </w:p>
    <w:p w14:paraId="047BFEAC" w14:textId="77777777" w:rsidR="00973DFB" w:rsidRDefault="00973DFB" w:rsidP="00973DFB">
      <w:pPr>
        <w:pStyle w:val="PL"/>
      </w:pPr>
      <w:r>
        <w:t xml:space="preserve">      description: See details in 3GPP TS 32.422 clause 5.10.34.</w:t>
      </w:r>
    </w:p>
    <w:p w14:paraId="23E5C5E2" w14:textId="77777777" w:rsidR="00973DFB" w:rsidRDefault="00973DFB" w:rsidP="00973DFB">
      <w:pPr>
        <w:pStyle w:val="PL"/>
      </w:pPr>
      <w:r>
        <w:t xml:space="preserve">      type: string</w:t>
      </w:r>
    </w:p>
    <w:p w14:paraId="40E527D3" w14:textId="77777777" w:rsidR="00973DFB" w:rsidRDefault="00973DFB" w:rsidP="00973DFB">
      <w:pPr>
        <w:pStyle w:val="PL"/>
      </w:pPr>
      <w:r>
        <w:t xml:space="preserve">      enum:</w:t>
      </w:r>
    </w:p>
    <w:p w14:paraId="32359063" w14:textId="77777777" w:rsidR="00973DFB" w:rsidRDefault="00973DFB" w:rsidP="00973DFB">
      <w:pPr>
        <w:pStyle w:val="PL"/>
      </w:pPr>
      <w:r>
        <w:t xml:space="preserve">        - 120ms</w:t>
      </w:r>
    </w:p>
    <w:p w14:paraId="4BF0EB6C" w14:textId="77777777" w:rsidR="00973DFB" w:rsidRDefault="00973DFB" w:rsidP="00973DFB">
      <w:pPr>
        <w:pStyle w:val="PL"/>
      </w:pPr>
      <w:r>
        <w:t xml:space="preserve">        - 240ms</w:t>
      </w:r>
    </w:p>
    <w:p w14:paraId="748476AE" w14:textId="77777777" w:rsidR="00973DFB" w:rsidRDefault="00973DFB" w:rsidP="00973DFB">
      <w:pPr>
        <w:pStyle w:val="PL"/>
      </w:pPr>
      <w:r>
        <w:t xml:space="preserve">        - 480ms</w:t>
      </w:r>
    </w:p>
    <w:p w14:paraId="18C9F95C" w14:textId="77777777" w:rsidR="00973DFB" w:rsidRDefault="00973DFB" w:rsidP="00973DFB">
      <w:pPr>
        <w:pStyle w:val="PL"/>
      </w:pPr>
      <w:r>
        <w:t xml:space="preserve">        - 640ms</w:t>
      </w:r>
    </w:p>
    <w:p w14:paraId="176FF38D" w14:textId="77777777" w:rsidR="00973DFB" w:rsidRDefault="00973DFB" w:rsidP="00973DFB">
      <w:pPr>
        <w:pStyle w:val="PL"/>
      </w:pPr>
      <w:r>
        <w:t xml:space="preserve">        - 1024ms</w:t>
      </w:r>
    </w:p>
    <w:p w14:paraId="3CDF1362" w14:textId="77777777" w:rsidR="00973DFB" w:rsidRDefault="00973DFB" w:rsidP="00973DFB">
      <w:pPr>
        <w:pStyle w:val="PL"/>
      </w:pPr>
      <w:r>
        <w:t xml:space="preserve">        - 2048ms</w:t>
      </w:r>
    </w:p>
    <w:p w14:paraId="54F7620E" w14:textId="77777777" w:rsidR="00973DFB" w:rsidRDefault="00973DFB" w:rsidP="00973DFB">
      <w:pPr>
        <w:pStyle w:val="PL"/>
      </w:pPr>
      <w:r>
        <w:t xml:space="preserve">        - 5120ms</w:t>
      </w:r>
    </w:p>
    <w:p w14:paraId="3179898E" w14:textId="77777777" w:rsidR="00973DFB" w:rsidRDefault="00973DFB" w:rsidP="00973DFB">
      <w:pPr>
        <w:pStyle w:val="PL"/>
      </w:pPr>
      <w:r>
        <w:t xml:space="preserve">        - 10240ms</w:t>
      </w:r>
    </w:p>
    <w:p w14:paraId="1E9ED797" w14:textId="77777777" w:rsidR="00973DFB" w:rsidRDefault="00973DFB" w:rsidP="00973DFB">
      <w:pPr>
        <w:pStyle w:val="PL"/>
      </w:pPr>
      <w:r>
        <w:t xml:space="preserve">        - 20480ms</w:t>
      </w:r>
    </w:p>
    <w:p w14:paraId="4EC18EE0" w14:textId="77777777" w:rsidR="00973DFB" w:rsidRDefault="00973DFB" w:rsidP="00973DFB">
      <w:pPr>
        <w:pStyle w:val="PL"/>
      </w:pPr>
      <w:r>
        <w:t xml:space="preserve">        - 40960ms</w:t>
      </w:r>
    </w:p>
    <w:p w14:paraId="72930B1A" w14:textId="77777777" w:rsidR="00973DFB" w:rsidRDefault="00973DFB" w:rsidP="00973DFB">
      <w:pPr>
        <w:pStyle w:val="PL"/>
      </w:pPr>
      <w:r>
        <w:t xml:space="preserve">        - 1min</w:t>
      </w:r>
    </w:p>
    <w:p w14:paraId="0E1DDB96" w14:textId="77777777" w:rsidR="00973DFB" w:rsidRDefault="00973DFB" w:rsidP="00973DFB">
      <w:pPr>
        <w:pStyle w:val="PL"/>
      </w:pPr>
      <w:r>
        <w:t xml:space="preserve">        - 6min</w:t>
      </w:r>
    </w:p>
    <w:p w14:paraId="2A7DB5C7" w14:textId="77777777" w:rsidR="00973DFB" w:rsidRDefault="00973DFB" w:rsidP="00973DFB">
      <w:pPr>
        <w:pStyle w:val="PL"/>
      </w:pPr>
      <w:r>
        <w:t xml:space="preserve">        - 12min</w:t>
      </w:r>
    </w:p>
    <w:p w14:paraId="33B3542F" w14:textId="77777777" w:rsidR="00973DFB" w:rsidRDefault="00973DFB" w:rsidP="00973DFB">
      <w:pPr>
        <w:pStyle w:val="PL"/>
      </w:pPr>
      <w:r>
        <w:t xml:space="preserve">        - 30min</w:t>
      </w:r>
    </w:p>
    <w:p w14:paraId="01B14E18" w14:textId="77777777" w:rsidR="00973DFB" w:rsidRDefault="00973DFB" w:rsidP="00973DFB">
      <w:pPr>
        <w:pStyle w:val="PL"/>
      </w:pPr>
    </w:p>
    <w:p w14:paraId="0A0D98FB" w14:textId="77777777" w:rsidR="00973DFB" w:rsidRDefault="00973DFB" w:rsidP="00973DFB">
      <w:pPr>
        <w:pStyle w:val="PL"/>
      </w:pPr>
      <w:r>
        <w:t xml:space="preserve">    collectionPeriodM7Nr-Type:</w:t>
      </w:r>
    </w:p>
    <w:p w14:paraId="46B299BF" w14:textId="77777777" w:rsidR="00973DFB" w:rsidRDefault="00973DFB" w:rsidP="00973DFB">
      <w:pPr>
        <w:pStyle w:val="PL"/>
      </w:pPr>
      <w:r>
        <w:t xml:space="preserve">      description: See details in 3GPP TS 32.422 clause 5.10.35.</w:t>
      </w:r>
    </w:p>
    <w:p w14:paraId="4CC10693" w14:textId="77777777" w:rsidR="00973DFB" w:rsidRDefault="00973DFB" w:rsidP="00973DFB">
      <w:pPr>
        <w:pStyle w:val="PL"/>
      </w:pPr>
      <w:r>
        <w:t xml:space="preserve">      type: integer</w:t>
      </w:r>
    </w:p>
    <w:p w14:paraId="242609EC" w14:textId="77777777" w:rsidR="00973DFB" w:rsidRDefault="00973DFB" w:rsidP="00973DFB">
      <w:pPr>
        <w:pStyle w:val="PL"/>
      </w:pPr>
      <w:r>
        <w:t xml:space="preserve">      minimum: 1</w:t>
      </w:r>
    </w:p>
    <w:p w14:paraId="62577860" w14:textId="77777777" w:rsidR="00973DFB" w:rsidRDefault="00973DFB" w:rsidP="00973DFB">
      <w:pPr>
        <w:pStyle w:val="PL"/>
      </w:pPr>
      <w:r>
        <w:t xml:space="preserve">      maximum: 60</w:t>
      </w:r>
    </w:p>
    <w:p w14:paraId="50B1EC51" w14:textId="77777777" w:rsidR="00973DFB" w:rsidRDefault="00973DFB" w:rsidP="00973DFB">
      <w:pPr>
        <w:pStyle w:val="PL"/>
      </w:pPr>
    </w:p>
    <w:p w14:paraId="54C3B96A" w14:textId="77777777" w:rsidR="00973DFB" w:rsidRDefault="00973DFB" w:rsidP="00973DFB">
      <w:pPr>
        <w:pStyle w:val="PL"/>
      </w:pPr>
      <w:r>
        <w:t xml:space="preserve">    eventListForEventTriggeredMeasurement-Type:</w:t>
      </w:r>
    </w:p>
    <w:p w14:paraId="73ACF71D" w14:textId="77777777" w:rsidR="00973DFB" w:rsidRDefault="00973DFB" w:rsidP="00973DFB">
      <w:pPr>
        <w:pStyle w:val="PL"/>
      </w:pPr>
      <w:r>
        <w:t xml:space="preserve">      description: See details in 3GPP TS 32.422 clause 5.10.28.</w:t>
      </w:r>
    </w:p>
    <w:p w14:paraId="4D910B0C" w14:textId="77777777" w:rsidR="00973DFB" w:rsidRDefault="00973DFB" w:rsidP="00973DFB">
      <w:pPr>
        <w:pStyle w:val="PL"/>
      </w:pPr>
      <w:r>
        <w:t xml:space="preserve">      type: string</w:t>
      </w:r>
    </w:p>
    <w:p w14:paraId="50619A68" w14:textId="77777777" w:rsidR="00973DFB" w:rsidRDefault="00973DFB" w:rsidP="00973DFB">
      <w:pPr>
        <w:pStyle w:val="PL"/>
      </w:pPr>
      <w:r>
        <w:t xml:space="preserve">      enum:</w:t>
      </w:r>
    </w:p>
    <w:p w14:paraId="4B6D79D2" w14:textId="77777777" w:rsidR="00973DFB" w:rsidRDefault="00973DFB" w:rsidP="00973DFB">
      <w:pPr>
        <w:pStyle w:val="PL"/>
      </w:pPr>
      <w:r>
        <w:t xml:space="preserve">        - OUT_OF_COVERAGE</w:t>
      </w:r>
    </w:p>
    <w:p w14:paraId="41E758A9" w14:textId="77777777" w:rsidR="00973DFB" w:rsidRDefault="00973DFB" w:rsidP="00973DFB">
      <w:pPr>
        <w:pStyle w:val="PL"/>
      </w:pPr>
      <w:r>
        <w:t xml:space="preserve">        - A2_EVENT</w:t>
      </w:r>
    </w:p>
    <w:p w14:paraId="63413065" w14:textId="77777777" w:rsidR="00973DFB" w:rsidRDefault="00973DFB" w:rsidP="00973DFB">
      <w:pPr>
        <w:pStyle w:val="PL"/>
      </w:pPr>
    </w:p>
    <w:p w14:paraId="56EA8D33" w14:textId="77777777" w:rsidR="00973DFB" w:rsidRDefault="00973DFB" w:rsidP="00973DFB">
      <w:pPr>
        <w:pStyle w:val="PL"/>
      </w:pPr>
      <w:r>
        <w:t xml:space="preserve">    eventThreshold-Type:</w:t>
      </w:r>
    </w:p>
    <w:p w14:paraId="7F37B6B0" w14:textId="77777777" w:rsidR="00973DFB" w:rsidRDefault="00973DFB" w:rsidP="00973DFB">
      <w:pPr>
        <w:pStyle w:val="PL"/>
      </w:pPr>
      <w:r>
        <w:t xml:space="preserve">      description: See details in 3GPP TS 32.422 clause 5.10.7, 5.10.7a, 5.10.13 and 5.10.14.</w:t>
      </w:r>
    </w:p>
    <w:p w14:paraId="176883FD" w14:textId="77777777" w:rsidR="00973DFB" w:rsidRDefault="00973DFB" w:rsidP="00973DFB">
      <w:pPr>
        <w:pStyle w:val="PL"/>
      </w:pPr>
      <w:r>
        <w:t xml:space="preserve">      type: object</w:t>
      </w:r>
    </w:p>
    <w:p w14:paraId="1F9C32BD" w14:textId="77777777" w:rsidR="00973DFB" w:rsidRDefault="00973DFB" w:rsidP="00973DFB">
      <w:pPr>
        <w:pStyle w:val="PL"/>
      </w:pPr>
      <w:r>
        <w:t xml:space="preserve">      properties:</w:t>
      </w:r>
    </w:p>
    <w:p w14:paraId="46534E7B" w14:textId="77777777" w:rsidR="00973DFB" w:rsidRDefault="00973DFB" w:rsidP="00973DFB">
      <w:pPr>
        <w:pStyle w:val="PL"/>
      </w:pPr>
      <w:r>
        <w:t xml:space="preserve">        EventThresholdRSRP:</w:t>
      </w:r>
    </w:p>
    <w:p w14:paraId="04F6AC03" w14:textId="77777777" w:rsidR="00973DFB" w:rsidRDefault="00973DFB" w:rsidP="00973DFB">
      <w:pPr>
        <w:pStyle w:val="PL"/>
      </w:pPr>
      <w:r>
        <w:t xml:space="preserve">          oneOf:</w:t>
      </w:r>
    </w:p>
    <w:p w14:paraId="0631B514" w14:textId="77777777" w:rsidR="00973DFB" w:rsidRDefault="00973DFB" w:rsidP="00973DFB">
      <w:pPr>
        <w:pStyle w:val="PL"/>
      </w:pPr>
      <w:r>
        <w:t xml:space="preserve">          - type: integer</w:t>
      </w:r>
    </w:p>
    <w:p w14:paraId="3BFC6668" w14:textId="77777777" w:rsidR="00973DFB" w:rsidRDefault="00973DFB" w:rsidP="00973DFB">
      <w:pPr>
        <w:pStyle w:val="PL"/>
      </w:pPr>
      <w:r>
        <w:t xml:space="preserve">            minimum: 0</w:t>
      </w:r>
    </w:p>
    <w:p w14:paraId="5CF168B7" w14:textId="77777777" w:rsidR="00973DFB" w:rsidRDefault="00973DFB" w:rsidP="00973DFB">
      <w:pPr>
        <w:pStyle w:val="PL"/>
      </w:pPr>
      <w:r>
        <w:t xml:space="preserve">            maximum: 97</w:t>
      </w:r>
    </w:p>
    <w:p w14:paraId="344B1284" w14:textId="77777777" w:rsidR="00973DFB" w:rsidRDefault="00973DFB" w:rsidP="00973DFB">
      <w:pPr>
        <w:pStyle w:val="PL"/>
      </w:pPr>
      <w:r>
        <w:t xml:space="preserve">          - type: integer</w:t>
      </w:r>
    </w:p>
    <w:p w14:paraId="3F122A38" w14:textId="77777777" w:rsidR="00973DFB" w:rsidRDefault="00973DFB" w:rsidP="00973DFB">
      <w:pPr>
        <w:pStyle w:val="PL"/>
      </w:pPr>
      <w:r>
        <w:t xml:space="preserve">            minimum: 0</w:t>
      </w:r>
    </w:p>
    <w:p w14:paraId="36EA7F22" w14:textId="77777777" w:rsidR="00973DFB" w:rsidRDefault="00973DFB" w:rsidP="00973DFB">
      <w:pPr>
        <w:pStyle w:val="PL"/>
      </w:pPr>
      <w:r>
        <w:t xml:space="preserve">            maximum: 127</w:t>
      </w:r>
    </w:p>
    <w:p w14:paraId="5D1C1E8E" w14:textId="77777777" w:rsidR="00973DFB" w:rsidRDefault="00973DFB" w:rsidP="00973DFB">
      <w:pPr>
        <w:pStyle w:val="PL"/>
      </w:pPr>
      <w:r>
        <w:t xml:space="preserve">        EventThresholdRSRQ:      </w:t>
      </w:r>
    </w:p>
    <w:p w14:paraId="1ACD1A4F" w14:textId="77777777" w:rsidR="00973DFB" w:rsidRDefault="00973DFB" w:rsidP="00973DFB">
      <w:pPr>
        <w:pStyle w:val="PL"/>
      </w:pPr>
      <w:r>
        <w:t xml:space="preserve">          oneOf:</w:t>
      </w:r>
    </w:p>
    <w:p w14:paraId="497711AE" w14:textId="77777777" w:rsidR="00973DFB" w:rsidRDefault="00973DFB" w:rsidP="00973DFB">
      <w:pPr>
        <w:pStyle w:val="PL"/>
      </w:pPr>
      <w:r>
        <w:t xml:space="preserve">          - type: integer</w:t>
      </w:r>
    </w:p>
    <w:p w14:paraId="77EE16E6" w14:textId="77777777" w:rsidR="00973DFB" w:rsidRDefault="00973DFB" w:rsidP="00973DFB">
      <w:pPr>
        <w:pStyle w:val="PL"/>
      </w:pPr>
      <w:r>
        <w:t xml:space="preserve">            minimum: 0</w:t>
      </w:r>
    </w:p>
    <w:p w14:paraId="03F17BD5" w14:textId="77777777" w:rsidR="00973DFB" w:rsidRDefault="00973DFB" w:rsidP="00973DFB">
      <w:pPr>
        <w:pStyle w:val="PL"/>
      </w:pPr>
      <w:r>
        <w:t xml:space="preserve">            maximum: 34</w:t>
      </w:r>
    </w:p>
    <w:p w14:paraId="62283AAC" w14:textId="77777777" w:rsidR="00973DFB" w:rsidRDefault="00973DFB" w:rsidP="00973DFB">
      <w:pPr>
        <w:pStyle w:val="PL"/>
      </w:pPr>
      <w:r>
        <w:t xml:space="preserve">          - type: integer</w:t>
      </w:r>
    </w:p>
    <w:p w14:paraId="3C5FBD57" w14:textId="77777777" w:rsidR="00973DFB" w:rsidRDefault="00973DFB" w:rsidP="00973DFB">
      <w:pPr>
        <w:pStyle w:val="PL"/>
      </w:pPr>
      <w:r>
        <w:t xml:space="preserve">            minimum: 0</w:t>
      </w:r>
    </w:p>
    <w:p w14:paraId="3FEF78D0" w14:textId="77777777" w:rsidR="00973DFB" w:rsidRDefault="00973DFB" w:rsidP="00973DFB">
      <w:pPr>
        <w:pStyle w:val="PL"/>
      </w:pPr>
      <w:r>
        <w:t xml:space="preserve">            maximum: 127</w:t>
      </w:r>
    </w:p>
    <w:p w14:paraId="60FAA4F8" w14:textId="77777777" w:rsidR="00973DFB" w:rsidRDefault="00973DFB" w:rsidP="00973DFB">
      <w:pPr>
        <w:pStyle w:val="PL"/>
      </w:pPr>
      <w:r>
        <w:t xml:space="preserve">        EventThreshold1F:</w:t>
      </w:r>
    </w:p>
    <w:p w14:paraId="0A979D08" w14:textId="77777777" w:rsidR="00973DFB" w:rsidRDefault="00973DFB" w:rsidP="00973DFB">
      <w:pPr>
        <w:pStyle w:val="PL"/>
      </w:pPr>
      <w:r>
        <w:t xml:space="preserve">          type: object</w:t>
      </w:r>
    </w:p>
    <w:p w14:paraId="756FF4B3" w14:textId="77777777" w:rsidR="00973DFB" w:rsidRDefault="00973DFB" w:rsidP="00973DFB">
      <w:pPr>
        <w:pStyle w:val="PL"/>
      </w:pPr>
      <w:r>
        <w:t xml:space="preserve">          properties:</w:t>
      </w:r>
    </w:p>
    <w:p w14:paraId="630B6B17" w14:textId="77777777" w:rsidR="00973DFB" w:rsidRDefault="00973DFB" w:rsidP="00973DFB">
      <w:pPr>
        <w:pStyle w:val="PL"/>
      </w:pPr>
      <w:r>
        <w:t xml:space="preserve">            CPICH_RSCP:</w:t>
      </w:r>
    </w:p>
    <w:p w14:paraId="48183922" w14:textId="77777777" w:rsidR="00973DFB" w:rsidRDefault="00973DFB" w:rsidP="00973DFB">
      <w:pPr>
        <w:pStyle w:val="PL"/>
      </w:pPr>
      <w:r>
        <w:t xml:space="preserve">              type: integer</w:t>
      </w:r>
    </w:p>
    <w:p w14:paraId="645496C8" w14:textId="77777777" w:rsidR="00973DFB" w:rsidRDefault="00973DFB" w:rsidP="00973DFB">
      <w:pPr>
        <w:pStyle w:val="PL"/>
      </w:pPr>
      <w:r>
        <w:t xml:space="preserve">              minimum: -120</w:t>
      </w:r>
    </w:p>
    <w:p w14:paraId="1C2950CC" w14:textId="77777777" w:rsidR="00973DFB" w:rsidRDefault="00973DFB" w:rsidP="00973DFB">
      <w:pPr>
        <w:pStyle w:val="PL"/>
      </w:pPr>
      <w:r>
        <w:t xml:space="preserve">              maximum: 25</w:t>
      </w:r>
    </w:p>
    <w:p w14:paraId="780D694A" w14:textId="77777777" w:rsidR="00973DFB" w:rsidRDefault="00973DFB" w:rsidP="00973DFB">
      <w:pPr>
        <w:pStyle w:val="PL"/>
      </w:pPr>
      <w:r>
        <w:t xml:space="preserve">            CPICH_EcNo:</w:t>
      </w:r>
    </w:p>
    <w:p w14:paraId="358D2B27" w14:textId="77777777" w:rsidR="00973DFB" w:rsidRDefault="00973DFB" w:rsidP="00973DFB">
      <w:pPr>
        <w:pStyle w:val="PL"/>
      </w:pPr>
      <w:r>
        <w:t xml:space="preserve">              type: integer</w:t>
      </w:r>
    </w:p>
    <w:p w14:paraId="03BD46F8" w14:textId="77777777" w:rsidR="00973DFB" w:rsidRDefault="00973DFB" w:rsidP="00973DFB">
      <w:pPr>
        <w:pStyle w:val="PL"/>
      </w:pPr>
      <w:r>
        <w:t xml:space="preserve">              minimum: -24</w:t>
      </w:r>
    </w:p>
    <w:p w14:paraId="0F585CBB" w14:textId="77777777" w:rsidR="00973DFB" w:rsidRDefault="00973DFB" w:rsidP="00973DFB">
      <w:pPr>
        <w:pStyle w:val="PL"/>
      </w:pPr>
      <w:r>
        <w:t xml:space="preserve">              maximum: 0</w:t>
      </w:r>
    </w:p>
    <w:p w14:paraId="4BEA3418" w14:textId="77777777" w:rsidR="00973DFB" w:rsidRDefault="00973DFB" w:rsidP="00973DFB">
      <w:pPr>
        <w:pStyle w:val="PL"/>
      </w:pPr>
      <w:r>
        <w:t xml:space="preserve">            PathLoss:</w:t>
      </w:r>
    </w:p>
    <w:p w14:paraId="72DD6577" w14:textId="77777777" w:rsidR="00973DFB" w:rsidRDefault="00973DFB" w:rsidP="00973DFB">
      <w:pPr>
        <w:pStyle w:val="PL"/>
      </w:pPr>
      <w:r>
        <w:t xml:space="preserve">              type: integer</w:t>
      </w:r>
    </w:p>
    <w:p w14:paraId="328A83E3" w14:textId="77777777" w:rsidR="00973DFB" w:rsidRDefault="00973DFB" w:rsidP="00973DFB">
      <w:pPr>
        <w:pStyle w:val="PL"/>
      </w:pPr>
      <w:r>
        <w:t xml:space="preserve">              minimum: 30</w:t>
      </w:r>
    </w:p>
    <w:p w14:paraId="06F26679" w14:textId="77777777" w:rsidR="00973DFB" w:rsidRDefault="00973DFB" w:rsidP="00973DFB">
      <w:pPr>
        <w:pStyle w:val="PL"/>
      </w:pPr>
      <w:r>
        <w:t xml:space="preserve">              maximum: 165</w:t>
      </w:r>
    </w:p>
    <w:p w14:paraId="1C51DC9E" w14:textId="77777777" w:rsidR="00973DFB" w:rsidRDefault="00973DFB" w:rsidP="00973DFB">
      <w:pPr>
        <w:pStyle w:val="PL"/>
      </w:pPr>
      <w:r>
        <w:t xml:space="preserve">        EventThreshold1I:</w:t>
      </w:r>
    </w:p>
    <w:p w14:paraId="0B8956C5" w14:textId="77777777" w:rsidR="00973DFB" w:rsidRDefault="00973DFB" w:rsidP="00973DFB">
      <w:pPr>
        <w:pStyle w:val="PL"/>
      </w:pPr>
      <w:r>
        <w:t xml:space="preserve">          type: integer</w:t>
      </w:r>
    </w:p>
    <w:p w14:paraId="2ED26DFA" w14:textId="77777777" w:rsidR="00973DFB" w:rsidRDefault="00973DFB" w:rsidP="00973DFB">
      <w:pPr>
        <w:pStyle w:val="PL"/>
      </w:pPr>
      <w:r>
        <w:t xml:space="preserve">          minimum: -120</w:t>
      </w:r>
    </w:p>
    <w:p w14:paraId="59D1E251" w14:textId="77777777" w:rsidR="00973DFB" w:rsidRDefault="00973DFB" w:rsidP="00973DFB">
      <w:pPr>
        <w:pStyle w:val="PL"/>
      </w:pPr>
      <w:r>
        <w:t xml:space="preserve">          maximum: 25</w:t>
      </w:r>
    </w:p>
    <w:p w14:paraId="63E416BD" w14:textId="77777777" w:rsidR="00973DFB" w:rsidRDefault="00973DFB" w:rsidP="00973DFB">
      <w:pPr>
        <w:pStyle w:val="PL"/>
      </w:pPr>
    </w:p>
    <w:p w14:paraId="40493E48" w14:textId="77777777" w:rsidR="00973DFB" w:rsidRDefault="00973DFB" w:rsidP="00973DFB">
      <w:pPr>
        <w:pStyle w:val="PL"/>
      </w:pPr>
      <w:r>
        <w:t xml:space="preserve">    listOfMeasurements-Type:</w:t>
      </w:r>
    </w:p>
    <w:p w14:paraId="54E72007" w14:textId="77777777" w:rsidR="00973DFB" w:rsidRDefault="00973DFB" w:rsidP="00973DFB">
      <w:pPr>
        <w:pStyle w:val="PL"/>
      </w:pPr>
      <w:r>
        <w:t xml:space="preserve">      description: See details in 3GPP TS 32.422 clause 5.10.3 for details.</w:t>
      </w:r>
    </w:p>
    <w:p w14:paraId="41C49E82" w14:textId="77777777" w:rsidR="00973DFB" w:rsidRDefault="00973DFB" w:rsidP="00973DFB">
      <w:pPr>
        <w:pStyle w:val="PL"/>
      </w:pPr>
      <w:r>
        <w:t xml:space="preserve">      type: object</w:t>
      </w:r>
    </w:p>
    <w:p w14:paraId="2F01C5A2" w14:textId="77777777" w:rsidR="00973DFB" w:rsidRDefault="00973DFB" w:rsidP="00973DFB">
      <w:pPr>
        <w:pStyle w:val="PL"/>
      </w:pPr>
      <w:r>
        <w:t xml:space="preserve">      properties:</w:t>
      </w:r>
    </w:p>
    <w:p w14:paraId="72079A9C" w14:textId="77777777" w:rsidR="00973DFB" w:rsidRDefault="00973DFB" w:rsidP="00973DFB">
      <w:pPr>
        <w:pStyle w:val="PL"/>
      </w:pPr>
      <w:r>
        <w:t xml:space="preserve">        UMTS:</w:t>
      </w:r>
    </w:p>
    <w:p w14:paraId="28C34CCF" w14:textId="77777777" w:rsidR="00973DFB" w:rsidRDefault="00973DFB" w:rsidP="00973DFB">
      <w:pPr>
        <w:pStyle w:val="PL"/>
      </w:pPr>
      <w:r>
        <w:t xml:space="preserve">          type: array</w:t>
      </w:r>
    </w:p>
    <w:p w14:paraId="676657AC" w14:textId="77777777" w:rsidR="00973DFB" w:rsidRDefault="00973DFB" w:rsidP="00973DFB">
      <w:pPr>
        <w:pStyle w:val="PL"/>
      </w:pPr>
      <w:r>
        <w:t xml:space="preserve">          items:</w:t>
      </w:r>
    </w:p>
    <w:p w14:paraId="5C3E3D58" w14:textId="77777777" w:rsidR="00973DFB" w:rsidRDefault="00973DFB" w:rsidP="00973DFB">
      <w:pPr>
        <w:pStyle w:val="PL"/>
      </w:pPr>
      <w:r>
        <w:t xml:space="preserve">            type: string</w:t>
      </w:r>
    </w:p>
    <w:p w14:paraId="5AC44D55" w14:textId="77777777" w:rsidR="00973DFB" w:rsidRDefault="00973DFB" w:rsidP="00973DFB">
      <w:pPr>
        <w:pStyle w:val="PL"/>
      </w:pPr>
      <w:r>
        <w:t xml:space="preserve">            enum:</w:t>
      </w:r>
    </w:p>
    <w:p w14:paraId="37D79317" w14:textId="77777777" w:rsidR="00973DFB" w:rsidRDefault="00973DFB" w:rsidP="00973DFB">
      <w:pPr>
        <w:pStyle w:val="PL"/>
      </w:pPr>
      <w:r>
        <w:t xml:space="preserve">              - M1</w:t>
      </w:r>
    </w:p>
    <w:p w14:paraId="6432B1B2" w14:textId="77777777" w:rsidR="00973DFB" w:rsidRDefault="00973DFB" w:rsidP="00973DFB">
      <w:pPr>
        <w:pStyle w:val="PL"/>
      </w:pPr>
      <w:r>
        <w:t xml:space="preserve">              - M2</w:t>
      </w:r>
    </w:p>
    <w:p w14:paraId="07D7D96D" w14:textId="77777777" w:rsidR="00973DFB" w:rsidRDefault="00973DFB" w:rsidP="00973DFB">
      <w:pPr>
        <w:pStyle w:val="PL"/>
      </w:pPr>
      <w:r>
        <w:t xml:space="preserve">              - M3</w:t>
      </w:r>
    </w:p>
    <w:p w14:paraId="7EBCE351" w14:textId="77777777" w:rsidR="00973DFB" w:rsidRDefault="00973DFB" w:rsidP="00973DFB">
      <w:pPr>
        <w:pStyle w:val="PL"/>
      </w:pPr>
      <w:r>
        <w:t xml:space="preserve">              - M4</w:t>
      </w:r>
    </w:p>
    <w:p w14:paraId="2F698786" w14:textId="77777777" w:rsidR="00973DFB" w:rsidRDefault="00973DFB" w:rsidP="00973DFB">
      <w:pPr>
        <w:pStyle w:val="PL"/>
      </w:pPr>
      <w:r>
        <w:t xml:space="preserve">              - M5</w:t>
      </w:r>
    </w:p>
    <w:p w14:paraId="7E80E522" w14:textId="77777777" w:rsidR="00973DFB" w:rsidRDefault="00973DFB" w:rsidP="00973DFB">
      <w:pPr>
        <w:pStyle w:val="PL"/>
      </w:pPr>
      <w:r>
        <w:t xml:space="preserve">              - M6_DL</w:t>
      </w:r>
    </w:p>
    <w:p w14:paraId="31E3582B" w14:textId="77777777" w:rsidR="00973DFB" w:rsidRDefault="00973DFB" w:rsidP="00973DFB">
      <w:pPr>
        <w:pStyle w:val="PL"/>
      </w:pPr>
      <w:r>
        <w:t xml:space="preserve">              - M6_UL</w:t>
      </w:r>
    </w:p>
    <w:p w14:paraId="79BA2530" w14:textId="77777777" w:rsidR="00973DFB" w:rsidRDefault="00973DFB" w:rsidP="00973DFB">
      <w:pPr>
        <w:pStyle w:val="PL"/>
      </w:pPr>
      <w:r>
        <w:t xml:space="preserve">              - M7_DL</w:t>
      </w:r>
    </w:p>
    <w:p w14:paraId="75318BC9" w14:textId="77777777" w:rsidR="00973DFB" w:rsidRDefault="00973DFB" w:rsidP="00973DFB">
      <w:pPr>
        <w:pStyle w:val="PL"/>
      </w:pPr>
      <w:r>
        <w:t xml:space="preserve">              - M7_UL</w:t>
      </w:r>
    </w:p>
    <w:p w14:paraId="08CC86D9" w14:textId="77777777" w:rsidR="00973DFB" w:rsidRDefault="00973DFB" w:rsidP="00973DFB">
      <w:pPr>
        <w:pStyle w:val="PL"/>
      </w:pPr>
      <w:r>
        <w:t xml:space="preserve">        LTE:</w:t>
      </w:r>
    </w:p>
    <w:p w14:paraId="295DEACE" w14:textId="77777777" w:rsidR="00973DFB" w:rsidRDefault="00973DFB" w:rsidP="00973DFB">
      <w:pPr>
        <w:pStyle w:val="PL"/>
      </w:pPr>
      <w:r>
        <w:t xml:space="preserve">          type: array</w:t>
      </w:r>
    </w:p>
    <w:p w14:paraId="1305AE9D" w14:textId="77777777" w:rsidR="00973DFB" w:rsidRDefault="00973DFB" w:rsidP="00973DFB">
      <w:pPr>
        <w:pStyle w:val="PL"/>
      </w:pPr>
      <w:r>
        <w:t xml:space="preserve">          items:</w:t>
      </w:r>
    </w:p>
    <w:p w14:paraId="5C088557" w14:textId="77777777" w:rsidR="00973DFB" w:rsidRDefault="00973DFB" w:rsidP="00973DFB">
      <w:pPr>
        <w:pStyle w:val="PL"/>
      </w:pPr>
      <w:r>
        <w:t xml:space="preserve">            type: string</w:t>
      </w:r>
    </w:p>
    <w:p w14:paraId="4DF03F4F" w14:textId="77777777" w:rsidR="00973DFB" w:rsidRDefault="00973DFB" w:rsidP="00973DFB">
      <w:pPr>
        <w:pStyle w:val="PL"/>
      </w:pPr>
      <w:r>
        <w:t xml:space="preserve">            enum:</w:t>
      </w:r>
    </w:p>
    <w:p w14:paraId="14B99856" w14:textId="77777777" w:rsidR="00973DFB" w:rsidRDefault="00973DFB" w:rsidP="00973DFB">
      <w:pPr>
        <w:pStyle w:val="PL"/>
      </w:pPr>
      <w:r>
        <w:t xml:space="preserve">              - M1</w:t>
      </w:r>
    </w:p>
    <w:p w14:paraId="2F15DE87" w14:textId="77777777" w:rsidR="00973DFB" w:rsidRDefault="00973DFB" w:rsidP="00973DFB">
      <w:pPr>
        <w:pStyle w:val="PL"/>
      </w:pPr>
      <w:r>
        <w:t xml:space="preserve">              - M2</w:t>
      </w:r>
    </w:p>
    <w:p w14:paraId="7506BF3A" w14:textId="77777777" w:rsidR="00973DFB" w:rsidRDefault="00973DFB" w:rsidP="00973DFB">
      <w:pPr>
        <w:pStyle w:val="PL"/>
      </w:pPr>
      <w:r>
        <w:t xml:space="preserve">              - M3</w:t>
      </w:r>
    </w:p>
    <w:p w14:paraId="1EE2FA46" w14:textId="77777777" w:rsidR="00973DFB" w:rsidRDefault="00973DFB" w:rsidP="00973DFB">
      <w:pPr>
        <w:pStyle w:val="PL"/>
      </w:pPr>
      <w:r>
        <w:t xml:space="preserve">              - M4</w:t>
      </w:r>
    </w:p>
    <w:p w14:paraId="04A81FFB" w14:textId="77777777" w:rsidR="00973DFB" w:rsidRDefault="00973DFB" w:rsidP="00973DFB">
      <w:pPr>
        <w:pStyle w:val="PL"/>
      </w:pPr>
      <w:r>
        <w:t xml:space="preserve">              - M5</w:t>
      </w:r>
    </w:p>
    <w:p w14:paraId="40DF9DC6" w14:textId="77777777" w:rsidR="00973DFB" w:rsidRDefault="00973DFB" w:rsidP="00973DFB">
      <w:pPr>
        <w:pStyle w:val="PL"/>
      </w:pPr>
      <w:r>
        <w:t xml:space="preserve">              - M1_EVENT_TRIGGERED</w:t>
      </w:r>
    </w:p>
    <w:p w14:paraId="5DB49A9B" w14:textId="77777777" w:rsidR="00973DFB" w:rsidRDefault="00973DFB" w:rsidP="00973DFB">
      <w:pPr>
        <w:pStyle w:val="PL"/>
      </w:pPr>
      <w:r>
        <w:t xml:space="preserve">              - M6</w:t>
      </w:r>
    </w:p>
    <w:p w14:paraId="749C18CD" w14:textId="77777777" w:rsidR="00973DFB" w:rsidRDefault="00973DFB" w:rsidP="00973DFB">
      <w:pPr>
        <w:pStyle w:val="PL"/>
      </w:pPr>
      <w:r>
        <w:t xml:space="preserve">              - M7</w:t>
      </w:r>
    </w:p>
    <w:p w14:paraId="23707147" w14:textId="77777777" w:rsidR="00973DFB" w:rsidRDefault="00973DFB" w:rsidP="00973DFB">
      <w:pPr>
        <w:pStyle w:val="PL"/>
      </w:pPr>
      <w:r>
        <w:t xml:space="preserve">              - M8</w:t>
      </w:r>
    </w:p>
    <w:p w14:paraId="2BB66D90" w14:textId="77777777" w:rsidR="00973DFB" w:rsidRDefault="00973DFB" w:rsidP="00973DFB">
      <w:pPr>
        <w:pStyle w:val="PL"/>
      </w:pPr>
      <w:r>
        <w:t xml:space="preserve">              - M9</w:t>
      </w:r>
    </w:p>
    <w:p w14:paraId="1095ECB4" w14:textId="77777777" w:rsidR="00973DFB" w:rsidRDefault="00973DFB" w:rsidP="00973DFB">
      <w:pPr>
        <w:pStyle w:val="PL"/>
      </w:pPr>
      <w:r>
        <w:t xml:space="preserve">        NR:</w:t>
      </w:r>
    </w:p>
    <w:p w14:paraId="62A6827D" w14:textId="77777777" w:rsidR="00973DFB" w:rsidRDefault="00973DFB" w:rsidP="00973DFB">
      <w:pPr>
        <w:pStyle w:val="PL"/>
      </w:pPr>
      <w:r>
        <w:t xml:space="preserve">          type: array</w:t>
      </w:r>
    </w:p>
    <w:p w14:paraId="28E8F218" w14:textId="77777777" w:rsidR="00973DFB" w:rsidRDefault="00973DFB" w:rsidP="00973DFB">
      <w:pPr>
        <w:pStyle w:val="PL"/>
      </w:pPr>
      <w:r>
        <w:t xml:space="preserve">          items:</w:t>
      </w:r>
    </w:p>
    <w:p w14:paraId="0B9C3FCA" w14:textId="77777777" w:rsidR="00973DFB" w:rsidRDefault="00973DFB" w:rsidP="00973DFB">
      <w:pPr>
        <w:pStyle w:val="PL"/>
      </w:pPr>
      <w:r>
        <w:t xml:space="preserve">            type: string</w:t>
      </w:r>
    </w:p>
    <w:p w14:paraId="0447DD49" w14:textId="77777777" w:rsidR="00973DFB" w:rsidRDefault="00973DFB" w:rsidP="00973DFB">
      <w:pPr>
        <w:pStyle w:val="PL"/>
      </w:pPr>
      <w:r>
        <w:t xml:space="preserve">            enum:</w:t>
      </w:r>
    </w:p>
    <w:p w14:paraId="5400F623" w14:textId="77777777" w:rsidR="00973DFB" w:rsidRDefault="00973DFB" w:rsidP="00973DFB">
      <w:pPr>
        <w:pStyle w:val="PL"/>
      </w:pPr>
      <w:r>
        <w:t xml:space="preserve">              - M1</w:t>
      </w:r>
    </w:p>
    <w:p w14:paraId="43EF7488" w14:textId="77777777" w:rsidR="00973DFB" w:rsidRDefault="00973DFB" w:rsidP="00973DFB">
      <w:pPr>
        <w:pStyle w:val="PL"/>
      </w:pPr>
      <w:r>
        <w:t xml:space="preserve">              - M2</w:t>
      </w:r>
    </w:p>
    <w:p w14:paraId="54565AC0" w14:textId="77777777" w:rsidR="00973DFB" w:rsidRDefault="00973DFB" w:rsidP="00973DFB">
      <w:pPr>
        <w:pStyle w:val="PL"/>
      </w:pPr>
      <w:r>
        <w:t xml:space="preserve">              - M3</w:t>
      </w:r>
    </w:p>
    <w:p w14:paraId="0FE44D52" w14:textId="77777777" w:rsidR="00973DFB" w:rsidRDefault="00973DFB" w:rsidP="00973DFB">
      <w:pPr>
        <w:pStyle w:val="PL"/>
      </w:pPr>
      <w:r>
        <w:t xml:space="preserve">              - M4</w:t>
      </w:r>
    </w:p>
    <w:p w14:paraId="447706E6" w14:textId="77777777" w:rsidR="00973DFB" w:rsidRDefault="00973DFB" w:rsidP="00973DFB">
      <w:pPr>
        <w:pStyle w:val="PL"/>
      </w:pPr>
      <w:r>
        <w:t xml:space="preserve">              - M5</w:t>
      </w:r>
    </w:p>
    <w:p w14:paraId="255083AB" w14:textId="77777777" w:rsidR="00973DFB" w:rsidRDefault="00973DFB" w:rsidP="00973DFB">
      <w:pPr>
        <w:pStyle w:val="PL"/>
      </w:pPr>
      <w:r>
        <w:t xml:space="preserve">              - M6</w:t>
      </w:r>
    </w:p>
    <w:p w14:paraId="1CD7EFFF" w14:textId="77777777" w:rsidR="00973DFB" w:rsidRDefault="00973DFB" w:rsidP="00973DFB">
      <w:pPr>
        <w:pStyle w:val="PL"/>
      </w:pPr>
      <w:r>
        <w:t xml:space="preserve">              - M7</w:t>
      </w:r>
    </w:p>
    <w:p w14:paraId="231EB7F2" w14:textId="77777777" w:rsidR="00973DFB" w:rsidRDefault="00973DFB" w:rsidP="00973DFB">
      <w:pPr>
        <w:pStyle w:val="PL"/>
      </w:pPr>
      <w:r>
        <w:t xml:space="preserve">              - M1_EVENT_TRIGGERED</w:t>
      </w:r>
    </w:p>
    <w:p w14:paraId="6C837C21" w14:textId="77777777" w:rsidR="00973DFB" w:rsidRDefault="00973DFB" w:rsidP="00973DFB">
      <w:pPr>
        <w:pStyle w:val="PL"/>
      </w:pPr>
      <w:r>
        <w:t xml:space="preserve">              - M8</w:t>
      </w:r>
    </w:p>
    <w:p w14:paraId="0B3DE731" w14:textId="77777777" w:rsidR="00973DFB" w:rsidRDefault="00973DFB" w:rsidP="00973DFB">
      <w:pPr>
        <w:pStyle w:val="PL"/>
      </w:pPr>
      <w:r>
        <w:t xml:space="preserve">              - M9</w:t>
      </w:r>
    </w:p>
    <w:p w14:paraId="60DAF72D" w14:textId="77777777" w:rsidR="00973DFB" w:rsidRDefault="00973DFB" w:rsidP="00973DFB">
      <w:pPr>
        <w:pStyle w:val="PL"/>
      </w:pPr>
    </w:p>
    <w:p w14:paraId="4B4951EA" w14:textId="77777777" w:rsidR="00973DFB" w:rsidRDefault="00973DFB" w:rsidP="00973DFB">
      <w:pPr>
        <w:pStyle w:val="PL"/>
      </w:pPr>
      <w:r>
        <w:t xml:space="preserve">    loggingDuration-Type:</w:t>
      </w:r>
    </w:p>
    <w:p w14:paraId="56D84C4F" w14:textId="77777777" w:rsidR="00973DFB" w:rsidRDefault="00973DFB" w:rsidP="00973DFB">
      <w:pPr>
        <w:pStyle w:val="PL"/>
      </w:pPr>
      <w:r>
        <w:t xml:space="preserve">      description: See details in 3GPP TS 32.422 clause 5.10.9.</w:t>
      </w:r>
    </w:p>
    <w:p w14:paraId="42F4456C" w14:textId="77777777" w:rsidR="00973DFB" w:rsidRDefault="00973DFB" w:rsidP="00973DFB">
      <w:pPr>
        <w:pStyle w:val="PL"/>
      </w:pPr>
      <w:r>
        <w:t xml:space="preserve">      type: string</w:t>
      </w:r>
    </w:p>
    <w:p w14:paraId="30180818" w14:textId="77777777" w:rsidR="00973DFB" w:rsidRDefault="00973DFB" w:rsidP="00973DFB">
      <w:pPr>
        <w:pStyle w:val="PL"/>
      </w:pPr>
      <w:r>
        <w:t xml:space="preserve">      enum:</w:t>
      </w:r>
    </w:p>
    <w:p w14:paraId="24FB3B9D" w14:textId="77777777" w:rsidR="00973DFB" w:rsidRDefault="00973DFB" w:rsidP="00973DFB">
      <w:pPr>
        <w:pStyle w:val="PL"/>
      </w:pPr>
      <w:r>
        <w:t xml:space="preserve">        - 600s</w:t>
      </w:r>
    </w:p>
    <w:p w14:paraId="552AC708" w14:textId="77777777" w:rsidR="00973DFB" w:rsidRDefault="00973DFB" w:rsidP="00973DFB">
      <w:pPr>
        <w:pStyle w:val="PL"/>
      </w:pPr>
      <w:r>
        <w:t xml:space="preserve">        - 1200s</w:t>
      </w:r>
    </w:p>
    <w:p w14:paraId="6522654E" w14:textId="77777777" w:rsidR="00973DFB" w:rsidRDefault="00973DFB" w:rsidP="00973DFB">
      <w:pPr>
        <w:pStyle w:val="PL"/>
      </w:pPr>
      <w:r>
        <w:t xml:space="preserve">        - 2400s</w:t>
      </w:r>
    </w:p>
    <w:p w14:paraId="739554A6" w14:textId="77777777" w:rsidR="00973DFB" w:rsidRDefault="00973DFB" w:rsidP="00973DFB">
      <w:pPr>
        <w:pStyle w:val="PL"/>
      </w:pPr>
      <w:r>
        <w:t xml:space="preserve">        - 3600s</w:t>
      </w:r>
    </w:p>
    <w:p w14:paraId="42DD530D" w14:textId="77777777" w:rsidR="00973DFB" w:rsidRDefault="00973DFB" w:rsidP="00973DFB">
      <w:pPr>
        <w:pStyle w:val="PL"/>
      </w:pPr>
      <w:r>
        <w:t xml:space="preserve">        - 5400s</w:t>
      </w:r>
    </w:p>
    <w:p w14:paraId="3FC7DF2E" w14:textId="77777777" w:rsidR="00973DFB" w:rsidRDefault="00973DFB" w:rsidP="00973DFB">
      <w:pPr>
        <w:pStyle w:val="PL"/>
      </w:pPr>
      <w:r>
        <w:t xml:space="preserve">        - 7200s</w:t>
      </w:r>
    </w:p>
    <w:p w14:paraId="71C9D029" w14:textId="77777777" w:rsidR="00973DFB" w:rsidRDefault="00973DFB" w:rsidP="00973DFB">
      <w:pPr>
        <w:pStyle w:val="PL"/>
      </w:pPr>
      <w:r>
        <w:t xml:space="preserve">    </w:t>
      </w:r>
    </w:p>
    <w:p w14:paraId="664396AD" w14:textId="77777777" w:rsidR="00973DFB" w:rsidRDefault="00973DFB" w:rsidP="00973DFB">
      <w:pPr>
        <w:pStyle w:val="PL"/>
      </w:pPr>
      <w:r>
        <w:t xml:space="preserve">    loggingInterval-Type:</w:t>
      </w:r>
    </w:p>
    <w:p w14:paraId="49F84656" w14:textId="77777777" w:rsidR="00973DFB" w:rsidRDefault="00973DFB" w:rsidP="00973DFB">
      <w:pPr>
        <w:pStyle w:val="PL"/>
      </w:pPr>
      <w:r>
        <w:t xml:space="preserve">      description: See details in 3GPP TS 32.422 clause 5.10.8.</w:t>
      </w:r>
    </w:p>
    <w:p w14:paraId="54AF22C3" w14:textId="77777777" w:rsidR="00973DFB" w:rsidRDefault="00973DFB" w:rsidP="00973DFB">
      <w:pPr>
        <w:pStyle w:val="PL"/>
      </w:pPr>
      <w:r>
        <w:t xml:space="preserve">      type: object</w:t>
      </w:r>
    </w:p>
    <w:p w14:paraId="5DD584A8" w14:textId="77777777" w:rsidR="00973DFB" w:rsidRDefault="00973DFB" w:rsidP="00973DFB">
      <w:pPr>
        <w:pStyle w:val="PL"/>
      </w:pPr>
      <w:r>
        <w:t xml:space="preserve">      properties:</w:t>
      </w:r>
    </w:p>
    <w:p w14:paraId="634EF77F" w14:textId="77777777" w:rsidR="00973DFB" w:rsidRDefault="00973DFB" w:rsidP="00973DFB">
      <w:pPr>
        <w:pStyle w:val="PL"/>
      </w:pPr>
      <w:r>
        <w:t xml:space="preserve">        UMTS:</w:t>
      </w:r>
    </w:p>
    <w:p w14:paraId="6779B480" w14:textId="77777777" w:rsidR="00973DFB" w:rsidRDefault="00973DFB" w:rsidP="00973DFB">
      <w:pPr>
        <w:pStyle w:val="PL"/>
      </w:pPr>
      <w:r>
        <w:t xml:space="preserve">          type: array</w:t>
      </w:r>
    </w:p>
    <w:p w14:paraId="430E8BE2" w14:textId="77777777" w:rsidR="00973DFB" w:rsidRDefault="00973DFB" w:rsidP="00973DFB">
      <w:pPr>
        <w:pStyle w:val="PL"/>
      </w:pPr>
      <w:r>
        <w:t xml:space="preserve">          items:</w:t>
      </w:r>
    </w:p>
    <w:p w14:paraId="201940D5" w14:textId="77777777" w:rsidR="00973DFB" w:rsidRDefault="00973DFB" w:rsidP="00973DFB">
      <w:pPr>
        <w:pStyle w:val="PL"/>
      </w:pPr>
      <w:r>
        <w:t xml:space="preserve">            type: string</w:t>
      </w:r>
    </w:p>
    <w:p w14:paraId="03D8FC28" w14:textId="77777777" w:rsidR="00973DFB" w:rsidRDefault="00973DFB" w:rsidP="00973DFB">
      <w:pPr>
        <w:pStyle w:val="PL"/>
      </w:pPr>
      <w:r>
        <w:t xml:space="preserve">            enum:</w:t>
      </w:r>
    </w:p>
    <w:p w14:paraId="364E36AA" w14:textId="77777777" w:rsidR="00973DFB" w:rsidRDefault="00973DFB" w:rsidP="00973DFB">
      <w:pPr>
        <w:pStyle w:val="PL"/>
      </w:pPr>
      <w:r>
        <w:t xml:space="preserve">              - 1.28s</w:t>
      </w:r>
    </w:p>
    <w:p w14:paraId="7193F112" w14:textId="77777777" w:rsidR="00973DFB" w:rsidRDefault="00973DFB" w:rsidP="00973DFB">
      <w:pPr>
        <w:pStyle w:val="PL"/>
      </w:pPr>
      <w:r>
        <w:t xml:space="preserve">              - 2.56s</w:t>
      </w:r>
    </w:p>
    <w:p w14:paraId="53942D29" w14:textId="77777777" w:rsidR="00973DFB" w:rsidRDefault="00973DFB" w:rsidP="00973DFB">
      <w:pPr>
        <w:pStyle w:val="PL"/>
      </w:pPr>
      <w:r>
        <w:t xml:space="preserve">              - 5.12s</w:t>
      </w:r>
    </w:p>
    <w:p w14:paraId="76954DD7" w14:textId="77777777" w:rsidR="00973DFB" w:rsidRDefault="00973DFB" w:rsidP="00973DFB">
      <w:pPr>
        <w:pStyle w:val="PL"/>
      </w:pPr>
      <w:r>
        <w:t xml:space="preserve">              - 10.24s</w:t>
      </w:r>
    </w:p>
    <w:p w14:paraId="58D82A0A" w14:textId="77777777" w:rsidR="00973DFB" w:rsidRDefault="00973DFB" w:rsidP="00973DFB">
      <w:pPr>
        <w:pStyle w:val="PL"/>
      </w:pPr>
      <w:r>
        <w:t xml:space="preserve">              - 20.48s</w:t>
      </w:r>
    </w:p>
    <w:p w14:paraId="77D1A210" w14:textId="77777777" w:rsidR="00973DFB" w:rsidRDefault="00973DFB" w:rsidP="00973DFB">
      <w:pPr>
        <w:pStyle w:val="PL"/>
      </w:pPr>
      <w:r>
        <w:t xml:space="preserve">              - 30.72s</w:t>
      </w:r>
    </w:p>
    <w:p w14:paraId="40433740" w14:textId="77777777" w:rsidR="00973DFB" w:rsidRDefault="00973DFB" w:rsidP="00973DFB">
      <w:pPr>
        <w:pStyle w:val="PL"/>
      </w:pPr>
      <w:r>
        <w:t xml:space="preserve">              - 40.96s</w:t>
      </w:r>
    </w:p>
    <w:p w14:paraId="6DAB5A67" w14:textId="77777777" w:rsidR="00973DFB" w:rsidRDefault="00973DFB" w:rsidP="00973DFB">
      <w:pPr>
        <w:pStyle w:val="PL"/>
      </w:pPr>
      <w:r>
        <w:t xml:space="preserve">              - 61.44s</w:t>
      </w:r>
    </w:p>
    <w:p w14:paraId="61B81E8C" w14:textId="77777777" w:rsidR="00973DFB" w:rsidRDefault="00973DFB" w:rsidP="00973DFB">
      <w:pPr>
        <w:pStyle w:val="PL"/>
      </w:pPr>
      <w:r>
        <w:lastRenderedPageBreak/>
        <w:t xml:space="preserve">        LTE:</w:t>
      </w:r>
    </w:p>
    <w:p w14:paraId="6F78C7E2" w14:textId="77777777" w:rsidR="00973DFB" w:rsidRDefault="00973DFB" w:rsidP="00973DFB">
      <w:pPr>
        <w:pStyle w:val="PL"/>
      </w:pPr>
      <w:r>
        <w:t xml:space="preserve">          type: array</w:t>
      </w:r>
    </w:p>
    <w:p w14:paraId="07991FF1" w14:textId="77777777" w:rsidR="00973DFB" w:rsidRDefault="00973DFB" w:rsidP="00973DFB">
      <w:pPr>
        <w:pStyle w:val="PL"/>
      </w:pPr>
      <w:r>
        <w:t xml:space="preserve">          items:</w:t>
      </w:r>
    </w:p>
    <w:p w14:paraId="186B1753" w14:textId="77777777" w:rsidR="00973DFB" w:rsidRDefault="00973DFB" w:rsidP="00973DFB">
      <w:pPr>
        <w:pStyle w:val="PL"/>
      </w:pPr>
      <w:r>
        <w:t xml:space="preserve">            type: string</w:t>
      </w:r>
    </w:p>
    <w:p w14:paraId="5F6A9C86" w14:textId="77777777" w:rsidR="00973DFB" w:rsidRDefault="00973DFB" w:rsidP="00973DFB">
      <w:pPr>
        <w:pStyle w:val="PL"/>
      </w:pPr>
      <w:r>
        <w:t xml:space="preserve">            enum:</w:t>
      </w:r>
    </w:p>
    <w:p w14:paraId="1803A490" w14:textId="77777777" w:rsidR="00973DFB" w:rsidRDefault="00973DFB" w:rsidP="00973DFB">
      <w:pPr>
        <w:pStyle w:val="PL"/>
      </w:pPr>
      <w:r>
        <w:t xml:space="preserve">              - 1.28s</w:t>
      </w:r>
    </w:p>
    <w:p w14:paraId="5ECCE0A8" w14:textId="77777777" w:rsidR="00973DFB" w:rsidRDefault="00973DFB" w:rsidP="00973DFB">
      <w:pPr>
        <w:pStyle w:val="PL"/>
      </w:pPr>
      <w:r>
        <w:t xml:space="preserve">              - 2.56s</w:t>
      </w:r>
    </w:p>
    <w:p w14:paraId="74D37DA5" w14:textId="77777777" w:rsidR="00973DFB" w:rsidRDefault="00973DFB" w:rsidP="00973DFB">
      <w:pPr>
        <w:pStyle w:val="PL"/>
      </w:pPr>
      <w:r>
        <w:t xml:space="preserve">              - 5.12s</w:t>
      </w:r>
    </w:p>
    <w:p w14:paraId="7088235E" w14:textId="77777777" w:rsidR="00973DFB" w:rsidRDefault="00973DFB" w:rsidP="00973DFB">
      <w:pPr>
        <w:pStyle w:val="PL"/>
      </w:pPr>
      <w:r>
        <w:t xml:space="preserve">              - 10.24s</w:t>
      </w:r>
    </w:p>
    <w:p w14:paraId="31C1B3E0" w14:textId="77777777" w:rsidR="00973DFB" w:rsidRDefault="00973DFB" w:rsidP="00973DFB">
      <w:pPr>
        <w:pStyle w:val="PL"/>
      </w:pPr>
      <w:r>
        <w:t xml:space="preserve">              - 20.48s</w:t>
      </w:r>
    </w:p>
    <w:p w14:paraId="6F1E7369" w14:textId="77777777" w:rsidR="00973DFB" w:rsidRDefault="00973DFB" w:rsidP="00973DFB">
      <w:pPr>
        <w:pStyle w:val="PL"/>
      </w:pPr>
      <w:r>
        <w:t xml:space="preserve">              - 30.72s</w:t>
      </w:r>
    </w:p>
    <w:p w14:paraId="7E3E7794" w14:textId="77777777" w:rsidR="00973DFB" w:rsidRDefault="00973DFB" w:rsidP="00973DFB">
      <w:pPr>
        <w:pStyle w:val="PL"/>
      </w:pPr>
      <w:r>
        <w:t xml:space="preserve">              - 40.96s</w:t>
      </w:r>
    </w:p>
    <w:p w14:paraId="3D7E7375" w14:textId="77777777" w:rsidR="00973DFB" w:rsidRDefault="00973DFB" w:rsidP="00973DFB">
      <w:pPr>
        <w:pStyle w:val="PL"/>
      </w:pPr>
      <w:r>
        <w:t xml:space="preserve">              - 61.44s</w:t>
      </w:r>
    </w:p>
    <w:p w14:paraId="372031BC" w14:textId="77777777" w:rsidR="00973DFB" w:rsidRDefault="00973DFB" w:rsidP="00973DFB">
      <w:pPr>
        <w:pStyle w:val="PL"/>
      </w:pPr>
      <w:r>
        <w:t xml:space="preserve">        NR:</w:t>
      </w:r>
    </w:p>
    <w:p w14:paraId="6920D827" w14:textId="77777777" w:rsidR="00973DFB" w:rsidRDefault="00973DFB" w:rsidP="00973DFB">
      <w:pPr>
        <w:pStyle w:val="PL"/>
      </w:pPr>
      <w:r>
        <w:t xml:space="preserve">          type: array</w:t>
      </w:r>
    </w:p>
    <w:p w14:paraId="2C114EB9" w14:textId="77777777" w:rsidR="00973DFB" w:rsidRDefault="00973DFB" w:rsidP="00973DFB">
      <w:pPr>
        <w:pStyle w:val="PL"/>
      </w:pPr>
      <w:r>
        <w:t xml:space="preserve">          items:</w:t>
      </w:r>
    </w:p>
    <w:p w14:paraId="2F05E108" w14:textId="77777777" w:rsidR="00973DFB" w:rsidRDefault="00973DFB" w:rsidP="00973DFB">
      <w:pPr>
        <w:pStyle w:val="PL"/>
      </w:pPr>
      <w:r>
        <w:t xml:space="preserve">            type: string</w:t>
      </w:r>
    </w:p>
    <w:p w14:paraId="0F96B0DF" w14:textId="77777777" w:rsidR="00973DFB" w:rsidRDefault="00973DFB" w:rsidP="00973DFB">
      <w:pPr>
        <w:pStyle w:val="PL"/>
      </w:pPr>
      <w:r>
        <w:t xml:space="preserve">            enum:</w:t>
      </w:r>
    </w:p>
    <w:p w14:paraId="230C20FF" w14:textId="77777777" w:rsidR="00973DFB" w:rsidRDefault="00973DFB" w:rsidP="00973DFB">
      <w:pPr>
        <w:pStyle w:val="PL"/>
      </w:pPr>
      <w:r>
        <w:t xml:space="preserve">              - 0.32s</w:t>
      </w:r>
    </w:p>
    <w:p w14:paraId="235AA324" w14:textId="77777777" w:rsidR="00973DFB" w:rsidRDefault="00973DFB" w:rsidP="00973DFB">
      <w:pPr>
        <w:pStyle w:val="PL"/>
      </w:pPr>
      <w:r>
        <w:t xml:space="preserve">              - 0.64s</w:t>
      </w:r>
    </w:p>
    <w:p w14:paraId="67316103" w14:textId="77777777" w:rsidR="00973DFB" w:rsidRDefault="00973DFB" w:rsidP="00973DFB">
      <w:pPr>
        <w:pStyle w:val="PL"/>
      </w:pPr>
      <w:r>
        <w:t xml:space="preserve">              - 1.28s</w:t>
      </w:r>
    </w:p>
    <w:p w14:paraId="6C638E1F" w14:textId="77777777" w:rsidR="00973DFB" w:rsidRDefault="00973DFB" w:rsidP="00973DFB">
      <w:pPr>
        <w:pStyle w:val="PL"/>
      </w:pPr>
      <w:r>
        <w:t xml:space="preserve">              - 2.56s</w:t>
      </w:r>
    </w:p>
    <w:p w14:paraId="425039E4" w14:textId="77777777" w:rsidR="00973DFB" w:rsidRDefault="00973DFB" w:rsidP="00973DFB">
      <w:pPr>
        <w:pStyle w:val="PL"/>
      </w:pPr>
      <w:r>
        <w:t xml:space="preserve">              - 5.12s</w:t>
      </w:r>
    </w:p>
    <w:p w14:paraId="1AC9B8C5" w14:textId="77777777" w:rsidR="00973DFB" w:rsidRDefault="00973DFB" w:rsidP="00973DFB">
      <w:pPr>
        <w:pStyle w:val="PL"/>
      </w:pPr>
      <w:r>
        <w:t xml:space="preserve">              - 10.24s</w:t>
      </w:r>
    </w:p>
    <w:p w14:paraId="47C22858" w14:textId="77777777" w:rsidR="00973DFB" w:rsidRDefault="00973DFB" w:rsidP="00973DFB">
      <w:pPr>
        <w:pStyle w:val="PL"/>
      </w:pPr>
      <w:r>
        <w:t xml:space="preserve">              - 20.48s</w:t>
      </w:r>
    </w:p>
    <w:p w14:paraId="7E929C72" w14:textId="77777777" w:rsidR="00973DFB" w:rsidRDefault="00973DFB" w:rsidP="00973DFB">
      <w:pPr>
        <w:pStyle w:val="PL"/>
      </w:pPr>
      <w:r>
        <w:t xml:space="preserve">              - 30.72s</w:t>
      </w:r>
    </w:p>
    <w:p w14:paraId="5988B181" w14:textId="77777777" w:rsidR="00973DFB" w:rsidRDefault="00973DFB" w:rsidP="00973DFB">
      <w:pPr>
        <w:pStyle w:val="PL"/>
      </w:pPr>
      <w:r>
        <w:t xml:space="preserve">              - 40.96s</w:t>
      </w:r>
    </w:p>
    <w:p w14:paraId="6C0E97DF" w14:textId="77777777" w:rsidR="00973DFB" w:rsidRDefault="00973DFB" w:rsidP="00973DFB">
      <w:pPr>
        <w:pStyle w:val="PL"/>
      </w:pPr>
      <w:r>
        <w:t xml:space="preserve">              - 61.44s</w:t>
      </w:r>
    </w:p>
    <w:p w14:paraId="06E54971" w14:textId="77777777" w:rsidR="00973DFB" w:rsidRDefault="00973DFB" w:rsidP="00973DFB">
      <w:pPr>
        <w:pStyle w:val="PL"/>
      </w:pPr>
      <w:r>
        <w:t xml:space="preserve">              - INFINITY</w:t>
      </w:r>
    </w:p>
    <w:p w14:paraId="253F183E" w14:textId="77777777" w:rsidR="00973DFB" w:rsidRDefault="00973DFB" w:rsidP="00973DFB">
      <w:pPr>
        <w:pStyle w:val="PL"/>
      </w:pPr>
    </w:p>
    <w:p w14:paraId="0091D21A" w14:textId="77777777" w:rsidR="00973DFB" w:rsidRDefault="00973DFB" w:rsidP="00973DFB">
      <w:pPr>
        <w:pStyle w:val="PL"/>
      </w:pPr>
      <w:r>
        <w:t xml:space="preserve">    eventThresholdL1-Type:</w:t>
      </w:r>
    </w:p>
    <w:p w14:paraId="7535DF2C" w14:textId="77777777" w:rsidR="00973DFB" w:rsidRDefault="00973DFB" w:rsidP="00973DFB">
      <w:pPr>
        <w:pStyle w:val="PL"/>
      </w:pPr>
      <w:r>
        <w:t xml:space="preserve">      description: See details in 3GPP TS 32.422 clause 5.10.X.</w:t>
      </w:r>
    </w:p>
    <w:p w14:paraId="2EBF8FE0" w14:textId="77777777" w:rsidR="00973DFB" w:rsidRDefault="00973DFB" w:rsidP="00973DFB">
      <w:pPr>
        <w:pStyle w:val="PL"/>
      </w:pPr>
      <w:r>
        <w:t xml:space="preserve">      type: object</w:t>
      </w:r>
    </w:p>
    <w:p w14:paraId="05FF512E" w14:textId="77777777" w:rsidR="00973DFB" w:rsidRDefault="00973DFB" w:rsidP="00973DFB">
      <w:pPr>
        <w:pStyle w:val="PL"/>
      </w:pPr>
      <w:r>
        <w:t xml:space="preserve">      properties:</w:t>
      </w:r>
    </w:p>
    <w:p w14:paraId="2EDA0C28" w14:textId="77777777" w:rsidR="00973DFB" w:rsidRDefault="00973DFB" w:rsidP="00973DFB">
      <w:pPr>
        <w:pStyle w:val="PL"/>
      </w:pPr>
      <w:r>
        <w:t xml:space="preserve">            RSRP:</w:t>
      </w:r>
    </w:p>
    <w:p w14:paraId="7E112814" w14:textId="77777777" w:rsidR="00973DFB" w:rsidRDefault="00973DFB" w:rsidP="00973DFB">
      <w:pPr>
        <w:pStyle w:val="PL"/>
      </w:pPr>
      <w:r>
        <w:t xml:space="preserve">              type: integer</w:t>
      </w:r>
    </w:p>
    <w:p w14:paraId="733B8764" w14:textId="77777777" w:rsidR="00973DFB" w:rsidRDefault="00973DFB" w:rsidP="00973DFB">
      <w:pPr>
        <w:pStyle w:val="PL"/>
      </w:pPr>
      <w:r>
        <w:t xml:space="preserve">              minimum: 0</w:t>
      </w:r>
    </w:p>
    <w:p w14:paraId="4DC5F88B" w14:textId="77777777" w:rsidR="00973DFB" w:rsidRDefault="00973DFB" w:rsidP="00973DFB">
      <w:pPr>
        <w:pStyle w:val="PL"/>
      </w:pPr>
      <w:r>
        <w:t xml:space="preserve">              maximum: 127</w:t>
      </w:r>
    </w:p>
    <w:p w14:paraId="3EDCD805" w14:textId="77777777" w:rsidR="00973DFB" w:rsidRDefault="00973DFB" w:rsidP="00973DFB">
      <w:pPr>
        <w:pStyle w:val="PL"/>
      </w:pPr>
      <w:r>
        <w:t xml:space="preserve">            RSRQ:</w:t>
      </w:r>
    </w:p>
    <w:p w14:paraId="39580465" w14:textId="77777777" w:rsidR="00973DFB" w:rsidRDefault="00973DFB" w:rsidP="00973DFB">
      <w:pPr>
        <w:pStyle w:val="PL"/>
      </w:pPr>
      <w:r>
        <w:t xml:space="preserve">              type: integer</w:t>
      </w:r>
    </w:p>
    <w:p w14:paraId="00AD6299" w14:textId="77777777" w:rsidR="00973DFB" w:rsidRDefault="00973DFB" w:rsidP="00973DFB">
      <w:pPr>
        <w:pStyle w:val="PL"/>
      </w:pPr>
      <w:r>
        <w:t xml:space="preserve">              minimum: 0</w:t>
      </w:r>
    </w:p>
    <w:p w14:paraId="16AC3B23" w14:textId="77777777" w:rsidR="00973DFB" w:rsidRDefault="00973DFB" w:rsidP="00973DFB">
      <w:pPr>
        <w:pStyle w:val="PL"/>
      </w:pPr>
      <w:r>
        <w:t xml:space="preserve">              maximum: 127</w:t>
      </w:r>
    </w:p>
    <w:p w14:paraId="68655FFE" w14:textId="77777777" w:rsidR="00973DFB" w:rsidRDefault="00973DFB" w:rsidP="00973DFB">
      <w:pPr>
        <w:pStyle w:val="PL"/>
      </w:pPr>
      <w:r>
        <w:t xml:space="preserve">    </w:t>
      </w:r>
    </w:p>
    <w:p w14:paraId="1420740C" w14:textId="77777777" w:rsidR="00973DFB" w:rsidRDefault="00973DFB" w:rsidP="00973DFB">
      <w:pPr>
        <w:pStyle w:val="PL"/>
      </w:pPr>
      <w:r>
        <w:t xml:space="preserve">    hysteresisL1-Type:</w:t>
      </w:r>
    </w:p>
    <w:p w14:paraId="3C10A735" w14:textId="77777777" w:rsidR="00973DFB" w:rsidRDefault="00973DFB" w:rsidP="00973DFB">
      <w:pPr>
        <w:pStyle w:val="PL"/>
      </w:pPr>
      <w:r>
        <w:t xml:space="preserve">      description: See details in 3GPP TS 32.422 clause 5.10.Y.</w:t>
      </w:r>
    </w:p>
    <w:p w14:paraId="65EB7498" w14:textId="77777777" w:rsidR="00973DFB" w:rsidRDefault="00973DFB" w:rsidP="00973DFB">
      <w:pPr>
        <w:pStyle w:val="PL"/>
      </w:pPr>
      <w:r>
        <w:t xml:space="preserve">      type: integer</w:t>
      </w:r>
    </w:p>
    <w:p w14:paraId="14E4CAFB" w14:textId="77777777" w:rsidR="00973DFB" w:rsidRDefault="00973DFB" w:rsidP="00973DFB">
      <w:pPr>
        <w:pStyle w:val="PL"/>
      </w:pPr>
      <w:r>
        <w:t xml:space="preserve">      minimum: 0</w:t>
      </w:r>
    </w:p>
    <w:p w14:paraId="284BB7E8" w14:textId="77777777" w:rsidR="00973DFB" w:rsidRDefault="00973DFB" w:rsidP="00973DFB">
      <w:pPr>
        <w:pStyle w:val="PL"/>
      </w:pPr>
      <w:r>
        <w:t xml:space="preserve">      maximum: 30</w:t>
      </w:r>
    </w:p>
    <w:p w14:paraId="7BDB0603" w14:textId="77777777" w:rsidR="00973DFB" w:rsidRDefault="00973DFB" w:rsidP="00973DFB">
      <w:pPr>
        <w:pStyle w:val="PL"/>
      </w:pPr>
      <w:r>
        <w:t xml:space="preserve">    </w:t>
      </w:r>
    </w:p>
    <w:p w14:paraId="1C828CEA" w14:textId="77777777" w:rsidR="00973DFB" w:rsidRDefault="00973DFB" w:rsidP="00973DFB">
      <w:pPr>
        <w:pStyle w:val="PL"/>
      </w:pPr>
      <w:r>
        <w:t xml:space="preserve">    timeToTriggerL1-Type:</w:t>
      </w:r>
    </w:p>
    <w:p w14:paraId="5764AF2B" w14:textId="77777777" w:rsidR="00973DFB" w:rsidRDefault="00973DFB" w:rsidP="00973DFB">
      <w:pPr>
        <w:pStyle w:val="PL"/>
      </w:pPr>
      <w:r>
        <w:t xml:space="preserve">      description: See details in 3GPP TS 32.422 clause 5.10.Z.</w:t>
      </w:r>
    </w:p>
    <w:p w14:paraId="4CA0ED5F" w14:textId="77777777" w:rsidR="00973DFB" w:rsidRDefault="00973DFB" w:rsidP="00973DFB">
      <w:pPr>
        <w:pStyle w:val="PL"/>
      </w:pPr>
      <w:r>
        <w:t xml:space="preserve">      type: string</w:t>
      </w:r>
    </w:p>
    <w:p w14:paraId="54BF2CCD" w14:textId="77777777" w:rsidR="00973DFB" w:rsidRDefault="00973DFB" w:rsidP="00973DFB">
      <w:pPr>
        <w:pStyle w:val="PL"/>
      </w:pPr>
      <w:r>
        <w:t xml:space="preserve">      enum:</w:t>
      </w:r>
    </w:p>
    <w:p w14:paraId="4526A5C4" w14:textId="77777777" w:rsidR="00973DFB" w:rsidRDefault="00973DFB" w:rsidP="00973DFB">
      <w:pPr>
        <w:pStyle w:val="PL"/>
      </w:pPr>
      <w:r>
        <w:t xml:space="preserve">        - 0ms</w:t>
      </w:r>
    </w:p>
    <w:p w14:paraId="76B21C41" w14:textId="77777777" w:rsidR="00973DFB" w:rsidRDefault="00973DFB" w:rsidP="00973DFB">
      <w:pPr>
        <w:pStyle w:val="PL"/>
      </w:pPr>
      <w:r>
        <w:t xml:space="preserve">        - 40ms</w:t>
      </w:r>
    </w:p>
    <w:p w14:paraId="29F2D177" w14:textId="77777777" w:rsidR="00973DFB" w:rsidRDefault="00973DFB" w:rsidP="00973DFB">
      <w:pPr>
        <w:pStyle w:val="PL"/>
      </w:pPr>
      <w:r>
        <w:t xml:space="preserve">        - 64ms</w:t>
      </w:r>
    </w:p>
    <w:p w14:paraId="635A92C7" w14:textId="77777777" w:rsidR="00973DFB" w:rsidRDefault="00973DFB" w:rsidP="00973DFB">
      <w:pPr>
        <w:pStyle w:val="PL"/>
      </w:pPr>
      <w:r>
        <w:t xml:space="preserve">        - 80ms</w:t>
      </w:r>
    </w:p>
    <w:p w14:paraId="24BDC040" w14:textId="77777777" w:rsidR="00973DFB" w:rsidRDefault="00973DFB" w:rsidP="00973DFB">
      <w:pPr>
        <w:pStyle w:val="PL"/>
      </w:pPr>
      <w:r>
        <w:t xml:space="preserve">        - 100ms</w:t>
      </w:r>
    </w:p>
    <w:p w14:paraId="1E851691" w14:textId="77777777" w:rsidR="00973DFB" w:rsidRDefault="00973DFB" w:rsidP="00973DFB">
      <w:pPr>
        <w:pStyle w:val="PL"/>
      </w:pPr>
      <w:r>
        <w:t xml:space="preserve">        - 128ms</w:t>
      </w:r>
    </w:p>
    <w:p w14:paraId="72BF7ECE" w14:textId="77777777" w:rsidR="00973DFB" w:rsidRDefault="00973DFB" w:rsidP="00973DFB">
      <w:pPr>
        <w:pStyle w:val="PL"/>
      </w:pPr>
      <w:r>
        <w:t xml:space="preserve">        - 160ms</w:t>
      </w:r>
    </w:p>
    <w:p w14:paraId="3770A5A3" w14:textId="77777777" w:rsidR="00973DFB" w:rsidRDefault="00973DFB" w:rsidP="00973DFB">
      <w:pPr>
        <w:pStyle w:val="PL"/>
      </w:pPr>
      <w:r>
        <w:t xml:space="preserve">        - 256ms</w:t>
      </w:r>
    </w:p>
    <w:p w14:paraId="778F4158" w14:textId="77777777" w:rsidR="00973DFB" w:rsidRDefault="00973DFB" w:rsidP="00973DFB">
      <w:pPr>
        <w:pStyle w:val="PL"/>
      </w:pPr>
      <w:r>
        <w:t xml:space="preserve">        - 320ms</w:t>
      </w:r>
    </w:p>
    <w:p w14:paraId="4DCAB2B9" w14:textId="77777777" w:rsidR="00973DFB" w:rsidRDefault="00973DFB" w:rsidP="00973DFB">
      <w:pPr>
        <w:pStyle w:val="PL"/>
      </w:pPr>
      <w:r>
        <w:t xml:space="preserve">        - 480ms</w:t>
      </w:r>
    </w:p>
    <w:p w14:paraId="74373075" w14:textId="77777777" w:rsidR="00973DFB" w:rsidRDefault="00973DFB" w:rsidP="00973DFB">
      <w:pPr>
        <w:pStyle w:val="PL"/>
      </w:pPr>
      <w:r>
        <w:t xml:space="preserve">        - 512ms</w:t>
      </w:r>
    </w:p>
    <w:p w14:paraId="044ADCC3" w14:textId="77777777" w:rsidR="00973DFB" w:rsidRDefault="00973DFB" w:rsidP="00973DFB">
      <w:pPr>
        <w:pStyle w:val="PL"/>
      </w:pPr>
      <w:r>
        <w:t xml:space="preserve">        - 640ms</w:t>
      </w:r>
    </w:p>
    <w:p w14:paraId="4703D9D0" w14:textId="77777777" w:rsidR="00973DFB" w:rsidRDefault="00973DFB" w:rsidP="00973DFB">
      <w:pPr>
        <w:pStyle w:val="PL"/>
      </w:pPr>
      <w:r>
        <w:t xml:space="preserve">        - 1024ms</w:t>
      </w:r>
    </w:p>
    <w:p w14:paraId="79C7EA82" w14:textId="77777777" w:rsidR="00973DFB" w:rsidRDefault="00973DFB" w:rsidP="00973DFB">
      <w:pPr>
        <w:pStyle w:val="PL"/>
      </w:pPr>
      <w:r>
        <w:t xml:space="preserve">        - 1280ms</w:t>
      </w:r>
    </w:p>
    <w:p w14:paraId="057C774A" w14:textId="77777777" w:rsidR="00973DFB" w:rsidRDefault="00973DFB" w:rsidP="00973DFB">
      <w:pPr>
        <w:pStyle w:val="PL"/>
      </w:pPr>
      <w:r>
        <w:t xml:space="preserve">        - 2560ms</w:t>
      </w:r>
    </w:p>
    <w:p w14:paraId="12F90151" w14:textId="77777777" w:rsidR="00973DFB" w:rsidRDefault="00973DFB" w:rsidP="00973DFB">
      <w:pPr>
        <w:pStyle w:val="PL"/>
      </w:pPr>
      <w:r>
        <w:t xml:space="preserve">        - 5120ms</w:t>
      </w:r>
    </w:p>
    <w:p w14:paraId="75B43313" w14:textId="77777777" w:rsidR="00973DFB" w:rsidRDefault="00973DFB" w:rsidP="00973DFB">
      <w:pPr>
        <w:pStyle w:val="PL"/>
      </w:pPr>
    </w:p>
    <w:p w14:paraId="1D185804" w14:textId="77777777" w:rsidR="00973DFB" w:rsidRDefault="00973DFB" w:rsidP="00973DFB">
      <w:pPr>
        <w:pStyle w:val="PL"/>
      </w:pPr>
      <w:r>
        <w:t xml:space="preserve">    measurementPeriodLte-Type:</w:t>
      </w:r>
    </w:p>
    <w:p w14:paraId="49F54B86" w14:textId="77777777" w:rsidR="00973DFB" w:rsidRDefault="00973DFB" w:rsidP="00973DFB">
      <w:pPr>
        <w:pStyle w:val="PL"/>
      </w:pPr>
      <w:r>
        <w:t xml:space="preserve">      description: See details in 3GPP TS 32.422 clause 5.10.23.</w:t>
      </w:r>
    </w:p>
    <w:p w14:paraId="625F24C0" w14:textId="77777777" w:rsidR="00973DFB" w:rsidRDefault="00973DFB" w:rsidP="00973DFB">
      <w:pPr>
        <w:pStyle w:val="PL"/>
      </w:pPr>
      <w:r>
        <w:t xml:space="preserve">      type: string</w:t>
      </w:r>
    </w:p>
    <w:p w14:paraId="7711C81E" w14:textId="77777777" w:rsidR="00973DFB" w:rsidRDefault="00973DFB" w:rsidP="00973DFB">
      <w:pPr>
        <w:pStyle w:val="PL"/>
      </w:pPr>
      <w:r>
        <w:t xml:space="preserve">      enum:</w:t>
      </w:r>
    </w:p>
    <w:p w14:paraId="00371619" w14:textId="77777777" w:rsidR="00973DFB" w:rsidRDefault="00973DFB" w:rsidP="00973DFB">
      <w:pPr>
        <w:pStyle w:val="PL"/>
      </w:pPr>
      <w:r>
        <w:t xml:space="preserve">        - 1024ms</w:t>
      </w:r>
    </w:p>
    <w:p w14:paraId="5C575F79" w14:textId="77777777" w:rsidR="00973DFB" w:rsidRDefault="00973DFB" w:rsidP="00973DFB">
      <w:pPr>
        <w:pStyle w:val="PL"/>
      </w:pPr>
      <w:r>
        <w:t xml:space="preserve">        - 2048ms</w:t>
      </w:r>
    </w:p>
    <w:p w14:paraId="1EF68D1C" w14:textId="77777777" w:rsidR="00973DFB" w:rsidRDefault="00973DFB" w:rsidP="00973DFB">
      <w:pPr>
        <w:pStyle w:val="PL"/>
      </w:pPr>
      <w:r>
        <w:t xml:space="preserve">        - 5120ms</w:t>
      </w:r>
    </w:p>
    <w:p w14:paraId="73903F77" w14:textId="77777777" w:rsidR="00973DFB" w:rsidRDefault="00973DFB" w:rsidP="00973DFB">
      <w:pPr>
        <w:pStyle w:val="PL"/>
      </w:pPr>
      <w:r>
        <w:t xml:space="preserve">        - 10240ms</w:t>
      </w:r>
    </w:p>
    <w:p w14:paraId="7FDF9F54" w14:textId="77777777" w:rsidR="00973DFB" w:rsidRDefault="00973DFB" w:rsidP="00973DFB">
      <w:pPr>
        <w:pStyle w:val="PL"/>
      </w:pPr>
      <w:r>
        <w:lastRenderedPageBreak/>
        <w:t xml:space="preserve">        - 1min</w:t>
      </w:r>
    </w:p>
    <w:p w14:paraId="40F05752" w14:textId="77777777" w:rsidR="00973DFB" w:rsidRDefault="00973DFB" w:rsidP="00973DFB">
      <w:pPr>
        <w:pStyle w:val="PL"/>
      </w:pPr>
    </w:p>
    <w:p w14:paraId="5F52BDBA" w14:textId="77777777" w:rsidR="00973DFB" w:rsidRDefault="00973DFB" w:rsidP="00973DFB">
      <w:pPr>
        <w:pStyle w:val="PL"/>
      </w:pPr>
      <w:r>
        <w:t xml:space="preserve">    measurementPeriodUmts-Type:</w:t>
      </w:r>
    </w:p>
    <w:p w14:paraId="044579B7" w14:textId="77777777" w:rsidR="00973DFB" w:rsidRDefault="00973DFB" w:rsidP="00973DFB">
      <w:pPr>
        <w:pStyle w:val="PL"/>
      </w:pPr>
      <w:r>
        <w:t xml:space="preserve">      description: See details in 3GPP TS 32.422 clause 5.10.22.</w:t>
      </w:r>
    </w:p>
    <w:p w14:paraId="785B1F98" w14:textId="77777777" w:rsidR="00973DFB" w:rsidRDefault="00973DFB" w:rsidP="00973DFB">
      <w:pPr>
        <w:pStyle w:val="PL"/>
      </w:pPr>
      <w:r>
        <w:t xml:space="preserve">      type: string</w:t>
      </w:r>
    </w:p>
    <w:p w14:paraId="5AD7FA4F" w14:textId="77777777" w:rsidR="00973DFB" w:rsidRDefault="00973DFB" w:rsidP="00973DFB">
      <w:pPr>
        <w:pStyle w:val="PL"/>
      </w:pPr>
      <w:r>
        <w:t xml:space="preserve">      enum:</w:t>
      </w:r>
    </w:p>
    <w:p w14:paraId="2AAA9EB7" w14:textId="77777777" w:rsidR="00973DFB" w:rsidRDefault="00973DFB" w:rsidP="00973DFB">
      <w:pPr>
        <w:pStyle w:val="PL"/>
      </w:pPr>
      <w:r>
        <w:t xml:space="preserve">        - 1000ms</w:t>
      </w:r>
    </w:p>
    <w:p w14:paraId="6E97892D" w14:textId="77777777" w:rsidR="00973DFB" w:rsidRDefault="00973DFB" w:rsidP="00973DFB">
      <w:pPr>
        <w:pStyle w:val="PL"/>
      </w:pPr>
      <w:r>
        <w:t xml:space="preserve">        - 2000ms</w:t>
      </w:r>
    </w:p>
    <w:p w14:paraId="4676741D" w14:textId="77777777" w:rsidR="00973DFB" w:rsidRDefault="00973DFB" w:rsidP="00973DFB">
      <w:pPr>
        <w:pStyle w:val="PL"/>
      </w:pPr>
      <w:r>
        <w:t xml:space="preserve">        - 3000ms</w:t>
      </w:r>
    </w:p>
    <w:p w14:paraId="4951649C" w14:textId="77777777" w:rsidR="00973DFB" w:rsidRDefault="00973DFB" w:rsidP="00973DFB">
      <w:pPr>
        <w:pStyle w:val="PL"/>
      </w:pPr>
      <w:r>
        <w:t xml:space="preserve">        - 4000ms</w:t>
      </w:r>
    </w:p>
    <w:p w14:paraId="528D99F9" w14:textId="77777777" w:rsidR="00973DFB" w:rsidRDefault="00973DFB" w:rsidP="00973DFB">
      <w:pPr>
        <w:pStyle w:val="PL"/>
      </w:pPr>
      <w:r>
        <w:t xml:space="preserve">        - 6000ms</w:t>
      </w:r>
    </w:p>
    <w:p w14:paraId="1D58D57A" w14:textId="77777777" w:rsidR="00973DFB" w:rsidRDefault="00973DFB" w:rsidP="00973DFB">
      <w:pPr>
        <w:pStyle w:val="PL"/>
      </w:pPr>
      <w:r>
        <w:t xml:space="preserve">        - 8000ms</w:t>
      </w:r>
    </w:p>
    <w:p w14:paraId="740271FF" w14:textId="77777777" w:rsidR="00973DFB" w:rsidRDefault="00973DFB" w:rsidP="00973DFB">
      <w:pPr>
        <w:pStyle w:val="PL"/>
      </w:pPr>
      <w:r>
        <w:t xml:space="preserve">        - 12000ms</w:t>
      </w:r>
    </w:p>
    <w:p w14:paraId="1CDC4B2F" w14:textId="77777777" w:rsidR="00973DFB" w:rsidRDefault="00973DFB" w:rsidP="00973DFB">
      <w:pPr>
        <w:pStyle w:val="PL"/>
      </w:pPr>
      <w:r>
        <w:t xml:space="preserve">        - 16000ms</w:t>
      </w:r>
    </w:p>
    <w:p w14:paraId="4A3D142E" w14:textId="77777777" w:rsidR="00973DFB" w:rsidRDefault="00973DFB" w:rsidP="00973DFB">
      <w:pPr>
        <w:pStyle w:val="PL"/>
      </w:pPr>
      <w:r>
        <w:t xml:space="preserve">        - 20000ms</w:t>
      </w:r>
    </w:p>
    <w:p w14:paraId="243BF4D7" w14:textId="77777777" w:rsidR="00973DFB" w:rsidRDefault="00973DFB" w:rsidP="00973DFB">
      <w:pPr>
        <w:pStyle w:val="PL"/>
      </w:pPr>
      <w:r>
        <w:t xml:space="preserve">        - 24000ms</w:t>
      </w:r>
    </w:p>
    <w:p w14:paraId="2B2CA490" w14:textId="77777777" w:rsidR="00973DFB" w:rsidRDefault="00973DFB" w:rsidP="00973DFB">
      <w:pPr>
        <w:pStyle w:val="PL"/>
      </w:pPr>
      <w:r>
        <w:t xml:space="preserve">        - 28000ms</w:t>
      </w:r>
    </w:p>
    <w:p w14:paraId="6AB1F496" w14:textId="77777777" w:rsidR="00973DFB" w:rsidRDefault="00973DFB" w:rsidP="00973DFB">
      <w:pPr>
        <w:pStyle w:val="PL"/>
      </w:pPr>
      <w:r>
        <w:t xml:space="preserve">        - 32000ms</w:t>
      </w:r>
    </w:p>
    <w:p w14:paraId="48011B3F" w14:textId="77777777" w:rsidR="00973DFB" w:rsidRDefault="00973DFB" w:rsidP="00973DFB">
      <w:pPr>
        <w:pStyle w:val="PL"/>
      </w:pPr>
      <w:r>
        <w:t xml:space="preserve">        - 64000ms</w:t>
      </w:r>
    </w:p>
    <w:p w14:paraId="6D7F2A48" w14:textId="77777777" w:rsidR="00973DFB" w:rsidRDefault="00973DFB" w:rsidP="00973DFB">
      <w:pPr>
        <w:pStyle w:val="PL"/>
      </w:pPr>
    </w:p>
    <w:p w14:paraId="428609A9" w14:textId="77777777" w:rsidR="00973DFB" w:rsidRDefault="00973DFB" w:rsidP="00973DFB">
      <w:pPr>
        <w:pStyle w:val="PL"/>
      </w:pPr>
      <w:r>
        <w:t xml:space="preserve">    measurementQuantity-Type:</w:t>
      </w:r>
    </w:p>
    <w:p w14:paraId="2B2D7BD3" w14:textId="77777777" w:rsidR="00973DFB" w:rsidRDefault="00973DFB" w:rsidP="00973DFB">
      <w:pPr>
        <w:pStyle w:val="PL"/>
      </w:pPr>
      <w:r>
        <w:t xml:space="preserve">      description: See details in 3GPP TS 32.422 clause 5.10.15.</w:t>
      </w:r>
    </w:p>
    <w:p w14:paraId="0AF428EB" w14:textId="77777777" w:rsidR="00973DFB" w:rsidRDefault="00973DFB" w:rsidP="00973DFB">
      <w:pPr>
        <w:pStyle w:val="PL"/>
      </w:pPr>
      <w:r>
        <w:t xml:space="preserve">      type: string</w:t>
      </w:r>
    </w:p>
    <w:p w14:paraId="53D27BFD" w14:textId="77777777" w:rsidR="00973DFB" w:rsidRDefault="00973DFB" w:rsidP="00973DFB">
      <w:pPr>
        <w:pStyle w:val="PL"/>
      </w:pPr>
      <w:r>
        <w:t xml:space="preserve">      enum:</w:t>
      </w:r>
    </w:p>
    <w:p w14:paraId="4CEB70BA" w14:textId="77777777" w:rsidR="00973DFB" w:rsidRDefault="00973DFB" w:rsidP="00973DFB">
      <w:pPr>
        <w:pStyle w:val="PL"/>
      </w:pPr>
      <w:r>
        <w:t xml:space="preserve">        - CPICH_EcNo</w:t>
      </w:r>
    </w:p>
    <w:p w14:paraId="7F5064E9" w14:textId="77777777" w:rsidR="00973DFB" w:rsidRDefault="00973DFB" w:rsidP="00973DFB">
      <w:pPr>
        <w:pStyle w:val="PL"/>
      </w:pPr>
      <w:r>
        <w:t xml:space="preserve">        - CPICH_RSCP</w:t>
      </w:r>
    </w:p>
    <w:p w14:paraId="4A3C3A93" w14:textId="77777777" w:rsidR="00973DFB" w:rsidRDefault="00973DFB" w:rsidP="00973DFB">
      <w:pPr>
        <w:pStyle w:val="PL"/>
      </w:pPr>
      <w:r>
        <w:t xml:space="preserve">        - PathLoss</w:t>
      </w:r>
    </w:p>
    <w:p w14:paraId="03A00408" w14:textId="77777777" w:rsidR="00973DFB" w:rsidRDefault="00973DFB" w:rsidP="00973DFB">
      <w:pPr>
        <w:pStyle w:val="PL"/>
      </w:pPr>
    </w:p>
    <w:p w14:paraId="2CC7463A" w14:textId="77777777" w:rsidR="00973DFB" w:rsidRDefault="00973DFB" w:rsidP="00973DFB">
      <w:pPr>
        <w:pStyle w:val="PL"/>
      </w:pPr>
      <w:r>
        <w:t xml:space="preserve">    eventThresholdUphUmts-Type:</w:t>
      </w:r>
    </w:p>
    <w:p w14:paraId="73DDF60F" w14:textId="77777777" w:rsidR="00973DFB" w:rsidRDefault="00973DFB" w:rsidP="00973DFB">
      <w:pPr>
        <w:pStyle w:val="PL"/>
      </w:pPr>
      <w:r>
        <w:t xml:space="preserve">      description: See details in 3GPP TS 32.422 clause 5.10.A.</w:t>
      </w:r>
    </w:p>
    <w:p w14:paraId="2535993C" w14:textId="77777777" w:rsidR="00973DFB" w:rsidRDefault="00973DFB" w:rsidP="00973DFB">
      <w:pPr>
        <w:pStyle w:val="PL"/>
      </w:pPr>
      <w:r>
        <w:t xml:space="preserve">      type: integer</w:t>
      </w:r>
    </w:p>
    <w:p w14:paraId="144448F9" w14:textId="77777777" w:rsidR="00973DFB" w:rsidRDefault="00973DFB" w:rsidP="00973DFB">
      <w:pPr>
        <w:pStyle w:val="PL"/>
      </w:pPr>
      <w:r>
        <w:t xml:space="preserve">      minimum: 0</w:t>
      </w:r>
    </w:p>
    <w:p w14:paraId="1AB03873" w14:textId="77777777" w:rsidR="00973DFB" w:rsidRDefault="00973DFB" w:rsidP="00973DFB">
      <w:pPr>
        <w:pStyle w:val="PL"/>
      </w:pPr>
      <w:r>
        <w:t xml:space="preserve">      maximum: 31</w:t>
      </w:r>
    </w:p>
    <w:p w14:paraId="75724BE5" w14:textId="77777777" w:rsidR="00973DFB" w:rsidRDefault="00973DFB" w:rsidP="00973DFB">
      <w:pPr>
        <w:pStyle w:val="PL"/>
      </w:pPr>
    </w:p>
    <w:p w14:paraId="3CD69244" w14:textId="77777777" w:rsidR="00973DFB" w:rsidRDefault="00973DFB" w:rsidP="00973DFB">
      <w:pPr>
        <w:pStyle w:val="PL"/>
      </w:pPr>
      <w:r>
        <w:t xml:space="preserve">    plmnList-Type:</w:t>
      </w:r>
    </w:p>
    <w:p w14:paraId="0EB62122" w14:textId="77777777" w:rsidR="00973DFB" w:rsidRDefault="00973DFB" w:rsidP="00973DFB">
      <w:pPr>
        <w:pStyle w:val="PL"/>
      </w:pPr>
      <w:r>
        <w:t xml:space="preserve">      description: See details in 3GPP TS 32.422 clause 5.10.24.</w:t>
      </w:r>
    </w:p>
    <w:p w14:paraId="7C21D470" w14:textId="77777777" w:rsidR="00973DFB" w:rsidRDefault="00973DFB" w:rsidP="00973DFB">
      <w:pPr>
        <w:pStyle w:val="PL"/>
      </w:pPr>
      <w:r>
        <w:t xml:space="preserve">      type: array</w:t>
      </w:r>
    </w:p>
    <w:p w14:paraId="38DFCAA5" w14:textId="77777777" w:rsidR="00973DFB" w:rsidRDefault="00973DFB" w:rsidP="00973DFB">
      <w:pPr>
        <w:pStyle w:val="PL"/>
      </w:pPr>
      <w:r>
        <w:t xml:space="preserve">      items:</w:t>
      </w:r>
    </w:p>
    <w:p w14:paraId="7C6DDC74" w14:textId="77777777" w:rsidR="00973DFB" w:rsidRDefault="00973DFB" w:rsidP="00973DFB">
      <w:pPr>
        <w:pStyle w:val="PL"/>
      </w:pPr>
      <w:r>
        <w:t xml:space="preserve">        type: object</w:t>
      </w:r>
    </w:p>
    <w:p w14:paraId="1DAF370B" w14:textId="77777777" w:rsidR="00973DFB" w:rsidRDefault="00973DFB" w:rsidP="00973DFB">
      <w:pPr>
        <w:pStyle w:val="PL"/>
      </w:pPr>
      <w:r>
        <w:t xml:space="preserve">        properties:</w:t>
      </w:r>
    </w:p>
    <w:p w14:paraId="65DF5FDC" w14:textId="77777777" w:rsidR="00973DFB" w:rsidRDefault="00973DFB" w:rsidP="00973DFB">
      <w:pPr>
        <w:pStyle w:val="PL"/>
      </w:pPr>
      <w:r>
        <w:t xml:space="preserve">          mcc:</w:t>
      </w:r>
    </w:p>
    <w:p w14:paraId="456D63F9" w14:textId="77777777" w:rsidR="00973DFB" w:rsidRDefault="00973DFB" w:rsidP="00973DFB">
      <w:pPr>
        <w:pStyle w:val="PL"/>
      </w:pPr>
      <w:r>
        <w:t xml:space="preserve">            $ref: 'TS28623_ComDefs.yaml#/components/schemas/Mcc'</w:t>
      </w:r>
    </w:p>
    <w:p w14:paraId="10A11443" w14:textId="77777777" w:rsidR="00973DFB" w:rsidRDefault="00973DFB" w:rsidP="00973DFB">
      <w:pPr>
        <w:pStyle w:val="PL"/>
      </w:pPr>
      <w:r>
        <w:t xml:space="preserve">          mnc:</w:t>
      </w:r>
    </w:p>
    <w:p w14:paraId="0E9308CA" w14:textId="77777777" w:rsidR="00973DFB" w:rsidRDefault="00973DFB" w:rsidP="00973DFB">
      <w:pPr>
        <w:pStyle w:val="PL"/>
      </w:pPr>
      <w:r>
        <w:t xml:space="preserve">            $ref: 'TS28623_ComDefs.yaml#/components/schemas/Mnc'</w:t>
      </w:r>
    </w:p>
    <w:p w14:paraId="39C4D492" w14:textId="77777777" w:rsidR="00973DFB" w:rsidRDefault="00973DFB" w:rsidP="00973DFB">
      <w:pPr>
        <w:pStyle w:val="PL"/>
      </w:pPr>
      <w:r>
        <w:t xml:space="preserve">        required:</w:t>
      </w:r>
    </w:p>
    <w:p w14:paraId="4F1BBECD" w14:textId="77777777" w:rsidR="00973DFB" w:rsidRDefault="00973DFB" w:rsidP="00973DFB">
      <w:pPr>
        <w:pStyle w:val="PL"/>
      </w:pPr>
      <w:r>
        <w:t xml:space="preserve">          - mcc</w:t>
      </w:r>
    </w:p>
    <w:p w14:paraId="7673AF89" w14:textId="77777777" w:rsidR="00973DFB" w:rsidRDefault="00973DFB" w:rsidP="00973DFB">
      <w:pPr>
        <w:pStyle w:val="PL"/>
      </w:pPr>
      <w:r>
        <w:t xml:space="preserve">          - mnc</w:t>
      </w:r>
    </w:p>
    <w:p w14:paraId="4F221EA5" w14:textId="77777777" w:rsidR="00973DFB" w:rsidRDefault="00973DFB" w:rsidP="00973DFB">
      <w:pPr>
        <w:pStyle w:val="PL"/>
      </w:pPr>
      <w:r>
        <w:t xml:space="preserve">      maxItems: 16</w:t>
      </w:r>
    </w:p>
    <w:p w14:paraId="6AFE6DCA" w14:textId="77777777" w:rsidR="00973DFB" w:rsidRDefault="00973DFB" w:rsidP="00973DFB">
      <w:pPr>
        <w:pStyle w:val="PL"/>
      </w:pPr>
    </w:p>
    <w:p w14:paraId="3DC6D405" w14:textId="77777777" w:rsidR="00973DFB" w:rsidRDefault="00973DFB" w:rsidP="00973DFB">
      <w:pPr>
        <w:pStyle w:val="PL"/>
      </w:pPr>
      <w:r>
        <w:t xml:space="preserve">    positioningMethod-Type:</w:t>
      </w:r>
    </w:p>
    <w:p w14:paraId="0FC0A48D" w14:textId="77777777" w:rsidR="00973DFB" w:rsidRDefault="00973DFB" w:rsidP="00973DFB">
      <w:pPr>
        <w:pStyle w:val="PL"/>
      </w:pPr>
      <w:r>
        <w:t xml:space="preserve">      description: See details in 3GPP TS 32.422 clause 5.10.19.</w:t>
      </w:r>
    </w:p>
    <w:p w14:paraId="6C757BCD" w14:textId="77777777" w:rsidR="00973DFB" w:rsidRDefault="00973DFB" w:rsidP="00973DFB">
      <w:pPr>
        <w:pStyle w:val="PL"/>
      </w:pPr>
      <w:r>
        <w:t xml:space="preserve">      type: string</w:t>
      </w:r>
    </w:p>
    <w:p w14:paraId="721B6BB8" w14:textId="77777777" w:rsidR="00973DFB" w:rsidRDefault="00973DFB" w:rsidP="00973DFB">
      <w:pPr>
        <w:pStyle w:val="PL"/>
      </w:pPr>
      <w:r>
        <w:t xml:space="preserve">      enum:</w:t>
      </w:r>
    </w:p>
    <w:p w14:paraId="2100629D" w14:textId="77777777" w:rsidR="00973DFB" w:rsidRDefault="00973DFB" w:rsidP="00973DFB">
      <w:pPr>
        <w:pStyle w:val="PL"/>
      </w:pPr>
      <w:r>
        <w:t xml:space="preserve">        - GNSS</w:t>
      </w:r>
    </w:p>
    <w:p w14:paraId="26D3E2C0" w14:textId="77777777" w:rsidR="00973DFB" w:rsidRDefault="00973DFB" w:rsidP="00973DFB">
      <w:pPr>
        <w:pStyle w:val="PL"/>
      </w:pPr>
      <w:r>
        <w:t xml:space="preserve">        - E-CELL_ID</w:t>
      </w:r>
    </w:p>
    <w:p w14:paraId="29AE9EB1" w14:textId="77777777" w:rsidR="00973DFB" w:rsidRDefault="00973DFB" w:rsidP="00973DFB">
      <w:pPr>
        <w:pStyle w:val="PL"/>
      </w:pPr>
    </w:p>
    <w:p w14:paraId="2B0AB5F5" w14:textId="77777777" w:rsidR="00973DFB" w:rsidRDefault="00973DFB" w:rsidP="00973DFB">
      <w:pPr>
        <w:pStyle w:val="PL"/>
      </w:pPr>
      <w:r>
        <w:t xml:space="preserve">    reportAmount-Type:</w:t>
      </w:r>
    </w:p>
    <w:p w14:paraId="54F340AF" w14:textId="77777777" w:rsidR="00973DFB" w:rsidRDefault="00973DFB" w:rsidP="00973DFB">
      <w:pPr>
        <w:pStyle w:val="PL"/>
      </w:pPr>
      <w:r>
        <w:t xml:space="preserve">      description: See details in 3GPP TS 32.422 clause 5.10.6.</w:t>
      </w:r>
    </w:p>
    <w:p w14:paraId="13055AC2" w14:textId="77777777" w:rsidR="00973DFB" w:rsidRDefault="00973DFB" w:rsidP="00973DFB">
      <w:pPr>
        <w:pStyle w:val="PL"/>
      </w:pPr>
      <w:r>
        <w:t xml:space="preserve">      type: string</w:t>
      </w:r>
    </w:p>
    <w:p w14:paraId="4F778E81" w14:textId="77777777" w:rsidR="00973DFB" w:rsidRDefault="00973DFB" w:rsidP="00973DFB">
      <w:pPr>
        <w:pStyle w:val="PL"/>
      </w:pPr>
      <w:r>
        <w:t xml:space="preserve">      enum:</w:t>
      </w:r>
    </w:p>
    <w:p w14:paraId="38A2D663" w14:textId="77777777" w:rsidR="00973DFB" w:rsidRDefault="00973DFB" w:rsidP="00973DFB">
      <w:pPr>
        <w:pStyle w:val="PL"/>
      </w:pPr>
      <w:r>
        <w:t xml:space="preserve">        - 1</w:t>
      </w:r>
    </w:p>
    <w:p w14:paraId="5A07608A" w14:textId="77777777" w:rsidR="00973DFB" w:rsidRDefault="00973DFB" w:rsidP="00973DFB">
      <w:pPr>
        <w:pStyle w:val="PL"/>
      </w:pPr>
      <w:r>
        <w:t xml:space="preserve">        - 2</w:t>
      </w:r>
    </w:p>
    <w:p w14:paraId="680F8065" w14:textId="77777777" w:rsidR="00973DFB" w:rsidRDefault="00973DFB" w:rsidP="00973DFB">
      <w:pPr>
        <w:pStyle w:val="PL"/>
      </w:pPr>
      <w:r>
        <w:t xml:space="preserve">        - 4</w:t>
      </w:r>
    </w:p>
    <w:p w14:paraId="35BDA2F8" w14:textId="77777777" w:rsidR="00973DFB" w:rsidRDefault="00973DFB" w:rsidP="00973DFB">
      <w:pPr>
        <w:pStyle w:val="PL"/>
      </w:pPr>
      <w:r>
        <w:t xml:space="preserve">        - 8</w:t>
      </w:r>
    </w:p>
    <w:p w14:paraId="4721DCBC" w14:textId="77777777" w:rsidR="00973DFB" w:rsidRDefault="00973DFB" w:rsidP="00973DFB">
      <w:pPr>
        <w:pStyle w:val="PL"/>
      </w:pPr>
      <w:r>
        <w:t xml:space="preserve">        - 16</w:t>
      </w:r>
    </w:p>
    <w:p w14:paraId="791DED90" w14:textId="77777777" w:rsidR="00973DFB" w:rsidRDefault="00973DFB" w:rsidP="00973DFB">
      <w:pPr>
        <w:pStyle w:val="PL"/>
      </w:pPr>
      <w:r>
        <w:t xml:space="preserve">        - 32</w:t>
      </w:r>
    </w:p>
    <w:p w14:paraId="0C2FA247" w14:textId="77777777" w:rsidR="00973DFB" w:rsidRDefault="00973DFB" w:rsidP="00973DFB">
      <w:pPr>
        <w:pStyle w:val="PL"/>
      </w:pPr>
      <w:r>
        <w:t xml:space="preserve">        - 64</w:t>
      </w:r>
    </w:p>
    <w:p w14:paraId="1A71461A" w14:textId="77777777" w:rsidR="00973DFB" w:rsidRDefault="00973DFB" w:rsidP="00973DFB">
      <w:pPr>
        <w:pStyle w:val="PL"/>
      </w:pPr>
      <w:r>
        <w:t xml:space="preserve">        - INFINITY</w:t>
      </w:r>
    </w:p>
    <w:p w14:paraId="069B11CA" w14:textId="77777777" w:rsidR="00973DFB" w:rsidRDefault="00973DFB" w:rsidP="00973DFB">
      <w:pPr>
        <w:pStyle w:val="PL"/>
      </w:pPr>
    </w:p>
    <w:p w14:paraId="06062AA8" w14:textId="77777777" w:rsidR="00973DFB" w:rsidRDefault="00973DFB" w:rsidP="00973DFB">
      <w:pPr>
        <w:pStyle w:val="PL"/>
      </w:pPr>
      <w:r>
        <w:t xml:space="preserve">    reportingTrigger-Type:</w:t>
      </w:r>
    </w:p>
    <w:p w14:paraId="359F3251" w14:textId="77777777" w:rsidR="00973DFB" w:rsidRDefault="00973DFB" w:rsidP="00973DFB">
      <w:pPr>
        <w:pStyle w:val="PL"/>
      </w:pPr>
      <w:r>
        <w:t xml:space="preserve">      description: See details in 3GPP TS 32.422 clause 5.10.4.</w:t>
      </w:r>
    </w:p>
    <w:p w14:paraId="375A2B9D" w14:textId="77777777" w:rsidR="00973DFB" w:rsidRDefault="00973DFB" w:rsidP="00973DFB">
      <w:pPr>
        <w:pStyle w:val="PL"/>
      </w:pPr>
      <w:r>
        <w:t xml:space="preserve">      type: array</w:t>
      </w:r>
    </w:p>
    <w:p w14:paraId="1947E5E0" w14:textId="77777777" w:rsidR="00973DFB" w:rsidRDefault="00973DFB" w:rsidP="00973DFB">
      <w:pPr>
        <w:pStyle w:val="PL"/>
      </w:pPr>
      <w:r>
        <w:t xml:space="preserve">      items:</w:t>
      </w:r>
    </w:p>
    <w:p w14:paraId="764A92EC" w14:textId="77777777" w:rsidR="00973DFB" w:rsidRDefault="00973DFB" w:rsidP="00973DFB">
      <w:pPr>
        <w:pStyle w:val="PL"/>
      </w:pPr>
      <w:r>
        <w:t xml:space="preserve">        type: string</w:t>
      </w:r>
    </w:p>
    <w:p w14:paraId="25F34BB1" w14:textId="77777777" w:rsidR="00973DFB" w:rsidRDefault="00973DFB" w:rsidP="00973DFB">
      <w:pPr>
        <w:pStyle w:val="PL"/>
      </w:pPr>
      <w:r>
        <w:t xml:space="preserve">        enum:</w:t>
      </w:r>
    </w:p>
    <w:p w14:paraId="01AB84C5" w14:textId="77777777" w:rsidR="00973DFB" w:rsidRDefault="00973DFB" w:rsidP="00973DFB">
      <w:pPr>
        <w:pStyle w:val="PL"/>
      </w:pPr>
      <w:r>
        <w:t xml:space="preserve">          - PERIODICAL</w:t>
      </w:r>
    </w:p>
    <w:p w14:paraId="2C112746" w14:textId="77777777" w:rsidR="00973DFB" w:rsidRDefault="00973DFB" w:rsidP="00973DFB">
      <w:pPr>
        <w:pStyle w:val="PL"/>
      </w:pPr>
      <w:r>
        <w:t xml:space="preserve">          - A2_FOR_LTE_NR</w:t>
      </w:r>
    </w:p>
    <w:p w14:paraId="291C7AA1" w14:textId="77777777" w:rsidR="00973DFB" w:rsidRDefault="00973DFB" w:rsidP="00973DFB">
      <w:pPr>
        <w:pStyle w:val="PL"/>
      </w:pPr>
      <w:r>
        <w:t xml:space="preserve">          - 1F_FOR_UMTS</w:t>
      </w:r>
    </w:p>
    <w:p w14:paraId="449946EF" w14:textId="77777777" w:rsidR="00973DFB" w:rsidRDefault="00973DFB" w:rsidP="00973DFB">
      <w:pPr>
        <w:pStyle w:val="PL"/>
      </w:pPr>
      <w:r>
        <w:lastRenderedPageBreak/>
        <w:t xml:space="preserve">          - 1I_FOR_UMTS_MCPS_TDD</w:t>
      </w:r>
    </w:p>
    <w:p w14:paraId="47430D80" w14:textId="77777777" w:rsidR="00973DFB" w:rsidRDefault="00973DFB" w:rsidP="00973DFB">
      <w:pPr>
        <w:pStyle w:val="PL"/>
      </w:pPr>
      <w:r>
        <w:t xml:space="preserve">          - A2_TRIGGERED_PERIODIC_FOR_LTE_NR</w:t>
      </w:r>
    </w:p>
    <w:p w14:paraId="7269B6B2" w14:textId="77777777" w:rsidR="00973DFB" w:rsidRDefault="00973DFB" w:rsidP="00973DFB">
      <w:pPr>
        <w:pStyle w:val="PL"/>
      </w:pPr>
      <w:r>
        <w:t xml:space="preserve">          - ALL_CONFIGURED_RRM_FOR_LTE_NR</w:t>
      </w:r>
    </w:p>
    <w:p w14:paraId="5C92CAA4" w14:textId="77777777" w:rsidR="00973DFB" w:rsidRDefault="00973DFB" w:rsidP="00973DFB">
      <w:pPr>
        <w:pStyle w:val="PL"/>
      </w:pPr>
      <w:r>
        <w:t xml:space="preserve">          - ALL_CONFIGURED_RRM_FOR_UMTS</w:t>
      </w:r>
    </w:p>
    <w:p w14:paraId="0674D8B6" w14:textId="77777777" w:rsidR="00973DFB" w:rsidRDefault="00973DFB" w:rsidP="00973DFB">
      <w:pPr>
        <w:pStyle w:val="PL"/>
      </w:pPr>
    </w:p>
    <w:p w14:paraId="4BAA7D82" w14:textId="77777777" w:rsidR="00973DFB" w:rsidRDefault="00973DFB" w:rsidP="00973DFB">
      <w:pPr>
        <w:pStyle w:val="PL"/>
      </w:pPr>
      <w:r>
        <w:t xml:space="preserve">    reportInterval-Type:</w:t>
      </w:r>
    </w:p>
    <w:p w14:paraId="669DB153" w14:textId="77777777" w:rsidR="00973DFB" w:rsidRDefault="00973DFB" w:rsidP="00973DFB">
      <w:pPr>
        <w:pStyle w:val="PL"/>
      </w:pPr>
      <w:r>
        <w:t xml:space="preserve">      description: See details in 3GPP TS 32.422 clause 5.10.5.</w:t>
      </w:r>
    </w:p>
    <w:p w14:paraId="4AA8B9D5" w14:textId="77777777" w:rsidR="00973DFB" w:rsidRDefault="00973DFB" w:rsidP="00973DFB">
      <w:pPr>
        <w:pStyle w:val="PL"/>
      </w:pPr>
      <w:r>
        <w:t xml:space="preserve">      type: object</w:t>
      </w:r>
    </w:p>
    <w:p w14:paraId="45EE03CF" w14:textId="77777777" w:rsidR="00973DFB" w:rsidRDefault="00973DFB" w:rsidP="00973DFB">
      <w:pPr>
        <w:pStyle w:val="PL"/>
      </w:pPr>
      <w:r>
        <w:t xml:space="preserve">      properties:</w:t>
      </w:r>
    </w:p>
    <w:p w14:paraId="5714F776" w14:textId="77777777" w:rsidR="00973DFB" w:rsidRDefault="00973DFB" w:rsidP="00973DFB">
      <w:pPr>
        <w:pStyle w:val="PL"/>
      </w:pPr>
      <w:r>
        <w:t xml:space="preserve">        UMTS:</w:t>
      </w:r>
    </w:p>
    <w:p w14:paraId="5A664CD9" w14:textId="77777777" w:rsidR="00973DFB" w:rsidRDefault="00973DFB" w:rsidP="00973DFB">
      <w:pPr>
        <w:pStyle w:val="PL"/>
      </w:pPr>
      <w:r>
        <w:t xml:space="preserve">          type: array</w:t>
      </w:r>
    </w:p>
    <w:p w14:paraId="219EF8A6" w14:textId="77777777" w:rsidR="00973DFB" w:rsidRDefault="00973DFB" w:rsidP="00973DFB">
      <w:pPr>
        <w:pStyle w:val="PL"/>
      </w:pPr>
      <w:r>
        <w:t xml:space="preserve">          items:</w:t>
      </w:r>
    </w:p>
    <w:p w14:paraId="6AB5CDA5" w14:textId="77777777" w:rsidR="00973DFB" w:rsidRDefault="00973DFB" w:rsidP="00973DFB">
      <w:pPr>
        <w:pStyle w:val="PL"/>
      </w:pPr>
      <w:r>
        <w:t xml:space="preserve">            type: string</w:t>
      </w:r>
    </w:p>
    <w:p w14:paraId="5B9F2EDF" w14:textId="77777777" w:rsidR="00973DFB" w:rsidRDefault="00973DFB" w:rsidP="00973DFB">
      <w:pPr>
        <w:pStyle w:val="PL"/>
      </w:pPr>
      <w:r>
        <w:t xml:space="preserve">            enum:</w:t>
      </w:r>
    </w:p>
    <w:p w14:paraId="04D60B7D" w14:textId="77777777" w:rsidR="00973DFB" w:rsidRDefault="00973DFB" w:rsidP="00973DFB">
      <w:pPr>
        <w:pStyle w:val="PL"/>
      </w:pPr>
      <w:r>
        <w:t xml:space="preserve">              - 250ms</w:t>
      </w:r>
    </w:p>
    <w:p w14:paraId="22837229" w14:textId="77777777" w:rsidR="00973DFB" w:rsidRDefault="00973DFB" w:rsidP="00973DFB">
      <w:pPr>
        <w:pStyle w:val="PL"/>
      </w:pPr>
      <w:r>
        <w:t xml:space="preserve">              - 500ms</w:t>
      </w:r>
    </w:p>
    <w:p w14:paraId="27BF47C4" w14:textId="77777777" w:rsidR="00973DFB" w:rsidRDefault="00973DFB" w:rsidP="00973DFB">
      <w:pPr>
        <w:pStyle w:val="PL"/>
      </w:pPr>
      <w:r>
        <w:t xml:space="preserve">              - 1000ms</w:t>
      </w:r>
    </w:p>
    <w:p w14:paraId="7030FEDF" w14:textId="77777777" w:rsidR="00973DFB" w:rsidRDefault="00973DFB" w:rsidP="00973DFB">
      <w:pPr>
        <w:pStyle w:val="PL"/>
      </w:pPr>
      <w:r>
        <w:t xml:space="preserve">              - 2000ms</w:t>
      </w:r>
    </w:p>
    <w:p w14:paraId="22AE9498" w14:textId="77777777" w:rsidR="00973DFB" w:rsidRDefault="00973DFB" w:rsidP="00973DFB">
      <w:pPr>
        <w:pStyle w:val="PL"/>
      </w:pPr>
      <w:r>
        <w:t xml:space="preserve">              - 3000ms</w:t>
      </w:r>
    </w:p>
    <w:p w14:paraId="1E874E22" w14:textId="77777777" w:rsidR="00973DFB" w:rsidRDefault="00973DFB" w:rsidP="00973DFB">
      <w:pPr>
        <w:pStyle w:val="PL"/>
      </w:pPr>
      <w:r>
        <w:t xml:space="preserve">              - 4000ms</w:t>
      </w:r>
    </w:p>
    <w:p w14:paraId="47CD29B2" w14:textId="77777777" w:rsidR="00973DFB" w:rsidRDefault="00973DFB" w:rsidP="00973DFB">
      <w:pPr>
        <w:pStyle w:val="PL"/>
      </w:pPr>
      <w:r>
        <w:t xml:space="preserve">              - 6000ms</w:t>
      </w:r>
    </w:p>
    <w:p w14:paraId="24C5661C" w14:textId="77777777" w:rsidR="00973DFB" w:rsidRDefault="00973DFB" w:rsidP="00973DFB">
      <w:pPr>
        <w:pStyle w:val="PL"/>
      </w:pPr>
      <w:r>
        <w:t xml:space="preserve">              - 8000ms</w:t>
      </w:r>
    </w:p>
    <w:p w14:paraId="43EB0ED9" w14:textId="77777777" w:rsidR="00973DFB" w:rsidRDefault="00973DFB" w:rsidP="00973DFB">
      <w:pPr>
        <w:pStyle w:val="PL"/>
      </w:pPr>
      <w:r>
        <w:t xml:space="preserve">              - 12000ms</w:t>
      </w:r>
    </w:p>
    <w:p w14:paraId="2BA56A08" w14:textId="77777777" w:rsidR="00973DFB" w:rsidRDefault="00973DFB" w:rsidP="00973DFB">
      <w:pPr>
        <w:pStyle w:val="PL"/>
      </w:pPr>
      <w:r>
        <w:t xml:space="preserve">              - 16000ms</w:t>
      </w:r>
    </w:p>
    <w:p w14:paraId="03E18E86" w14:textId="77777777" w:rsidR="00973DFB" w:rsidRDefault="00973DFB" w:rsidP="00973DFB">
      <w:pPr>
        <w:pStyle w:val="PL"/>
      </w:pPr>
      <w:r>
        <w:t xml:space="preserve">              - 20000ms</w:t>
      </w:r>
    </w:p>
    <w:p w14:paraId="7F256771" w14:textId="77777777" w:rsidR="00973DFB" w:rsidRDefault="00973DFB" w:rsidP="00973DFB">
      <w:pPr>
        <w:pStyle w:val="PL"/>
      </w:pPr>
      <w:r>
        <w:t xml:space="preserve">              - 24000ms</w:t>
      </w:r>
    </w:p>
    <w:p w14:paraId="58FE662A" w14:textId="77777777" w:rsidR="00973DFB" w:rsidRDefault="00973DFB" w:rsidP="00973DFB">
      <w:pPr>
        <w:pStyle w:val="PL"/>
      </w:pPr>
      <w:r>
        <w:t xml:space="preserve">              - 28000ms</w:t>
      </w:r>
    </w:p>
    <w:p w14:paraId="32A24CE0" w14:textId="77777777" w:rsidR="00973DFB" w:rsidRDefault="00973DFB" w:rsidP="00973DFB">
      <w:pPr>
        <w:pStyle w:val="PL"/>
      </w:pPr>
      <w:r>
        <w:t xml:space="preserve">              - 32000ms</w:t>
      </w:r>
    </w:p>
    <w:p w14:paraId="176BEB45" w14:textId="77777777" w:rsidR="00973DFB" w:rsidRDefault="00973DFB" w:rsidP="00973DFB">
      <w:pPr>
        <w:pStyle w:val="PL"/>
      </w:pPr>
      <w:r>
        <w:t xml:space="preserve">              - 64000ms</w:t>
      </w:r>
    </w:p>
    <w:p w14:paraId="222D6AE5" w14:textId="77777777" w:rsidR="00973DFB" w:rsidRDefault="00973DFB" w:rsidP="00973DFB">
      <w:pPr>
        <w:pStyle w:val="PL"/>
      </w:pPr>
      <w:r>
        <w:t xml:space="preserve">        LTE:</w:t>
      </w:r>
    </w:p>
    <w:p w14:paraId="436A88D7" w14:textId="77777777" w:rsidR="00973DFB" w:rsidRDefault="00973DFB" w:rsidP="00973DFB">
      <w:pPr>
        <w:pStyle w:val="PL"/>
      </w:pPr>
      <w:r>
        <w:t xml:space="preserve">          type: array</w:t>
      </w:r>
    </w:p>
    <w:p w14:paraId="69107C0A" w14:textId="77777777" w:rsidR="00973DFB" w:rsidRDefault="00973DFB" w:rsidP="00973DFB">
      <w:pPr>
        <w:pStyle w:val="PL"/>
      </w:pPr>
      <w:r>
        <w:t xml:space="preserve">          items:</w:t>
      </w:r>
    </w:p>
    <w:p w14:paraId="387386F7" w14:textId="77777777" w:rsidR="00973DFB" w:rsidRDefault="00973DFB" w:rsidP="00973DFB">
      <w:pPr>
        <w:pStyle w:val="PL"/>
      </w:pPr>
      <w:r>
        <w:t xml:space="preserve">            type: string</w:t>
      </w:r>
    </w:p>
    <w:p w14:paraId="430D8AD2" w14:textId="77777777" w:rsidR="00973DFB" w:rsidRDefault="00973DFB" w:rsidP="00973DFB">
      <w:pPr>
        <w:pStyle w:val="PL"/>
      </w:pPr>
      <w:r>
        <w:t xml:space="preserve">            enum:</w:t>
      </w:r>
    </w:p>
    <w:p w14:paraId="79937300" w14:textId="77777777" w:rsidR="00973DFB" w:rsidRDefault="00973DFB" w:rsidP="00973DFB">
      <w:pPr>
        <w:pStyle w:val="PL"/>
      </w:pPr>
      <w:r>
        <w:t xml:space="preserve">              - 120ms</w:t>
      </w:r>
    </w:p>
    <w:p w14:paraId="28AFC99A" w14:textId="77777777" w:rsidR="00973DFB" w:rsidRDefault="00973DFB" w:rsidP="00973DFB">
      <w:pPr>
        <w:pStyle w:val="PL"/>
      </w:pPr>
      <w:r>
        <w:t xml:space="preserve">              - 240ms</w:t>
      </w:r>
    </w:p>
    <w:p w14:paraId="7AD5E37F" w14:textId="77777777" w:rsidR="00973DFB" w:rsidRDefault="00973DFB" w:rsidP="00973DFB">
      <w:pPr>
        <w:pStyle w:val="PL"/>
      </w:pPr>
      <w:r>
        <w:t xml:space="preserve">              - 480ms</w:t>
      </w:r>
    </w:p>
    <w:p w14:paraId="7A857512" w14:textId="77777777" w:rsidR="00973DFB" w:rsidRDefault="00973DFB" w:rsidP="00973DFB">
      <w:pPr>
        <w:pStyle w:val="PL"/>
      </w:pPr>
      <w:r>
        <w:t xml:space="preserve">              - 640ms</w:t>
      </w:r>
    </w:p>
    <w:p w14:paraId="6CE93024" w14:textId="77777777" w:rsidR="00973DFB" w:rsidRDefault="00973DFB" w:rsidP="00973DFB">
      <w:pPr>
        <w:pStyle w:val="PL"/>
      </w:pPr>
      <w:r>
        <w:t xml:space="preserve">              - 1024ms</w:t>
      </w:r>
    </w:p>
    <w:p w14:paraId="48E8D7FA" w14:textId="77777777" w:rsidR="00973DFB" w:rsidRDefault="00973DFB" w:rsidP="00973DFB">
      <w:pPr>
        <w:pStyle w:val="PL"/>
      </w:pPr>
      <w:r>
        <w:t xml:space="preserve">              - 2048ms</w:t>
      </w:r>
    </w:p>
    <w:p w14:paraId="27B27840" w14:textId="77777777" w:rsidR="00973DFB" w:rsidRDefault="00973DFB" w:rsidP="00973DFB">
      <w:pPr>
        <w:pStyle w:val="PL"/>
      </w:pPr>
      <w:r>
        <w:t xml:space="preserve">              - 5120ms</w:t>
      </w:r>
    </w:p>
    <w:p w14:paraId="04BBEE58" w14:textId="77777777" w:rsidR="00973DFB" w:rsidRDefault="00973DFB" w:rsidP="00973DFB">
      <w:pPr>
        <w:pStyle w:val="PL"/>
      </w:pPr>
      <w:r>
        <w:t xml:space="preserve">              - 10240ms</w:t>
      </w:r>
    </w:p>
    <w:p w14:paraId="38B35733" w14:textId="77777777" w:rsidR="00973DFB" w:rsidRDefault="00973DFB" w:rsidP="00973DFB">
      <w:pPr>
        <w:pStyle w:val="PL"/>
      </w:pPr>
      <w:r>
        <w:t xml:space="preserve">              - 60000ms</w:t>
      </w:r>
    </w:p>
    <w:p w14:paraId="5324FFF7" w14:textId="77777777" w:rsidR="00973DFB" w:rsidRDefault="00973DFB" w:rsidP="00973DFB">
      <w:pPr>
        <w:pStyle w:val="PL"/>
      </w:pPr>
      <w:r>
        <w:t xml:space="preserve">              - 360000ms</w:t>
      </w:r>
    </w:p>
    <w:p w14:paraId="4D7C88A9" w14:textId="77777777" w:rsidR="00973DFB" w:rsidRDefault="00973DFB" w:rsidP="00973DFB">
      <w:pPr>
        <w:pStyle w:val="PL"/>
      </w:pPr>
      <w:r>
        <w:t xml:space="preserve">              - 720000ms</w:t>
      </w:r>
    </w:p>
    <w:p w14:paraId="3D93A4BF" w14:textId="77777777" w:rsidR="00973DFB" w:rsidRDefault="00973DFB" w:rsidP="00973DFB">
      <w:pPr>
        <w:pStyle w:val="PL"/>
      </w:pPr>
      <w:r>
        <w:t xml:space="preserve">              - 1800000ms</w:t>
      </w:r>
    </w:p>
    <w:p w14:paraId="6423F5B2" w14:textId="77777777" w:rsidR="00973DFB" w:rsidRDefault="00973DFB" w:rsidP="00973DFB">
      <w:pPr>
        <w:pStyle w:val="PL"/>
      </w:pPr>
      <w:r>
        <w:t xml:space="preserve">              - 3600000ms</w:t>
      </w:r>
    </w:p>
    <w:p w14:paraId="5295A45A" w14:textId="77777777" w:rsidR="00973DFB" w:rsidRDefault="00973DFB" w:rsidP="00973DFB">
      <w:pPr>
        <w:pStyle w:val="PL"/>
      </w:pPr>
      <w:r>
        <w:t xml:space="preserve">        NR:</w:t>
      </w:r>
    </w:p>
    <w:p w14:paraId="51CEDFBE" w14:textId="77777777" w:rsidR="00973DFB" w:rsidRDefault="00973DFB" w:rsidP="00973DFB">
      <w:pPr>
        <w:pStyle w:val="PL"/>
      </w:pPr>
      <w:r>
        <w:t xml:space="preserve">          type: array</w:t>
      </w:r>
    </w:p>
    <w:p w14:paraId="086A6E11" w14:textId="77777777" w:rsidR="00973DFB" w:rsidRDefault="00973DFB" w:rsidP="00973DFB">
      <w:pPr>
        <w:pStyle w:val="PL"/>
      </w:pPr>
      <w:r>
        <w:t xml:space="preserve">          items:</w:t>
      </w:r>
    </w:p>
    <w:p w14:paraId="760D472F" w14:textId="77777777" w:rsidR="00973DFB" w:rsidRDefault="00973DFB" w:rsidP="00973DFB">
      <w:pPr>
        <w:pStyle w:val="PL"/>
      </w:pPr>
      <w:r>
        <w:t xml:space="preserve">            type: string</w:t>
      </w:r>
    </w:p>
    <w:p w14:paraId="7670BB13" w14:textId="77777777" w:rsidR="00973DFB" w:rsidRDefault="00973DFB" w:rsidP="00973DFB">
      <w:pPr>
        <w:pStyle w:val="PL"/>
      </w:pPr>
      <w:r>
        <w:t xml:space="preserve">            enum:</w:t>
      </w:r>
    </w:p>
    <w:p w14:paraId="5DC5C269" w14:textId="77777777" w:rsidR="00973DFB" w:rsidRDefault="00973DFB" w:rsidP="00973DFB">
      <w:pPr>
        <w:pStyle w:val="PL"/>
      </w:pPr>
      <w:r>
        <w:t xml:space="preserve">              - 120ms</w:t>
      </w:r>
    </w:p>
    <w:p w14:paraId="06C00F63" w14:textId="77777777" w:rsidR="00973DFB" w:rsidRDefault="00973DFB" w:rsidP="00973DFB">
      <w:pPr>
        <w:pStyle w:val="PL"/>
      </w:pPr>
      <w:r>
        <w:t xml:space="preserve">              - 240ms</w:t>
      </w:r>
    </w:p>
    <w:p w14:paraId="111B0942" w14:textId="77777777" w:rsidR="00973DFB" w:rsidRDefault="00973DFB" w:rsidP="00973DFB">
      <w:pPr>
        <w:pStyle w:val="PL"/>
      </w:pPr>
      <w:r>
        <w:t xml:space="preserve">              - 480ms</w:t>
      </w:r>
    </w:p>
    <w:p w14:paraId="553ED69B" w14:textId="77777777" w:rsidR="00973DFB" w:rsidRDefault="00973DFB" w:rsidP="00973DFB">
      <w:pPr>
        <w:pStyle w:val="PL"/>
      </w:pPr>
      <w:r>
        <w:t xml:space="preserve">              - 640ms</w:t>
      </w:r>
    </w:p>
    <w:p w14:paraId="66BBE9E6" w14:textId="77777777" w:rsidR="00973DFB" w:rsidRDefault="00973DFB" w:rsidP="00973DFB">
      <w:pPr>
        <w:pStyle w:val="PL"/>
      </w:pPr>
      <w:r>
        <w:t xml:space="preserve">              - 1024ms</w:t>
      </w:r>
    </w:p>
    <w:p w14:paraId="5209047B" w14:textId="77777777" w:rsidR="00973DFB" w:rsidRDefault="00973DFB" w:rsidP="00973DFB">
      <w:pPr>
        <w:pStyle w:val="PL"/>
      </w:pPr>
      <w:r>
        <w:t xml:space="preserve">              - 2048ms</w:t>
      </w:r>
    </w:p>
    <w:p w14:paraId="3EFDBA0D" w14:textId="77777777" w:rsidR="00973DFB" w:rsidRDefault="00973DFB" w:rsidP="00973DFB">
      <w:pPr>
        <w:pStyle w:val="PL"/>
      </w:pPr>
      <w:r>
        <w:t xml:space="preserve">              - 5120ms</w:t>
      </w:r>
    </w:p>
    <w:p w14:paraId="26D7569F" w14:textId="77777777" w:rsidR="00973DFB" w:rsidRDefault="00973DFB" w:rsidP="00973DFB">
      <w:pPr>
        <w:pStyle w:val="PL"/>
      </w:pPr>
      <w:r>
        <w:t xml:space="preserve">              - 10240ms</w:t>
      </w:r>
    </w:p>
    <w:p w14:paraId="2E22D9B2" w14:textId="77777777" w:rsidR="00973DFB" w:rsidRDefault="00973DFB" w:rsidP="00973DFB">
      <w:pPr>
        <w:pStyle w:val="PL"/>
      </w:pPr>
      <w:r>
        <w:t xml:space="preserve">              - 20480ms</w:t>
      </w:r>
    </w:p>
    <w:p w14:paraId="0A064388" w14:textId="77777777" w:rsidR="00973DFB" w:rsidRDefault="00973DFB" w:rsidP="00973DFB">
      <w:pPr>
        <w:pStyle w:val="PL"/>
      </w:pPr>
      <w:r>
        <w:t xml:space="preserve">              - 40960ms</w:t>
      </w:r>
    </w:p>
    <w:p w14:paraId="2D595EEC" w14:textId="77777777" w:rsidR="00973DFB" w:rsidRDefault="00973DFB" w:rsidP="00973DFB">
      <w:pPr>
        <w:pStyle w:val="PL"/>
      </w:pPr>
      <w:r>
        <w:t xml:space="preserve">              - 60000ms</w:t>
      </w:r>
    </w:p>
    <w:p w14:paraId="589B4525" w14:textId="77777777" w:rsidR="00973DFB" w:rsidRDefault="00973DFB" w:rsidP="00973DFB">
      <w:pPr>
        <w:pStyle w:val="PL"/>
      </w:pPr>
      <w:r>
        <w:t xml:space="preserve">              - 360000ms</w:t>
      </w:r>
    </w:p>
    <w:p w14:paraId="57B88C3C" w14:textId="77777777" w:rsidR="00973DFB" w:rsidRDefault="00973DFB" w:rsidP="00973DFB">
      <w:pPr>
        <w:pStyle w:val="PL"/>
      </w:pPr>
      <w:r>
        <w:t xml:space="preserve">              - 720000ms</w:t>
      </w:r>
    </w:p>
    <w:p w14:paraId="5DE8B3EF" w14:textId="77777777" w:rsidR="00973DFB" w:rsidRDefault="00973DFB" w:rsidP="00973DFB">
      <w:pPr>
        <w:pStyle w:val="PL"/>
      </w:pPr>
      <w:r>
        <w:t xml:space="preserve">              - 1800000ms</w:t>
      </w:r>
    </w:p>
    <w:p w14:paraId="434BC55F" w14:textId="77777777" w:rsidR="00973DFB" w:rsidRDefault="00973DFB" w:rsidP="00973DFB">
      <w:pPr>
        <w:pStyle w:val="PL"/>
      </w:pPr>
    </w:p>
    <w:p w14:paraId="4CDF966B" w14:textId="77777777" w:rsidR="00973DFB" w:rsidRDefault="00973DFB" w:rsidP="00973DFB">
      <w:pPr>
        <w:pStyle w:val="PL"/>
      </w:pPr>
      <w:r>
        <w:t xml:space="preserve">    reportType-Type:</w:t>
      </w:r>
    </w:p>
    <w:p w14:paraId="389A5698" w14:textId="77777777" w:rsidR="00973DFB" w:rsidRDefault="00973DFB" w:rsidP="00973DFB">
      <w:pPr>
        <w:pStyle w:val="PL"/>
      </w:pPr>
      <w:r>
        <w:t xml:space="preserve">      description: Report type for logged NR MDT. See details in 3GPP TS 32.422 clause 5.10.27.</w:t>
      </w:r>
    </w:p>
    <w:p w14:paraId="13F8E940" w14:textId="77777777" w:rsidR="00973DFB" w:rsidRDefault="00973DFB" w:rsidP="00973DFB">
      <w:pPr>
        <w:pStyle w:val="PL"/>
      </w:pPr>
      <w:r>
        <w:t xml:space="preserve">      type: string</w:t>
      </w:r>
    </w:p>
    <w:p w14:paraId="4F190288" w14:textId="77777777" w:rsidR="00973DFB" w:rsidRDefault="00973DFB" w:rsidP="00973DFB">
      <w:pPr>
        <w:pStyle w:val="PL"/>
      </w:pPr>
      <w:r>
        <w:t xml:space="preserve">      enum:</w:t>
      </w:r>
    </w:p>
    <w:p w14:paraId="0D8303C9" w14:textId="77777777" w:rsidR="00973DFB" w:rsidRDefault="00973DFB" w:rsidP="00973DFB">
      <w:pPr>
        <w:pStyle w:val="PL"/>
      </w:pPr>
      <w:r>
        <w:t xml:space="preserve">        - PERIODICAL</w:t>
      </w:r>
    </w:p>
    <w:p w14:paraId="7634EA77" w14:textId="77777777" w:rsidR="00973DFB" w:rsidRDefault="00973DFB" w:rsidP="00973DFB">
      <w:pPr>
        <w:pStyle w:val="PL"/>
      </w:pPr>
      <w:r>
        <w:t xml:space="preserve">        - EVENT_TRIGGERED</w:t>
      </w:r>
    </w:p>
    <w:p w14:paraId="6713DD20" w14:textId="77777777" w:rsidR="00973DFB" w:rsidRDefault="00973DFB" w:rsidP="00973DFB">
      <w:pPr>
        <w:pStyle w:val="PL"/>
      </w:pPr>
    </w:p>
    <w:p w14:paraId="0017053F" w14:textId="77777777" w:rsidR="00973DFB" w:rsidRDefault="00973DFB" w:rsidP="00973DFB">
      <w:pPr>
        <w:pStyle w:val="PL"/>
      </w:pPr>
      <w:r>
        <w:t xml:space="preserve">    sensorInformation-Type:</w:t>
      </w:r>
    </w:p>
    <w:p w14:paraId="0E30F597" w14:textId="77777777" w:rsidR="00973DFB" w:rsidRDefault="00973DFB" w:rsidP="00973DFB">
      <w:pPr>
        <w:pStyle w:val="PL"/>
      </w:pPr>
      <w:r>
        <w:t xml:space="preserve">      description: See details in 3GPP TS 32.422 clause 5.10.29.</w:t>
      </w:r>
    </w:p>
    <w:p w14:paraId="074A6213" w14:textId="77777777" w:rsidR="00973DFB" w:rsidRDefault="00973DFB" w:rsidP="00973DFB">
      <w:pPr>
        <w:pStyle w:val="PL"/>
      </w:pPr>
      <w:r>
        <w:t xml:space="preserve">      type: array</w:t>
      </w:r>
    </w:p>
    <w:p w14:paraId="4BA12738" w14:textId="77777777" w:rsidR="00973DFB" w:rsidRDefault="00973DFB" w:rsidP="00973DFB">
      <w:pPr>
        <w:pStyle w:val="PL"/>
      </w:pPr>
      <w:r>
        <w:t xml:space="preserve">      items:</w:t>
      </w:r>
    </w:p>
    <w:p w14:paraId="006A7F76" w14:textId="77777777" w:rsidR="00973DFB" w:rsidRDefault="00973DFB" w:rsidP="00973DFB">
      <w:pPr>
        <w:pStyle w:val="PL"/>
      </w:pPr>
      <w:r>
        <w:lastRenderedPageBreak/>
        <w:t xml:space="preserve">        type: string</w:t>
      </w:r>
    </w:p>
    <w:p w14:paraId="10A8734A" w14:textId="77777777" w:rsidR="00973DFB" w:rsidRDefault="00973DFB" w:rsidP="00973DFB">
      <w:pPr>
        <w:pStyle w:val="PL"/>
      </w:pPr>
      <w:r>
        <w:t xml:space="preserve">        enum:</w:t>
      </w:r>
    </w:p>
    <w:p w14:paraId="295B91D0" w14:textId="77777777" w:rsidR="00973DFB" w:rsidRDefault="00973DFB" w:rsidP="00973DFB">
      <w:pPr>
        <w:pStyle w:val="PL"/>
      </w:pPr>
      <w:r>
        <w:t xml:space="preserve">          - BAROMETRIC_PRESSURE</w:t>
      </w:r>
    </w:p>
    <w:p w14:paraId="38F592D2" w14:textId="77777777" w:rsidR="00973DFB" w:rsidRDefault="00973DFB" w:rsidP="00973DFB">
      <w:pPr>
        <w:pStyle w:val="PL"/>
      </w:pPr>
      <w:r>
        <w:t xml:space="preserve">          - UE_SPEED</w:t>
      </w:r>
    </w:p>
    <w:p w14:paraId="400E519A" w14:textId="77777777" w:rsidR="00973DFB" w:rsidRDefault="00973DFB" w:rsidP="00973DFB">
      <w:pPr>
        <w:pStyle w:val="PL"/>
      </w:pPr>
      <w:r>
        <w:t xml:space="preserve">          - UE_ORIENTATION</w:t>
      </w:r>
    </w:p>
    <w:p w14:paraId="005D51DF" w14:textId="77777777" w:rsidR="00973DFB" w:rsidRDefault="00973DFB" w:rsidP="00973DFB">
      <w:pPr>
        <w:pStyle w:val="PL"/>
      </w:pPr>
    </w:p>
    <w:p w14:paraId="171A9215" w14:textId="77777777" w:rsidR="00973DFB" w:rsidRDefault="00973DFB" w:rsidP="00973DFB">
      <w:pPr>
        <w:pStyle w:val="PL"/>
      </w:pPr>
      <w:r>
        <w:t xml:space="preserve">    traceCollectionEntityId-Type:</w:t>
      </w:r>
    </w:p>
    <w:p w14:paraId="716300B3" w14:textId="77777777" w:rsidR="00973DFB" w:rsidRDefault="00973DFB" w:rsidP="00973DFB">
      <w:pPr>
        <w:pStyle w:val="PL"/>
      </w:pPr>
      <w:r>
        <w:t xml:space="preserve">      description: See details in 3GPP TS 32.422 clause 5.10.11. Only TCE Id value may be sent over the air to the UE being configured for Logged MDT.</w:t>
      </w:r>
    </w:p>
    <w:p w14:paraId="7E1ECFC3" w14:textId="77777777" w:rsidR="00973DFB" w:rsidRDefault="00973DFB" w:rsidP="00973DFB">
      <w:pPr>
        <w:pStyle w:val="PL"/>
      </w:pPr>
      <w:r>
        <w:t xml:space="preserve">      type: integer</w:t>
      </w:r>
    </w:p>
    <w:p w14:paraId="7F155E1A" w14:textId="77777777" w:rsidR="00973DFB" w:rsidRDefault="00973DFB" w:rsidP="00973DFB">
      <w:pPr>
        <w:pStyle w:val="PL"/>
      </w:pPr>
    </w:p>
    <w:p w14:paraId="71C80BCB" w14:textId="77777777" w:rsidR="00973DFB" w:rsidRDefault="00973DFB" w:rsidP="00973DFB">
      <w:pPr>
        <w:pStyle w:val="PL"/>
      </w:pPr>
      <w:r>
        <w:t xml:space="preserve">    excessPacketDelayThresholds-Type:</w:t>
      </w:r>
    </w:p>
    <w:p w14:paraId="227970CC" w14:textId="77777777" w:rsidR="00973DFB" w:rsidRDefault="00973DFB" w:rsidP="00973DFB">
      <w:pPr>
        <w:pStyle w:val="PL"/>
      </w:pPr>
      <w:r>
        <w:t xml:space="preserve">      description: Excess Packet Delay Threshold for NR MDT. See details in 3GPP TS 32.422 clause 4.1.1 and 4.1.2.</w:t>
      </w:r>
    </w:p>
    <w:p w14:paraId="27E8F3F0" w14:textId="77777777" w:rsidR="00973DFB" w:rsidRDefault="00973DFB" w:rsidP="00973DFB">
      <w:pPr>
        <w:pStyle w:val="PL"/>
      </w:pPr>
      <w:r>
        <w:t xml:space="preserve">      type: array</w:t>
      </w:r>
    </w:p>
    <w:p w14:paraId="2EE31003" w14:textId="77777777" w:rsidR="00973DFB" w:rsidRDefault="00973DFB" w:rsidP="00973DFB">
      <w:pPr>
        <w:pStyle w:val="PL"/>
      </w:pPr>
      <w:r>
        <w:t xml:space="preserve">      properties:</w:t>
      </w:r>
    </w:p>
    <w:p w14:paraId="57EA040D" w14:textId="77777777" w:rsidR="00973DFB" w:rsidRDefault="00973DFB" w:rsidP="00973DFB">
      <w:pPr>
        <w:pStyle w:val="PL"/>
      </w:pPr>
      <w:r>
        <w:t xml:space="preserve">        fiveQIValue:</w:t>
      </w:r>
    </w:p>
    <w:p w14:paraId="47AA5312" w14:textId="77777777" w:rsidR="00973DFB" w:rsidRDefault="00973DFB" w:rsidP="00973DFB">
      <w:pPr>
        <w:pStyle w:val="PL"/>
      </w:pPr>
      <w:r>
        <w:t xml:space="preserve">          type: integer</w:t>
      </w:r>
    </w:p>
    <w:p w14:paraId="6C41A60A" w14:textId="77777777" w:rsidR="00973DFB" w:rsidRDefault="00973DFB" w:rsidP="00973DFB">
      <w:pPr>
        <w:pStyle w:val="PL"/>
      </w:pPr>
      <w:r>
        <w:t xml:space="preserve">        excessPacketDelayThresholdValue:</w:t>
      </w:r>
    </w:p>
    <w:p w14:paraId="2D8BB8EE" w14:textId="77777777" w:rsidR="00973DFB" w:rsidRDefault="00973DFB" w:rsidP="00973DFB">
      <w:pPr>
        <w:pStyle w:val="PL"/>
      </w:pPr>
      <w:r>
        <w:t xml:space="preserve">          type: string</w:t>
      </w:r>
    </w:p>
    <w:p w14:paraId="6442607E" w14:textId="77777777" w:rsidR="00973DFB" w:rsidRDefault="00973DFB" w:rsidP="00973DFB">
      <w:pPr>
        <w:pStyle w:val="PL"/>
      </w:pPr>
      <w:r>
        <w:t xml:space="preserve">          enum:</w:t>
      </w:r>
    </w:p>
    <w:p w14:paraId="617CC067" w14:textId="77777777" w:rsidR="00973DFB" w:rsidRDefault="00973DFB" w:rsidP="00973DFB">
      <w:pPr>
        <w:pStyle w:val="PL"/>
      </w:pPr>
      <w:r>
        <w:t xml:space="preserve">            - 0.25ms</w:t>
      </w:r>
    </w:p>
    <w:p w14:paraId="09EE0836" w14:textId="77777777" w:rsidR="00973DFB" w:rsidRDefault="00973DFB" w:rsidP="00973DFB">
      <w:pPr>
        <w:pStyle w:val="PL"/>
      </w:pPr>
      <w:r>
        <w:t xml:space="preserve">            - 0.5ms</w:t>
      </w:r>
    </w:p>
    <w:p w14:paraId="0BBDBC76" w14:textId="77777777" w:rsidR="00973DFB" w:rsidRDefault="00973DFB" w:rsidP="00973DFB">
      <w:pPr>
        <w:pStyle w:val="PL"/>
      </w:pPr>
      <w:r>
        <w:t xml:space="preserve">            - 1ms</w:t>
      </w:r>
    </w:p>
    <w:p w14:paraId="08F3C13B" w14:textId="77777777" w:rsidR="00973DFB" w:rsidRDefault="00973DFB" w:rsidP="00973DFB">
      <w:pPr>
        <w:pStyle w:val="PL"/>
      </w:pPr>
      <w:r>
        <w:t xml:space="preserve">            - 2ms</w:t>
      </w:r>
    </w:p>
    <w:p w14:paraId="0A48970E" w14:textId="77777777" w:rsidR="00973DFB" w:rsidRDefault="00973DFB" w:rsidP="00973DFB">
      <w:pPr>
        <w:pStyle w:val="PL"/>
      </w:pPr>
      <w:r>
        <w:t xml:space="preserve">            - 4ms</w:t>
      </w:r>
    </w:p>
    <w:p w14:paraId="1DD7A46B" w14:textId="77777777" w:rsidR="00973DFB" w:rsidRDefault="00973DFB" w:rsidP="00973DFB">
      <w:pPr>
        <w:pStyle w:val="PL"/>
      </w:pPr>
      <w:r>
        <w:t xml:space="preserve">            - 5ms</w:t>
      </w:r>
    </w:p>
    <w:p w14:paraId="74CB566A" w14:textId="77777777" w:rsidR="00973DFB" w:rsidRDefault="00973DFB" w:rsidP="00973DFB">
      <w:pPr>
        <w:pStyle w:val="PL"/>
      </w:pPr>
      <w:r>
        <w:t xml:space="preserve">            - 10ms</w:t>
      </w:r>
    </w:p>
    <w:p w14:paraId="37BF0D88" w14:textId="77777777" w:rsidR="00973DFB" w:rsidRDefault="00973DFB" w:rsidP="00973DFB">
      <w:pPr>
        <w:pStyle w:val="PL"/>
      </w:pPr>
      <w:r>
        <w:t xml:space="preserve">            - 20ms</w:t>
      </w:r>
    </w:p>
    <w:p w14:paraId="3776D8F9" w14:textId="77777777" w:rsidR="00973DFB" w:rsidRDefault="00973DFB" w:rsidP="00973DFB">
      <w:pPr>
        <w:pStyle w:val="PL"/>
      </w:pPr>
      <w:r>
        <w:t xml:space="preserve">            - 30ms</w:t>
      </w:r>
    </w:p>
    <w:p w14:paraId="656E95A2" w14:textId="77777777" w:rsidR="00973DFB" w:rsidRDefault="00973DFB" w:rsidP="00973DFB">
      <w:pPr>
        <w:pStyle w:val="PL"/>
      </w:pPr>
      <w:r>
        <w:t xml:space="preserve">            - 40ms</w:t>
      </w:r>
    </w:p>
    <w:p w14:paraId="5E6F4523" w14:textId="77777777" w:rsidR="00973DFB" w:rsidRDefault="00973DFB" w:rsidP="00973DFB">
      <w:pPr>
        <w:pStyle w:val="PL"/>
      </w:pPr>
      <w:r>
        <w:t xml:space="preserve">            - 50ms</w:t>
      </w:r>
    </w:p>
    <w:p w14:paraId="6DBC2F05" w14:textId="77777777" w:rsidR="00973DFB" w:rsidRDefault="00973DFB" w:rsidP="00973DFB">
      <w:pPr>
        <w:pStyle w:val="PL"/>
      </w:pPr>
      <w:r>
        <w:t xml:space="preserve">            - 60ms</w:t>
      </w:r>
    </w:p>
    <w:p w14:paraId="6764D4D1" w14:textId="77777777" w:rsidR="00973DFB" w:rsidRDefault="00973DFB" w:rsidP="00973DFB">
      <w:pPr>
        <w:pStyle w:val="PL"/>
      </w:pPr>
      <w:r>
        <w:t xml:space="preserve">            - 70ms</w:t>
      </w:r>
    </w:p>
    <w:p w14:paraId="22453576" w14:textId="77777777" w:rsidR="00973DFB" w:rsidRDefault="00973DFB" w:rsidP="00973DFB">
      <w:pPr>
        <w:pStyle w:val="PL"/>
      </w:pPr>
      <w:r>
        <w:t xml:space="preserve">            - 80ms</w:t>
      </w:r>
    </w:p>
    <w:p w14:paraId="5420BA0C" w14:textId="77777777" w:rsidR="00973DFB" w:rsidRDefault="00973DFB" w:rsidP="00973DFB">
      <w:pPr>
        <w:pStyle w:val="PL"/>
      </w:pPr>
      <w:r>
        <w:t xml:space="preserve">            - 90ms</w:t>
      </w:r>
    </w:p>
    <w:p w14:paraId="068E3175" w14:textId="77777777" w:rsidR="00973DFB" w:rsidRDefault="00973DFB" w:rsidP="00973DFB">
      <w:pPr>
        <w:pStyle w:val="PL"/>
      </w:pPr>
      <w:r>
        <w:t xml:space="preserve">            - 100ms</w:t>
      </w:r>
    </w:p>
    <w:p w14:paraId="180C19D7" w14:textId="77777777" w:rsidR="00973DFB" w:rsidRDefault="00973DFB" w:rsidP="00973DFB">
      <w:pPr>
        <w:pStyle w:val="PL"/>
      </w:pPr>
      <w:r>
        <w:t xml:space="preserve">            - 150ms</w:t>
      </w:r>
    </w:p>
    <w:p w14:paraId="234819C2" w14:textId="77777777" w:rsidR="00973DFB" w:rsidRDefault="00973DFB" w:rsidP="00973DFB">
      <w:pPr>
        <w:pStyle w:val="PL"/>
      </w:pPr>
      <w:r>
        <w:t xml:space="preserve">            - 300ms</w:t>
      </w:r>
    </w:p>
    <w:p w14:paraId="2010FA59" w14:textId="77777777" w:rsidR="00973DFB" w:rsidRDefault="00973DFB" w:rsidP="00973DFB">
      <w:pPr>
        <w:pStyle w:val="PL"/>
      </w:pPr>
      <w:r>
        <w:t xml:space="preserve">            - 500ms</w:t>
      </w:r>
    </w:p>
    <w:p w14:paraId="4660FE20" w14:textId="77777777" w:rsidR="00973DFB" w:rsidRDefault="00973DFB" w:rsidP="00973DFB">
      <w:pPr>
        <w:pStyle w:val="PL"/>
      </w:pPr>
    </w:p>
    <w:p w14:paraId="1201EAA5" w14:textId="77777777" w:rsidR="00973DFB" w:rsidRDefault="00973DFB" w:rsidP="00973DFB">
      <w:pPr>
        <w:pStyle w:val="PL"/>
      </w:pPr>
      <w:r>
        <w:t>#-------- end of Definition of types used in Trace control NRM fragment ----------</w:t>
      </w:r>
    </w:p>
    <w:p w14:paraId="6E936753" w14:textId="77777777" w:rsidR="00973DFB" w:rsidRDefault="00973DFB" w:rsidP="00973DFB">
      <w:pPr>
        <w:pStyle w:val="PL"/>
      </w:pPr>
    </w:p>
    <w:p w14:paraId="27EFBB83" w14:textId="77777777" w:rsidR="00973DFB" w:rsidRDefault="00973DFB" w:rsidP="00973DFB">
      <w:pPr>
        <w:pStyle w:val="PL"/>
      </w:pPr>
    </w:p>
    <w:p w14:paraId="32F95AD8" w14:textId="77777777" w:rsidR="00973DFB" w:rsidRDefault="00973DFB" w:rsidP="00973DFB">
      <w:pPr>
        <w:pStyle w:val="PL"/>
      </w:pPr>
      <w:r>
        <w:t>#-------- Definition of abstract IOC Top -----------------------------------------</w:t>
      </w:r>
    </w:p>
    <w:p w14:paraId="231EEA89" w14:textId="77777777" w:rsidR="00973DFB" w:rsidRDefault="00973DFB" w:rsidP="00973DFB">
      <w:pPr>
        <w:pStyle w:val="PL"/>
      </w:pPr>
    </w:p>
    <w:p w14:paraId="741849FB" w14:textId="77777777" w:rsidR="00973DFB" w:rsidRDefault="00973DFB" w:rsidP="00973DFB">
      <w:pPr>
        <w:pStyle w:val="PL"/>
      </w:pPr>
      <w:r>
        <w:t xml:space="preserve">    Top-Attr:</w:t>
      </w:r>
    </w:p>
    <w:p w14:paraId="62DB1592" w14:textId="77777777" w:rsidR="00973DFB" w:rsidRDefault="00973DFB" w:rsidP="00973DFB">
      <w:pPr>
        <w:pStyle w:val="PL"/>
      </w:pPr>
      <w:r>
        <w:t xml:space="preserve">      #  This definition will be deprecated, when all occurances of Top-Attr</w:t>
      </w:r>
    </w:p>
    <w:p w14:paraId="09D777C1" w14:textId="77777777" w:rsidR="00973DFB" w:rsidRDefault="00973DFB" w:rsidP="00973DFB">
      <w:pPr>
        <w:pStyle w:val="PL"/>
      </w:pPr>
      <w:r>
        <w:t xml:space="preserve">      #  </w:t>
      </w:r>
      <w:proofErr w:type="gramStart"/>
      <w:r>
        <w:t>are</w:t>
      </w:r>
      <w:proofErr w:type="gramEnd"/>
      <w:r>
        <w:t xml:space="preserve"> replaced by Top.</w:t>
      </w:r>
    </w:p>
    <w:p w14:paraId="2A19E84D" w14:textId="77777777" w:rsidR="00973DFB" w:rsidRDefault="00973DFB" w:rsidP="00973DFB">
      <w:pPr>
        <w:pStyle w:val="PL"/>
      </w:pPr>
      <w:r>
        <w:t xml:space="preserve">      type: object</w:t>
      </w:r>
    </w:p>
    <w:p w14:paraId="3EF1ACDC" w14:textId="77777777" w:rsidR="00973DFB" w:rsidRDefault="00973DFB" w:rsidP="00973DFB">
      <w:pPr>
        <w:pStyle w:val="PL"/>
      </w:pPr>
      <w:r>
        <w:t xml:space="preserve">      properties:</w:t>
      </w:r>
    </w:p>
    <w:p w14:paraId="58815A6C" w14:textId="77777777" w:rsidR="00973DFB" w:rsidRDefault="00973DFB" w:rsidP="00973DFB">
      <w:pPr>
        <w:pStyle w:val="PL"/>
      </w:pPr>
      <w:r>
        <w:t xml:space="preserve">        id:</w:t>
      </w:r>
    </w:p>
    <w:p w14:paraId="7576CDA7" w14:textId="77777777" w:rsidR="00973DFB" w:rsidRDefault="00973DFB" w:rsidP="00973DFB">
      <w:pPr>
        <w:pStyle w:val="PL"/>
      </w:pPr>
      <w:r>
        <w:t xml:space="preserve">          type: string</w:t>
      </w:r>
    </w:p>
    <w:p w14:paraId="69BC7980" w14:textId="77777777" w:rsidR="00973DFB" w:rsidRDefault="00973DFB" w:rsidP="00973DFB">
      <w:pPr>
        <w:pStyle w:val="PL"/>
      </w:pPr>
      <w:r>
        <w:t xml:space="preserve">          nullable: true</w:t>
      </w:r>
    </w:p>
    <w:p w14:paraId="7E8E0AD3" w14:textId="77777777" w:rsidR="00973DFB" w:rsidRDefault="00973DFB" w:rsidP="00973DFB">
      <w:pPr>
        <w:pStyle w:val="PL"/>
      </w:pPr>
      <w:r>
        <w:t xml:space="preserve">        objectClass:</w:t>
      </w:r>
    </w:p>
    <w:p w14:paraId="2A422D00" w14:textId="77777777" w:rsidR="00973DFB" w:rsidRDefault="00973DFB" w:rsidP="00973DFB">
      <w:pPr>
        <w:pStyle w:val="PL"/>
      </w:pPr>
      <w:r>
        <w:t xml:space="preserve">          type: string</w:t>
      </w:r>
    </w:p>
    <w:p w14:paraId="47C525A7" w14:textId="77777777" w:rsidR="00973DFB" w:rsidRDefault="00973DFB" w:rsidP="00973DFB">
      <w:pPr>
        <w:pStyle w:val="PL"/>
      </w:pPr>
      <w:r>
        <w:t xml:space="preserve">        objectInstance:</w:t>
      </w:r>
    </w:p>
    <w:p w14:paraId="71424A89" w14:textId="77777777" w:rsidR="00973DFB" w:rsidRDefault="00973DFB" w:rsidP="00973DFB">
      <w:pPr>
        <w:pStyle w:val="PL"/>
      </w:pPr>
      <w:r>
        <w:t xml:space="preserve">          $ref: 'TS28623_ComDefs.yaml#/components/schemas/Dn'</w:t>
      </w:r>
    </w:p>
    <w:p w14:paraId="173265EE" w14:textId="77777777" w:rsidR="00973DFB" w:rsidRDefault="00973DFB" w:rsidP="00973DFB">
      <w:pPr>
        <w:pStyle w:val="PL"/>
      </w:pPr>
      <w:r>
        <w:t xml:space="preserve">        VsDataContainer:</w:t>
      </w:r>
    </w:p>
    <w:p w14:paraId="037D0E31" w14:textId="77777777" w:rsidR="00973DFB" w:rsidRDefault="00973DFB" w:rsidP="00973DFB">
      <w:pPr>
        <w:pStyle w:val="PL"/>
      </w:pPr>
      <w:r>
        <w:t xml:space="preserve">          $ref: '#/components/schemas/VsDataContainer-Multiple'</w:t>
      </w:r>
    </w:p>
    <w:p w14:paraId="6F962026" w14:textId="77777777" w:rsidR="00973DFB" w:rsidRDefault="00973DFB" w:rsidP="00973DFB">
      <w:pPr>
        <w:pStyle w:val="PL"/>
      </w:pPr>
      <w:r>
        <w:t xml:space="preserve">      required:</w:t>
      </w:r>
    </w:p>
    <w:p w14:paraId="6D5C5467" w14:textId="77777777" w:rsidR="00973DFB" w:rsidRDefault="00973DFB" w:rsidP="00973DFB">
      <w:pPr>
        <w:pStyle w:val="PL"/>
      </w:pPr>
      <w:r>
        <w:t xml:space="preserve">        - id</w:t>
      </w:r>
    </w:p>
    <w:p w14:paraId="0A1EE457" w14:textId="77777777" w:rsidR="00973DFB" w:rsidRDefault="00973DFB" w:rsidP="00973DFB">
      <w:pPr>
        <w:pStyle w:val="PL"/>
      </w:pPr>
      <w:r>
        <w:t xml:space="preserve">    Top:</w:t>
      </w:r>
    </w:p>
    <w:p w14:paraId="5E2A86E4" w14:textId="77777777" w:rsidR="00973DFB" w:rsidRDefault="00973DFB" w:rsidP="00973DFB">
      <w:pPr>
        <w:pStyle w:val="PL"/>
      </w:pPr>
      <w:r>
        <w:t xml:space="preserve">      type: object</w:t>
      </w:r>
    </w:p>
    <w:p w14:paraId="2085B5E4" w14:textId="77777777" w:rsidR="00973DFB" w:rsidRDefault="00973DFB" w:rsidP="00973DFB">
      <w:pPr>
        <w:pStyle w:val="PL"/>
      </w:pPr>
      <w:r>
        <w:t xml:space="preserve">      properties:</w:t>
      </w:r>
    </w:p>
    <w:p w14:paraId="449FB63B" w14:textId="77777777" w:rsidR="00973DFB" w:rsidRDefault="00973DFB" w:rsidP="00973DFB">
      <w:pPr>
        <w:pStyle w:val="PL"/>
      </w:pPr>
      <w:r>
        <w:t xml:space="preserve">        id:</w:t>
      </w:r>
    </w:p>
    <w:p w14:paraId="3E1EDD6F" w14:textId="77777777" w:rsidR="00973DFB" w:rsidRDefault="00973DFB" w:rsidP="00973DFB">
      <w:pPr>
        <w:pStyle w:val="PL"/>
      </w:pPr>
      <w:r>
        <w:t xml:space="preserve">          type: string</w:t>
      </w:r>
    </w:p>
    <w:p w14:paraId="4121C9A9" w14:textId="77777777" w:rsidR="00973DFB" w:rsidRDefault="00973DFB" w:rsidP="00973DFB">
      <w:pPr>
        <w:pStyle w:val="PL"/>
      </w:pPr>
      <w:r>
        <w:t xml:space="preserve">          nullable: true</w:t>
      </w:r>
    </w:p>
    <w:p w14:paraId="4842262B" w14:textId="77777777" w:rsidR="00973DFB" w:rsidRDefault="00973DFB" w:rsidP="00973DFB">
      <w:pPr>
        <w:pStyle w:val="PL"/>
      </w:pPr>
      <w:r>
        <w:t xml:space="preserve">        objectClass:</w:t>
      </w:r>
    </w:p>
    <w:p w14:paraId="2CBF2E4B" w14:textId="77777777" w:rsidR="00973DFB" w:rsidRDefault="00973DFB" w:rsidP="00973DFB">
      <w:pPr>
        <w:pStyle w:val="PL"/>
      </w:pPr>
      <w:r>
        <w:t xml:space="preserve">          type: string</w:t>
      </w:r>
    </w:p>
    <w:p w14:paraId="3D5FB196" w14:textId="77777777" w:rsidR="00973DFB" w:rsidRDefault="00973DFB" w:rsidP="00973DFB">
      <w:pPr>
        <w:pStyle w:val="PL"/>
      </w:pPr>
      <w:r>
        <w:t xml:space="preserve">        objectInstance:</w:t>
      </w:r>
    </w:p>
    <w:p w14:paraId="1B2CA621" w14:textId="77777777" w:rsidR="00973DFB" w:rsidRDefault="00973DFB" w:rsidP="00973DFB">
      <w:pPr>
        <w:pStyle w:val="PL"/>
      </w:pPr>
      <w:r>
        <w:t xml:space="preserve">          $ref: 'TS28623_ComDefs.yaml#/components/schemas/Dn'</w:t>
      </w:r>
    </w:p>
    <w:p w14:paraId="1AEE0347" w14:textId="77777777" w:rsidR="00973DFB" w:rsidRDefault="00973DFB" w:rsidP="00973DFB">
      <w:pPr>
        <w:pStyle w:val="PL"/>
      </w:pPr>
      <w:r>
        <w:t xml:space="preserve">        VsDataContainer:</w:t>
      </w:r>
    </w:p>
    <w:p w14:paraId="3800729E" w14:textId="77777777" w:rsidR="00973DFB" w:rsidRDefault="00973DFB" w:rsidP="00973DFB">
      <w:pPr>
        <w:pStyle w:val="PL"/>
      </w:pPr>
      <w:r>
        <w:t xml:space="preserve">          $ref: '#/components/schemas/VsDataContainer-Multiple'</w:t>
      </w:r>
    </w:p>
    <w:p w14:paraId="0439D73E" w14:textId="77777777" w:rsidR="00973DFB" w:rsidRDefault="00973DFB" w:rsidP="00973DFB">
      <w:pPr>
        <w:pStyle w:val="PL"/>
      </w:pPr>
      <w:r>
        <w:t xml:space="preserve">      required:</w:t>
      </w:r>
    </w:p>
    <w:p w14:paraId="3A030FB5" w14:textId="77777777" w:rsidR="00973DFB" w:rsidRDefault="00973DFB" w:rsidP="00973DFB">
      <w:pPr>
        <w:pStyle w:val="PL"/>
      </w:pPr>
      <w:r>
        <w:t xml:space="preserve">        - id</w:t>
      </w:r>
    </w:p>
    <w:p w14:paraId="227E76B6" w14:textId="77777777" w:rsidR="00973DFB" w:rsidRDefault="00973DFB" w:rsidP="00973DFB">
      <w:pPr>
        <w:pStyle w:val="PL"/>
      </w:pPr>
    </w:p>
    <w:p w14:paraId="689CE36E" w14:textId="77777777" w:rsidR="00973DFB" w:rsidRDefault="00973DFB" w:rsidP="00973DFB">
      <w:pPr>
        <w:pStyle w:val="PL"/>
      </w:pPr>
      <w:r>
        <w:t>#-------- Definition of IOCs with new name-containments defined in other TS ------</w:t>
      </w:r>
    </w:p>
    <w:p w14:paraId="65CDDF75" w14:textId="77777777" w:rsidR="00973DFB" w:rsidRDefault="00973DFB" w:rsidP="00973DFB">
      <w:pPr>
        <w:pStyle w:val="PL"/>
      </w:pPr>
    </w:p>
    <w:p w14:paraId="260265F2" w14:textId="77777777" w:rsidR="00973DFB" w:rsidRDefault="00973DFB" w:rsidP="00973DFB">
      <w:pPr>
        <w:pStyle w:val="PL"/>
      </w:pPr>
      <w:r>
        <w:t xml:space="preserve">    SubNetwork-Attr:</w:t>
      </w:r>
    </w:p>
    <w:p w14:paraId="450DB19B" w14:textId="77777777" w:rsidR="00973DFB" w:rsidRDefault="00973DFB" w:rsidP="00973DFB">
      <w:pPr>
        <w:pStyle w:val="PL"/>
      </w:pPr>
      <w:r>
        <w:t xml:space="preserve">      type: object</w:t>
      </w:r>
    </w:p>
    <w:p w14:paraId="39636618" w14:textId="77777777" w:rsidR="00973DFB" w:rsidRDefault="00973DFB" w:rsidP="00973DFB">
      <w:pPr>
        <w:pStyle w:val="PL"/>
      </w:pPr>
      <w:r>
        <w:t xml:space="preserve">      properties:</w:t>
      </w:r>
    </w:p>
    <w:p w14:paraId="355077F1" w14:textId="77777777" w:rsidR="00973DFB" w:rsidRDefault="00973DFB" w:rsidP="00973DFB">
      <w:pPr>
        <w:pStyle w:val="PL"/>
      </w:pPr>
      <w:r>
        <w:t xml:space="preserve">        dnPrefix:</w:t>
      </w:r>
    </w:p>
    <w:p w14:paraId="6B162E7E" w14:textId="77777777" w:rsidR="00973DFB" w:rsidRDefault="00973DFB" w:rsidP="00973DFB">
      <w:pPr>
        <w:pStyle w:val="PL"/>
      </w:pPr>
      <w:r>
        <w:t xml:space="preserve">          type: string</w:t>
      </w:r>
    </w:p>
    <w:p w14:paraId="4D027EB9" w14:textId="77777777" w:rsidR="00973DFB" w:rsidRDefault="00973DFB" w:rsidP="00973DFB">
      <w:pPr>
        <w:pStyle w:val="PL"/>
      </w:pPr>
      <w:r>
        <w:t xml:space="preserve">        userLabel:</w:t>
      </w:r>
    </w:p>
    <w:p w14:paraId="73C46F39" w14:textId="77777777" w:rsidR="00973DFB" w:rsidRDefault="00973DFB" w:rsidP="00973DFB">
      <w:pPr>
        <w:pStyle w:val="PL"/>
      </w:pPr>
      <w:r>
        <w:t xml:space="preserve">          type: string</w:t>
      </w:r>
    </w:p>
    <w:p w14:paraId="51EBCCC0" w14:textId="77777777" w:rsidR="00973DFB" w:rsidRDefault="00973DFB" w:rsidP="00973DFB">
      <w:pPr>
        <w:pStyle w:val="PL"/>
      </w:pPr>
      <w:r>
        <w:t xml:space="preserve">        userDefinedNetworkType:</w:t>
      </w:r>
    </w:p>
    <w:p w14:paraId="5E1AC315" w14:textId="77777777" w:rsidR="00973DFB" w:rsidRDefault="00973DFB" w:rsidP="00973DFB">
      <w:pPr>
        <w:pStyle w:val="PL"/>
      </w:pPr>
      <w:r>
        <w:t xml:space="preserve">          type: string</w:t>
      </w:r>
    </w:p>
    <w:p w14:paraId="43BAD498" w14:textId="77777777" w:rsidR="00973DFB" w:rsidRDefault="00973DFB" w:rsidP="00973DFB">
      <w:pPr>
        <w:pStyle w:val="PL"/>
      </w:pPr>
      <w:r>
        <w:t xml:space="preserve">        setOfMcc:</w:t>
      </w:r>
    </w:p>
    <w:p w14:paraId="717AAE7F" w14:textId="77777777" w:rsidR="00973DFB" w:rsidRDefault="00973DFB" w:rsidP="00973DFB">
      <w:pPr>
        <w:pStyle w:val="PL"/>
      </w:pPr>
      <w:r>
        <w:t xml:space="preserve">          type: array</w:t>
      </w:r>
    </w:p>
    <w:p w14:paraId="0A8531D4" w14:textId="77777777" w:rsidR="00973DFB" w:rsidRDefault="00973DFB" w:rsidP="00973DFB">
      <w:pPr>
        <w:pStyle w:val="PL"/>
      </w:pPr>
      <w:r>
        <w:t xml:space="preserve">          items:</w:t>
      </w:r>
    </w:p>
    <w:p w14:paraId="32D556E0" w14:textId="77777777" w:rsidR="00973DFB" w:rsidRDefault="00973DFB" w:rsidP="00973DFB">
      <w:pPr>
        <w:pStyle w:val="PL"/>
      </w:pPr>
      <w:r>
        <w:t xml:space="preserve">            $ref: 'TS28623_ComDefs.yaml#/components/schemas/Mcc'</w:t>
      </w:r>
    </w:p>
    <w:p w14:paraId="3D72A671" w14:textId="77777777" w:rsidR="00973DFB" w:rsidRDefault="00973DFB" w:rsidP="00973DFB">
      <w:pPr>
        <w:pStyle w:val="PL"/>
      </w:pPr>
      <w:r>
        <w:t xml:space="preserve">        priorityLabel:</w:t>
      </w:r>
    </w:p>
    <w:p w14:paraId="7268196F" w14:textId="77777777" w:rsidR="00973DFB" w:rsidRDefault="00973DFB" w:rsidP="00973DFB">
      <w:pPr>
        <w:pStyle w:val="PL"/>
      </w:pPr>
      <w:r>
        <w:t xml:space="preserve">          type: integer</w:t>
      </w:r>
    </w:p>
    <w:p w14:paraId="1EA4B61B" w14:textId="77777777" w:rsidR="00973DFB" w:rsidRDefault="00973DFB" w:rsidP="00973DFB">
      <w:pPr>
        <w:pStyle w:val="PL"/>
      </w:pPr>
      <w:r>
        <w:t xml:space="preserve">        supportedPerfMetricGroups:</w:t>
      </w:r>
    </w:p>
    <w:p w14:paraId="2FEAEA2C" w14:textId="77777777" w:rsidR="00973DFB" w:rsidRDefault="00973DFB" w:rsidP="00973DFB">
      <w:pPr>
        <w:pStyle w:val="PL"/>
      </w:pPr>
      <w:r>
        <w:t xml:space="preserve">          type: array</w:t>
      </w:r>
    </w:p>
    <w:p w14:paraId="622674F2" w14:textId="77777777" w:rsidR="00973DFB" w:rsidRDefault="00973DFB" w:rsidP="00973DFB">
      <w:pPr>
        <w:pStyle w:val="PL"/>
      </w:pPr>
      <w:r>
        <w:t xml:space="preserve">          items:</w:t>
      </w:r>
    </w:p>
    <w:p w14:paraId="78615562" w14:textId="77777777" w:rsidR="00973DFB" w:rsidRDefault="00973DFB" w:rsidP="00973DFB">
      <w:pPr>
        <w:pStyle w:val="PL"/>
      </w:pPr>
      <w:r>
        <w:t xml:space="preserve">            $ref: '#/components/schemas/SupportedPerfMetricGroup'</w:t>
      </w:r>
    </w:p>
    <w:p w14:paraId="491578E7" w14:textId="77777777" w:rsidR="00973DFB" w:rsidRDefault="00973DFB" w:rsidP="00973DFB">
      <w:pPr>
        <w:pStyle w:val="PL"/>
      </w:pPr>
      <w:r>
        <w:t xml:space="preserve">        supportedTraceMetrics:</w:t>
      </w:r>
    </w:p>
    <w:p w14:paraId="57CC09C3" w14:textId="77777777" w:rsidR="00973DFB" w:rsidRDefault="00973DFB" w:rsidP="00973DFB">
      <w:pPr>
        <w:pStyle w:val="PL"/>
      </w:pPr>
      <w:r>
        <w:t xml:space="preserve">          type: array</w:t>
      </w:r>
    </w:p>
    <w:p w14:paraId="499F617F" w14:textId="77777777" w:rsidR="00973DFB" w:rsidRDefault="00973DFB" w:rsidP="00973DFB">
      <w:pPr>
        <w:pStyle w:val="PL"/>
      </w:pPr>
      <w:r>
        <w:t xml:space="preserve">          items:</w:t>
      </w:r>
    </w:p>
    <w:p w14:paraId="026C0EF2" w14:textId="77777777" w:rsidR="00973DFB" w:rsidRDefault="00973DFB" w:rsidP="00973DFB">
      <w:pPr>
        <w:pStyle w:val="PL"/>
      </w:pPr>
      <w:r>
        <w:t xml:space="preserve">            type: string</w:t>
      </w:r>
    </w:p>
    <w:p w14:paraId="06860A2C" w14:textId="77777777" w:rsidR="00973DFB" w:rsidRDefault="00973DFB" w:rsidP="00973DFB">
      <w:pPr>
        <w:pStyle w:val="PL"/>
      </w:pPr>
      <w:r>
        <w:t xml:space="preserve">    ManagedElement-Attr:</w:t>
      </w:r>
    </w:p>
    <w:p w14:paraId="5F40EC90" w14:textId="77777777" w:rsidR="00973DFB" w:rsidRDefault="00973DFB" w:rsidP="00973DFB">
      <w:pPr>
        <w:pStyle w:val="PL"/>
      </w:pPr>
      <w:r>
        <w:t xml:space="preserve">      type: object</w:t>
      </w:r>
    </w:p>
    <w:p w14:paraId="58C03215" w14:textId="77777777" w:rsidR="00973DFB" w:rsidRDefault="00973DFB" w:rsidP="00973DFB">
      <w:pPr>
        <w:pStyle w:val="PL"/>
      </w:pPr>
      <w:r>
        <w:t xml:space="preserve">      properties:</w:t>
      </w:r>
    </w:p>
    <w:p w14:paraId="604E421E" w14:textId="77777777" w:rsidR="00973DFB" w:rsidRDefault="00973DFB" w:rsidP="00973DFB">
      <w:pPr>
        <w:pStyle w:val="PL"/>
      </w:pPr>
      <w:r>
        <w:t xml:space="preserve">        dnPrefix:</w:t>
      </w:r>
    </w:p>
    <w:p w14:paraId="354B67B8" w14:textId="77777777" w:rsidR="00973DFB" w:rsidRDefault="00973DFB" w:rsidP="00973DFB">
      <w:pPr>
        <w:pStyle w:val="PL"/>
      </w:pPr>
      <w:r>
        <w:t xml:space="preserve">          type: string</w:t>
      </w:r>
    </w:p>
    <w:p w14:paraId="28D6CA1F" w14:textId="77777777" w:rsidR="00973DFB" w:rsidRDefault="00973DFB" w:rsidP="00973DFB">
      <w:pPr>
        <w:pStyle w:val="PL"/>
      </w:pPr>
      <w:r>
        <w:t xml:space="preserve">        managedElementTypeList:</w:t>
      </w:r>
    </w:p>
    <w:p w14:paraId="5314DDA7" w14:textId="77777777" w:rsidR="00973DFB" w:rsidRDefault="00973DFB" w:rsidP="00973DFB">
      <w:pPr>
        <w:pStyle w:val="PL"/>
      </w:pPr>
      <w:r>
        <w:t xml:space="preserve">          type: array</w:t>
      </w:r>
    </w:p>
    <w:p w14:paraId="62883A10" w14:textId="77777777" w:rsidR="00973DFB" w:rsidRDefault="00973DFB" w:rsidP="00973DFB">
      <w:pPr>
        <w:pStyle w:val="PL"/>
      </w:pPr>
      <w:r>
        <w:t xml:space="preserve">          items:</w:t>
      </w:r>
    </w:p>
    <w:p w14:paraId="1F287552" w14:textId="77777777" w:rsidR="00973DFB" w:rsidRDefault="00973DFB" w:rsidP="00973DFB">
      <w:pPr>
        <w:pStyle w:val="PL"/>
      </w:pPr>
      <w:r>
        <w:t xml:space="preserve">            type: string</w:t>
      </w:r>
    </w:p>
    <w:p w14:paraId="6E2987C7" w14:textId="77777777" w:rsidR="00973DFB" w:rsidRDefault="00973DFB" w:rsidP="00973DFB">
      <w:pPr>
        <w:pStyle w:val="PL"/>
      </w:pPr>
      <w:r>
        <w:t xml:space="preserve">        userLabel:</w:t>
      </w:r>
    </w:p>
    <w:p w14:paraId="4A4AD7F3" w14:textId="77777777" w:rsidR="00973DFB" w:rsidRDefault="00973DFB" w:rsidP="00973DFB">
      <w:pPr>
        <w:pStyle w:val="PL"/>
      </w:pPr>
      <w:r>
        <w:t xml:space="preserve">          type: string</w:t>
      </w:r>
    </w:p>
    <w:p w14:paraId="344B6C74" w14:textId="77777777" w:rsidR="00973DFB" w:rsidRDefault="00973DFB" w:rsidP="00973DFB">
      <w:pPr>
        <w:pStyle w:val="PL"/>
      </w:pPr>
      <w:r>
        <w:t xml:space="preserve">        locationName:</w:t>
      </w:r>
    </w:p>
    <w:p w14:paraId="4C8C7C8D" w14:textId="77777777" w:rsidR="00973DFB" w:rsidRDefault="00973DFB" w:rsidP="00973DFB">
      <w:pPr>
        <w:pStyle w:val="PL"/>
      </w:pPr>
      <w:r>
        <w:t xml:space="preserve">          type: string</w:t>
      </w:r>
    </w:p>
    <w:p w14:paraId="449301F7" w14:textId="77777777" w:rsidR="00973DFB" w:rsidRDefault="00973DFB" w:rsidP="00973DFB">
      <w:pPr>
        <w:pStyle w:val="PL"/>
      </w:pPr>
      <w:r>
        <w:t xml:space="preserve">        managedBy:</w:t>
      </w:r>
    </w:p>
    <w:p w14:paraId="56BF4B47" w14:textId="77777777" w:rsidR="00973DFB" w:rsidRDefault="00973DFB" w:rsidP="00973DFB">
      <w:pPr>
        <w:pStyle w:val="PL"/>
      </w:pPr>
      <w:r>
        <w:t xml:space="preserve">          $ref: 'TS28623_ComDefs.yaml#/components/schemas/DnList'</w:t>
      </w:r>
    </w:p>
    <w:p w14:paraId="03B7C7E0" w14:textId="77777777" w:rsidR="00973DFB" w:rsidRDefault="00973DFB" w:rsidP="00973DFB">
      <w:pPr>
        <w:pStyle w:val="PL"/>
      </w:pPr>
      <w:r>
        <w:t xml:space="preserve">        vendorName:</w:t>
      </w:r>
    </w:p>
    <w:p w14:paraId="3C7B9120" w14:textId="77777777" w:rsidR="00973DFB" w:rsidRDefault="00973DFB" w:rsidP="00973DFB">
      <w:pPr>
        <w:pStyle w:val="PL"/>
      </w:pPr>
      <w:r>
        <w:t xml:space="preserve">          type: string</w:t>
      </w:r>
    </w:p>
    <w:p w14:paraId="6B7B4DAB" w14:textId="77777777" w:rsidR="00973DFB" w:rsidRDefault="00973DFB" w:rsidP="00973DFB">
      <w:pPr>
        <w:pStyle w:val="PL"/>
      </w:pPr>
      <w:r>
        <w:t xml:space="preserve">        userDefinedState:</w:t>
      </w:r>
    </w:p>
    <w:p w14:paraId="745F792D" w14:textId="77777777" w:rsidR="00973DFB" w:rsidRDefault="00973DFB" w:rsidP="00973DFB">
      <w:pPr>
        <w:pStyle w:val="PL"/>
      </w:pPr>
      <w:r>
        <w:t xml:space="preserve">          type: string</w:t>
      </w:r>
    </w:p>
    <w:p w14:paraId="0DB8AE75" w14:textId="77777777" w:rsidR="00973DFB" w:rsidRDefault="00973DFB" w:rsidP="00973DFB">
      <w:pPr>
        <w:pStyle w:val="PL"/>
      </w:pPr>
      <w:r>
        <w:t xml:space="preserve">        swVersion:</w:t>
      </w:r>
    </w:p>
    <w:p w14:paraId="010982C5" w14:textId="77777777" w:rsidR="00973DFB" w:rsidRDefault="00973DFB" w:rsidP="00973DFB">
      <w:pPr>
        <w:pStyle w:val="PL"/>
      </w:pPr>
      <w:r>
        <w:t xml:space="preserve">          type: string</w:t>
      </w:r>
    </w:p>
    <w:p w14:paraId="64EA5EE2" w14:textId="77777777" w:rsidR="00973DFB" w:rsidRDefault="00973DFB" w:rsidP="00973DFB">
      <w:pPr>
        <w:pStyle w:val="PL"/>
      </w:pPr>
      <w:r>
        <w:t xml:space="preserve">        priorityLabel:</w:t>
      </w:r>
    </w:p>
    <w:p w14:paraId="0E470176" w14:textId="77777777" w:rsidR="00973DFB" w:rsidRDefault="00973DFB" w:rsidP="00973DFB">
      <w:pPr>
        <w:pStyle w:val="PL"/>
      </w:pPr>
      <w:r>
        <w:t xml:space="preserve">          type: integer</w:t>
      </w:r>
    </w:p>
    <w:p w14:paraId="550FC663" w14:textId="77777777" w:rsidR="00973DFB" w:rsidRDefault="00973DFB" w:rsidP="00973DFB">
      <w:pPr>
        <w:pStyle w:val="PL"/>
      </w:pPr>
      <w:r>
        <w:t xml:space="preserve">        supportedPerfMetricGroups:</w:t>
      </w:r>
    </w:p>
    <w:p w14:paraId="593A987C" w14:textId="77777777" w:rsidR="00973DFB" w:rsidRDefault="00973DFB" w:rsidP="00973DFB">
      <w:pPr>
        <w:pStyle w:val="PL"/>
      </w:pPr>
      <w:r>
        <w:t xml:space="preserve">          type: array</w:t>
      </w:r>
    </w:p>
    <w:p w14:paraId="37F8A2B1" w14:textId="77777777" w:rsidR="00973DFB" w:rsidRDefault="00973DFB" w:rsidP="00973DFB">
      <w:pPr>
        <w:pStyle w:val="PL"/>
      </w:pPr>
      <w:r>
        <w:t xml:space="preserve">          items:</w:t>
      </w:r>
    </w:p>
    <w:p w14:paraId="58862B61" w14:textId="77777777" w:rsidR="00973DFB" w:rsidRDefault="00973DFB" w:rsidP="00973DFB">
      <w:pPr>
        <w:pStyle w:val="PL"/>
      </w:pPr>
      <w:r>
        <w:t xml:space="preserve">            $ref: '#/components/schemas/SupportedPerfMetricGroup'</w:t>
      </w:r>
    </w:p>
    <w:p w14:paraId="2E3B023B" w14:textId="77777777" w:rsidR="00973DFB" w:rsidRDefault="00973DFB" w:rsidP="00973DFB">
      <w:pPr>
        <w:pStyle w:val="PL"/>
      </w:pPr>
      <w:r>
        <w:t xml:space="preserve">        supportedTraceMetrics:</w:t>
      </w:r>
    </w:p>
    <w:p w14:paraId="28D14AAE" w14:textId="77777777" w:rsidR="00973DFB" w:rsidRDefault="00973DFB" w:rsidP="00973DFB">
      <w:pPr>
        <w:pStyle w:val="PL"/>
      </w:pPr>
      <w:r>
        <w:t xml:space="preserve">          type: array</w:t>
      </w:r>
    </w:p>
    <w:p w14:paraId="002AC65D" w14:textId="77777777" w:rsidR="00973DFB" w:rsidRDefault="00973DFB" w:rsidP="00973DFB">
      <w:pPr>
        <w:pStyle w:val="PL"/>
      </w:pPr>
      <w:r>
        <w:t xml:space="preserve">          items:</w:t>
      </w:r>
    </w:p>
    <w:p w14:paraId="04088666" w14:textId="77777777" w:rsidR="00973DFB" w:rsidRDefault="00973DFB" w:rsidP="00973DFB">
      <w:pPr>
        <w:pStyle w:val="PL"/>
      </w:pPr>
      <w:r>
        <w:t xml:space="preserve">            type: string</w:t>
      </w:r>
    </w:p>
    <w:p w14:paraId="5618BBC4" w14:textId="77777777" w:rsidR="00973DFB" w:rsidRDefault="00973DFB" w:rsidP="00973DFB">
      <w:pPr>
        <w:pStyle w:val="PL"/>
      </w:pPr>
    </w:p>
    <w:p w14:paraId="0DE825B5" w14:textId="77777777" w:rsidR="00973DFB" w:rsidRDefault="00973DFB" w:rsidP="00973DFB">
      <w:pPr>
        <w:pStyle w:val="PL"/>
      </w:pPr>
      <w:r>
        <w:t xml:space="preserve">    SubNetwork-ncO:</w:t>
      </w:r>
    </w:p>
    <w:p w14:paraId="1DFB59BD" w14:textId="77777777" w:rsidR="00973DFB" w:rsidRDefault="00973DFB" w:rsidP="00973DFB">
      <w:pPr>
        <w:pStyle w:val="PL"/>
      </w:pPr>
      <w:r>
        <w:t xml:space="preserve">      type: object</w:t>
      </w:r>
    </w:p>
    <w:p w14:paraId="4EAE57FD" w14:textId="77777777" w:rsidR="00973DFB" w:rsidRDefault="00973DFB" w:rsidP="00973DFB">
      <w:pPr>
        <w:pStyle w:val="PL"/>
      </w:pPr>
      <w:r>
        <w:t xml:space="preserve">      properties:</w:t>
      </w:r>
    </w:p>
    <w:p w14:paraId="117264D2" w14:textId="77777777" w:rsidR="00973DFB" w:rsidRDefault="00973DFB" w:rsidP="00973DFB">
      <w:pPr>
        <w:pStyle w:val="PL"/>
      </w:pPr>
      <w:r>
        <w:t xml:space="preserve">        ManagementNode:</w:t>
      </w:r>
    </w:p>
    <w:p w14:paraId="6C9292F2" w14:textId="77777777" w:rsidR="00973DFB" w:rsidRDefault="00973DFB" w:rsidP="00973DFB">
      <w:pPr>
        <w:pStyle w:val="PL"/>
      </w:pPr>
      <w:r>
        <w:t xml:space="preserve">          $ref: '#/components/schemas/ManagementNode-Multiple'</w:t>
      </w:r>
    </w:p>
    <w:p w14:paraId="4E1C32C4" w14:textId="77777777" w:rsidR="00973DFB" w:rsidRDefault="00973DFB" w:rsidP="00973DFB">
      <w:pPr>
        <w:pStyle w:val="PL"/>
      </w:pPr>
      <w:r>
        <w:t xml:space="preserve">        MnsAgent:</w:t>
      </w:r>
    </w:p>
    <w:p w14:paraId="2AD475ED" w14:textId="77777777" w:rsidR="00973DFB" w:rsidRDefault="00973DFB" w:rsidP="00973DFB">
      <w:pPr>
        <w:pStyle w:val="PL"/>
      </w:pPr>
      <w:r>
        <w:t xml:space="preserve">          $ref: '#/components/schemas/MnsAgent-Multiple'</w:t>
      </w:r>
    </w:p>
    <w:p w14:paraId="33BCCE14" w14:textId="77777777" w:rsidR="00973DFB" w:rsidRDefault="00973DFB" w:rsidP="00973DFB">
      <w:pPr>
        <w:pStyle w:val="PL"/>
      </w:pPr>
      <w:r>
        <w:t xml:space="preserve">        MeContext:</w:t>
      </w:r>
    </w:p>
    <w:p w14:paraId="6D3AABF5" w14:textId="77777777" w:rsidR="00973DFB" w:rsidRDefault="00973DFB" w:rsidP="00973DFB">
      <w:pPr>
        <w:pStyle w:val="PL"/>
      </w:pPr>
      <w:r>
        <w:t xml:space="preserve">          $ref: '#/components/schemas/MeContext-Multiple'</w:t>
      </w:r>
    </w:p>
    <w:p w14:paraId="7EE3B5E9" w14:textId="77777777" w:rsidR="00973DFB" w:rsidRDefault="00973DFB" w:rsidP="00973DFB">
      <w:pPr>
        <w:pStyle w:val="PL"/>
      </w:pPr>
      <w:r>
        <w:t xml:space="preserve">        PerfMetricJob:</w:t>
      </w:r>
    </w:p>
    <w:p w14:paraId="00C698AB" w14:textId="77777777" w:rsidR="00973DFB" w:rsidRDefault="00973DFB" w:rsidP="00973DFB">
      <w:pPr>
        <w:pStyle w:val="PL"/>
      </w:pPr>
      <w:r>
        <w:t xml:space="preserve">          $ref: '#/components/schemas/PerfMetricJob-Multiple'</w:t>
      </w:r>
    </w:p>
    <w:p w14:paraId="5DDB96AF" w14:textId="77777777" w:rsidR="00973DFB" w:rsidRDefault="00973DFB" w:rsidP="00973DFB">
      <w:pPr>
        <w:pStyle w:val="PL"/>
      </w:pPr>
      <w:r>
        <w:t xml:space="preserve">        ThresholdMonitor:</w:t>
      </w:r>
    </w:p>
    <w:p w14:paraId="4C30AB1D" w14:textId="77777777" w:rsidR="00973DFB" w:rsidRDefault="00973DFB" w:rsidP="00973DFB">
      <w:pPr>
        <w:pStyle w:val="PL"/>
      </w:pPr>
      <w:r>
        <w:t xml:space="preserve">          $ref: '#/components/schemas/ThresholdMonitor-Multiple'</w:t>
      </w:r>
    </w:p>
    <w:p w14:paraId="0221604A" w14:textId="77777777" w:rsidR="00973DFB" w:rsidRDefault="00973DFB" w:rsidP="00973DFB">
      <w:pPr>
        <w:pStyle w:val="PL"/>
      </w:pPr>
      <w:r>
        <w:t xml:space="preserve">        TraceJob:</w:t>
      </w:r>
    </w:p>
    <w:p w14:paraId="5577A7CF" w14:textId="77777777" w:rsidR="00973DFB" w:rsidRDefault="00973DFB" w:rsidP="00973DFB">
      <w:pPr>
        <w:pStyle w:val="PL"/>
      </w:pPr>
      <w:r>
        <w:t xml:space="preserve">          $ref: '#/components/schemas/TraceJob-Multiple'</w:t>
      </w:r>
    </w:p>
    <w:p w14:paraId="6A6DA17E" w14:textId="77777777" w:rsidR="00973DFB" w:rsidRDefault="00973DFB" w:rsidP="00973DFB">
      <w:pPr>
        <w:pStyle w:val="PL"/>
      </w:pPr>
      <w:r>
        <w:t xml:space="preserve">        ManagementDataCollection:</w:t>
      </w:r>
    </w:p>
    <w:p w14:paraId="0AD941D5" w14:textId="77777777" w:rsidR="00973DFB" w:rsidRDefault="00973DFB" w:rsidP="00973DFB">
      <w:pPr>
        <w:pStyle w:val="PL"/>
      </w:pPr>
      <w:r>
        <w:t xml:space="preserve">          $ref: '#/components/schemas/ManagementDataCollection-Multiple'</w:t>
      </w:r>
    </w:p>
    <w:p w14:paraId="4BBF40CD" w14:textId="77777777" w:rsidR="00973DFB" w:rsidRDefault="00973DFB" w:rsidP="00973DFB">
      <w:pPr>
        <w:pStyle w:val="PL"/>
      </w:pPr>
      <w:r>
        <w:t xml:space="preserve">        NtfSubscriptionControl:</w:t>
      </w:r>
    </w:p>
    <w:p w14:paraId="0325C9B3" w14:textId="77777777" w:rsidR="00973DFB" w:rsidRDefault="00973DFB" w:rsidP="00973DFB">
      <w:pPr>
        <w:pStyle w:val="PL"/>
      </w:pPr>
      <w:r>
        <w:t xml:space="preserve">          $ref: '#/components/schemas/NtfSubscriptionControl-Multiple'</w:t>
      </w:r>
    </w:p>
    <w:p w14:paraId="5BB7879B" w14:textId="77777777" w:rsidR="00973DFB" w:rsidRDefault="00973DFB" w:rsidP="00973DFB">
      <w:pPr>
        <w:pStyle w:val="PL"/>
      </w:pPr>
      <w:r>
        <w:t xml:space="preserve">        AlarmList:</w:t>
      </w:r>
    </w:p>
    <w:p w14:paraId="2ADA2C44" w14:textId="77777777" w:rsidR="00973DFB" w:rsidRDefault="00973DFB" w:rsidP="00973DFB">
      <w:pPr>
        <w:pStyle w:val="PL"/>
      </w:pPr>
      <w:r>
        <w:t xml:space="preserve">          $ref: '#/components/schemas/AlarmList-Single'</w:t>
      </w:r>
    </w:p>
    <w:p w14:paraId="0EE0E6DA" w14:textId="77777777" w:rsidR="00973DFB" w:rsidRDefault="00973DFB" w:rsidP="00973DFB">
      <w:pPr>
        <w:pStyle w:val="PL"/>
      </w:pPr>
      <w:r>
        <w:t xml:space="preserve">        FileDownloadJob:</w:t>
      </w:r>
    </w:p>
    <w:p w14:paraId="6504EADF" w14:textId="77777777" w:rsidR="00973DFB" w:rsidRDefault="00973DFB" w:rsidP="00973DFB">
      <w:pPr>
        <w:pStyle w:val="PL"/>
      </w:pPr>
      <w:r>
        <w:lastRenderedPageBreak/>
        <w:t xml:space="preserve">          $ref: '#/components/schemas/FileDownloadJob-Multiple'</w:t>
      </w:r>
    </w:p>
    <w:p w14:paraId="08B35744" w14:textId="77777777" w:rsidR="00973DFB" w:rsidRDefault="00973DFB" w:rsidP="00973DFB">
      <w:pPr>
        <w:pStyle w:val="PL"/>
      </w:pPr>
      <w:r>
        <w:t xml:space="preserve">        Files:</w:t>
      </w:r>
    </w:p>
    <w:p w14:paraId="63276E8B" w14:textId="77777777" w:rsidR="00973DFB" w:rsidRDefault="00973DFB" w:rsidP="00973DFB">
      <w:pPr>
        <w:pStyle w:val="PL"/>
      </w:pPr>
      <w:r>
        <w:t xml:space="preserve">          $ref: '#/components/schemas/Files-Multiple'</w:t>
      </w:r>
    </w:p>
    <w:p w14:paraId="7AC8B617" w14:textId="77777777" w:rsidR="00973DFB" w:rsidRDefault="00973DFB" w:rsidP="00973DFB">
      <w:pPr>
        <w:pStyle w:val="PL"/>
      </w:pPr>
      <w:r>
        <w:t xml:space="preserve">        MnsRegistry:</w:t>
      </w:r>
    </w:p>
    <w:p w14:paraId="00FE8A45" w14:textId="77777777" w:rsidR="00973DFB" w:rsidRDefault="00973DFB" w:rsidP="00973DFB">
      <w:pPr>
        <w:pStyle w:val="PL"/>
      </w:pPr>
      <w:r>
        <w:t xml:space="preserve">          $ref: '#/components/schemas/MnsRegistry-Single'</w:t>
      </w:r>
    </w:p>
    <w:p w14:paraId="400B1A8F" w14:textId="77777777" w:rsidR="00973DFB" w:rsidRDefault="00973DFB" w:rsidP="00973DFB">
      <w:pPr>
        <w:pStyle w:val="PL"/>
      </w:pPr>
      <w:r>
        <w:t xml:space="preserve">    ManagedElement-ncO:</w:t>
      </w:r>
    </w:p>
    <w:p w14:paraId="0506C136" w14:textId="77777777" w:rsidR="00973DFB" w:rsidRDefault="00973DFB" w:rsidP="00973DFB">
      <w:pPr>
        <w:pStyle w:val="PL"/>
      </w:pPr>
      <w:r>
        <w:t xml:space="preserve">      type: object</w:t>
      </w:r>
    </w:p>
    <w:p w14:paraId="6F2EEAB6" w14:textId="77777777" w:rsidR="00973DFB" w:rsidRDefault="00973DFB" w:rsidP="00973DFB">
      <w:pPr>
        <w:pStyle w:val="PL"/>
      </w:pPr>
      <w:r>
        <w:t xml:space="preserve">      properties:</w:t>
      </w:r>
    </w:p>
    <w:p w14:paraId="75EF4DDC" w14:textId="77777777" w:rsidR="00973DFB" w:rsidRDefault="00973DFB" w:rsidP="00973DFB">
      <w:pPr>
        <w:pStyle w:val="PL"/>
      </w:pPr>
      <w:r>
        <w:t xml:space="preserve">        MnsAgent:</w:t>
      </w:r>
    </w:p>
    <w:p w14:paraId="788AF9F6" w14:textId="77777777" w:rsidR="00973DFB" w:rsidRDefault="00973DFB" w:rsidP="00973DFB">
      <w:pPr>
        <w:pStyle w:val="PL"/>
      </w:pPr>
      <w:r>
        <w:t xml:space="preserve">          $ref: '#/components/schemas/MnsAgent-Multiple'</w:t>
      </w:r>
    </w:p>
    <w:p w14:paraId="06A45B1D" w14:textId="77777777" w:rsidR="00973DFB" w:rsidRDefault="00973DFB" w:rsidP="00973DFB">
      <w:pPr>
        <w:pStyle w:val="PL"/>
      </w:pPr>
      <w:r>
        <w:t xml:space="preserve">        PerfMetricJob:</w:t>
      </w:r>
    </w:p>
    <w:p w14:paraId="6A482E0A" w14:textId="77777777" w:rsidR="00973DFB" w:rsidRDefault="00973DFB" w:rsidP="00973DFB">
      <w:pPr>
        <w:pStyle w:val="PL"/>
      </w:pPr>
      <w:r>
        <w:t xml:space="preserve">          $ref: '#/components/schemas/PerfMetricJob-Multiple'</w:t>
      </w:r>
    </w:p>
    <w:p w14:paraId="6E1B32E9" w14:textId="77777777" w:rsidR="00973DFB" w:rsidRDefault="00973DFB" w:rsidP="00973DFB">
      <w:pPr>
        <w:pStyle w:val="PL"/>
      </w:pPr>
      <w:r>
        <w:t xml:space="preserve">        ThresholdMonitor:</w:t>
      </w:r>
    </w:p>
    <w:p w14:paraId="247D0976" w14:textId="77777777" w:rsidR="00973DFB" w:rsidRDefault="00973DFB" w:rsidP="00973DFB">
      <w:pPr>
        <w:pStyle w:val="PL"/>
      </w:pPr>
      <w:r>
        <w:t xml:space="preserve">          $ref: '#/components/schemas/ThresholdMonitor-Multiple'</w:t>
      </w:r>
    </w:p>
    <w:p w14:paraId="6BE0AE3C" w14:textId="77777777" w:rsidR="00973DFB" w:rsidRDefault="00973DFB" w:rsidP="00973DFB">
      <w:pPr>
        <w:pStyle w:val="PL"/>
      </w:pPr>
      <w:r>
        <w:t xml:space="preserve">        TraceJob:</w:t>
      </w:r>
    </w:p>
    <w:p w14:paraId="258920BF" w14:textId="77777777" w:rsidR="00973DFB" w:rsidRDefault="00973DFB" w:rsidP="00973DFB">
      <w:pPr>
        <w:pStyle w:val="PL"/>
      </w:pPr>
      <w:r>
        <w:t xml:space="preserve">          $ref: '#/components/schemas/TraceJob-Multiple'</w:t>
      </w:r>
    </w:p>
    <w:p w14:paraId="18B9F710" w14:textId="77777777" w:rsidR="00973DFB" w:rsidRDefault="00973DFB" w:rsidP="00973DFB">
      <w:pPr>
        <w:pStyle w:val="PL"/>
      </w:pPr>
      <w:r>
        <w:t xml:space="preserve">        NtfSubscriptionControl:</w:t>
      </w:r>
    </w:p>
    <w:p w14:paraId="3147D2B7" w14:textId="77777777" w:rsidR="00973DFB" w:rsidRDefault="00973DFB" w:rsidP="00973DFB">
      <w:pPr>
        <w:pStyle w:val="PL"/>
      </w:pPr>
      <w:r>
        <w:t xml:space="preserve">          $ref: '#/components/schemas/NtfSubscriptionControl-Multiple'</w:t>
      </w:r>
    </w:p>
    <w:p w14:paraId="2B6B8F46" w14:textId="77777777" w:rsidR="00973DFB" w:rsidRDefault="00973DFB" w:rsidP="00973DFB">
      <w:pPr>
        <w:pStyle w:val="PL"/>
      </w:pPr>
      <w:r>
        <w:t xml:space="preserve">        AlarmList:</w:t>
      </w:r>
    </w:p>
    <w:p w14:paraId="58642D45" w14:textId="77777777" w:rsidR="00973DFB" w:rsidRDefault="00973DFB" w:rsidP="00973DFB">
      <w:pPr>
        <w:pStyle w:val="PL"/>
      </w:pPr>
      <w:r>
        <w:t xml:space="preserve">          $ref: '#/components/schemas/AlarmList-Single'</w:t>
      </w:r>
    </w:p>
    <w:p w14:paraId="16299CCA" w14:textId="77777777" w:rsidR="00973DFB" w:rsidRDefault="00973DFB" w:rsidP="00973DFB">
      <w:pPr>
        <w:pStyle w:val="PL"/>
      </w:pPr>
      <w:r>
        <w:t xml:space="preserve">        FileDownloadJob:</w:t>
      </w:r>
    </w:p>
    <w:p w14:paraId="5570BA5D" w14:textId="77777777" w:rsidR="00973DFB" w:rsidRDefault="00973DFB" w:rsidP="00973DFB">
      <w:pPr>
        <w:pStyle w:val="PL"/>
      </w:pPr>
      <w:r>
        <w:t xml:space="preserve">          $ref: '#/components/schemas/FileDownloadJob-Multiple'</w:t>
      </w:r>
    </w:p>
    <w:p w14:paraId="60AA587A" w14:textId="77777777" w:rsidR="00973DFB" w:rsidRDefault="00973DFB" w:rsidP="00973DFB">
      <w:pPr>
        <w:pStyle w:val="PL"/>
      </w:pPr>
      <w:r>
        <w:t xml:space="preserve">        Files:</w:t>
      </w:r>
    </w:p>
    <w:p w14:paraId="0211203C" w14:textId="77777777" w:rsidR="00973DFB" w:rsidRDefault="00973DFB" w:rsidP="00973DFB">
      <w:pPr>
        <w:pStyle w:val="PL"/>
      </w:pPr>
      <w:r>
        <w:t xml:space="preserve">          $ref: '#/components/schemas/Files-Multiple'</w:t>
      </w:r>
    </w:p>
    <w:p w14:paraId="660E3E17" w14:textId="77777777" w:rsidR="00973DFB" w:rsidRDefault="00973DFB" w:rsidP="00973DFB">
      <w:pPr>
        <w:pStyle w:val="PL"/>
      </w:pPr>
    </w:p>
    <w:p w14:paraId="4B70DD36" w14:textId="77777777" w:rsidR="00973DFB" w:rsidRDefault="00973DFB" w:rsidP="00973DFB">
      <w:pPr>
        <w:pStyle w:val="PL"/>
      </w:pPr>
      <w:r>
        <w:t>#-------- Definition of abstract IOCs --------------------------------------------</w:t>
      </w:r>
    </w:p>
    <w:p w14:paraId="43E33DD4" w14:textId="77777777" w:rsidR="00973DFB" w:rsidRDefault="00973DFB" w:rsidP="00973DFB">
      <w:pPr>
        <w:pStyle w:val="PL"/>
      </w:pPr>
    </w:p>
    <w:p w14:paraId="7FC7C65A" w14:textId="77777777" w:rsidR="00973DFB" w:rsidRDefault="00973DFB" w:rsidP="00973DFB">
      <w:pPr>
        <w:pStyle w:val="PL"/>
      </w:pPr>
      <w:r>
        <w:t xml:space="preserve">    ManagedFunction-Attr:</w:t>
      </w:r>
    </w:p>
    <w:p w14:paraId="2E1170D2" w14:textId="77777777" w:rsidR="00973DFB" w:rsidRDefault="00973DFB" w:rsidP="00973DFB">
      <w:pPr>
        <w:pStyle w:val="PL"/>
      </w:pPr>
      <w:r>
        <w:t xml:space="preserve">      type: object</w:t>
      </w:r>
    </w:p>
    <w:p w14:paraId="6E21E128" w14:textId="77777777" w:rsidR="00973DFB" w:rsidRDefault="00973DFB" w:rsidP="00973DFB">
      <w:pPr>
        <w:pStyle w:val="PL"/>
      </w:pPr>
      <w:r>
        <w:t xml:space="preserve">      properties:</w:t>
      </w:r>
    </w:p>
    <w:p w14:paraId="24C7B691" w14:textId="77777777" w:rsidR="00973DFB" w:rsidRDefault="00973DFB" w:rsidP="00973DFB">
      <w:pPr>
        <w:pStyle w:val="PL"/>
      </w:pPr>
      <w:r>
        <w:t xml:space="preserve">        userLabel:</w:t>
      </w:r>
    </w:p>
    <w:p w14:paraId="1CB3960B" w14:textId="77777777" w:rsidR="00973DFB" w:rsidRDefault="00973DFB" w:rsidP="00973DFB">
      <w:pPr>
        <w:pStyle w:val="PL"/>
      </w:pPr>
      <w:r>
        <w:t xml:space="preserve">          type: string</w:t>
      </w:r>
    </w:p>
    <w:p w14:paraId="308FF4C5" w14:textId="77777777" w:rsidR="00973DFB" w:rsidRDefault="00973DFB" w:rsidP="00973DFB">
      <w:pPr>
        <w:pStyle w:val="PL"/>
      </w:pPr>
      <w:r>
        <w:t xml:space="preserve">        vnfParametersList:</w:t>
      </w:r>
    </w:p>
    <w:p w14:paraId="1DADFC11" w14:textId="77777777" w:rsidR="00973DFB" w:rsidRDefault="00973DFB" w:rsidP="00973DFB">
      <w:pPr>
        <w:pStyle w:val="PL"/>
      </w:pPr>
      <w:r>
        <w:t xml:space="preserve">          type: array</w:t>
      </w:r>
    </w:p>
    <w:p w14:paraId="36ABCB21" w14:textId="77777777" w:rsidR="00973DFB" w:rsidRDefault="00973DFB" w:rsidP="00973DFB">
      <w:pPr>
        <w:pStyle w:val="PL"/>
      </w:pPr>
      <w:r>
        <w:t xml:space="preserve">          items:</w:t>
      </w:r>
    </w:p>
    <w:p w14:paraId="779C783E" w14:textId="77777777" w:rsidR="00973DFB" w:rsidRDefault="00973DFB" w:rsidP="00973DFB">
      <w:pPr>
        <w:pStyle w:val="PL"/>
      </w:pPr>
      <w:r>
        <w:t xml:space="preserve">            $ref: '#/components/schemas/VnfParameter'</w:t>
      </w:r>
    </w:p>
    <w:p w14:paraId="48BDD8C3" w14:textId="77777777" w:rsidR="00973DFB" w:rsidRDefault="00973DFB" w:rsidP="00973DFB">
      <w:pPr>
        <w:pStyle w:val="PL"/>
      </w:pPr>
      <w:r>
        <w:t xml:space="preserve">        peeParametersList:</w:t>
      </w:r>
    </w:p>
    <w:p w14:paraId="36317C98" w14:textId="77777777" w:rsidR="00973DFB" w:rsidRDefault="00973DFB" w:rsidP="00973DFB">
      <w:pPr>
        <w:pStyle w:val="PL"/>
      </w:pPr>
      <w:r>
        <w:t xml:space="preserve">          type: array</w:t>
      </w:r>
    </w:p>
    <w:p w14:paraId="23859F33" w14:textId="77777777" w:rsidR="00973DFB" w:rsidRDefault="00973DFB" w:rsidP="00973DFB">
      <w:pPr>
        <w:pStyle w:val="PL"/>
      </w:pPr>
      <w:r>
        <w:t xml:space="preserve">          items:</w:t>
      </w:r>
    </w:p>
    <w:p w14:paraId="5839220C" w14:textId="77777777" w:rsidR="00973DFB" w:rsidRDefault="00973DFB" w:rsidP="00973DFB">
      <w:pPr>
        <w:pStyle w:val="PL"/>
      </w:pPr>
      <w:r>
        <w:t xml:space="preserve">            $ref: '#/components/schemas/PeeParameter'</w:t>
      </w:r>
    </w:p>
    <w:p w14:paraId="22DBFAE1" w14:textId="77777777" w:rsidR="00973DFB" w:rsidRDefault="00973DFB" w:rsidP="00973DFB">
      <w:pPr>
        <w:pStyle w:val="PL"/>
      </w:pPr>
      <w:r>
        <w:t xml:space="preserve">        priorityLabel:</w:t>
      </w:r>
    </w:p>
    <w:p w14:paraId="6C345F61" w14:textId="77777777" w:rsidR="00973DFB" w:rsidRDefault="00973DFB" w:rsidP="00973DFB">
      <w:pPr>
        <w:pStyle w:val="PL"/>
      </w:pPr>
      <w:r>
        <w:t xml:space="preserve">          type: integer</w:t>
      </w:r>
    </w:p>
    <w:p w14:paraId="303BFDAE" w14:textId="77777777" w:rsidR="00973DFB" w:rsidRDefault="00973DFB" w:rsidP="00973DFB">
      <w:pPr>
        <w:pStyle w:val="PL"/>
      </w:pPr>
      <w:r>
        <w:t xml:space="preserve">        supportedPerfMetricGroups:</w:t>
      </w:r>
    </w:p>
    <w:p w14:paraId="087FD65A" w14:textId="77777777" w:rsidR="00973DFB" w:rsidRDefault="00973DFB" w:rsidP="00973DFB">
      <w:pPr>
        <w:pStyle w:val="PL"/>
      </w:pPr>
      <w:r>
        <w:t xml:space="preserve">          type: array</w:t>
      </w:r>
    </w:p>
    <w:p w14:paraId="2B4F01E1" w14:textId="77777777" w:rsidR="00973DFB" w:rsidRDefault="00973DFB" w:rsidP="00973DFB">
      <w:pPr>
        <w:pStyle w:val="PL"/>
      </w:pPr>
      <w:r>
        <w:t xml:space="preserve">          items:</w:t>
      </w:r>
    </w:p>
    <w:p w14:paraId="1107DDA6" w14:textId="77777777" w:rsidR="00973DFB" w:rsidRDefault="00973DFB" w:rsidP="00973DFB">
      <w:pPr>
        <w:pStyle w:val="PL"/>
      </w:pPr>
      <w:r>
        <w:t xml:space="preserve">            $ref: '#/components/schemas/SupportedPerfMetricGroup'</w:t>
      </w:r>
    </w:p>
    <w:p w14:paraId="75CED2AA" w14:textId="77777777" w:rsidR="00973DFB" w:rsidRDefault="00973DFB" w:rsidP="00973DFB">
      <w:pPr>
        <w:pStyle w:val="PL"/>
      </w:pPr>
      <w:r>
        <w:t xml:space="preserve">        supportedTraceMetrics:</w:t>
      </w:r>
    </w:p>
    <w:p w14:paraId="1A74A7CA" w14:textId="77777777" w:rsidR="00973DFB" w:rsidRDefault="00973DFB" w:rsidP="00973DFB">
      <w:pPr>
        <w:pStyle w:val="PL"/>
      </w:pPr>
      <w:r>
        <w:t xml:space="preserve">          type: array</w:t>
      </w:r>
    </w:p>
    <w:p w14:paraId="0855B6BF" w14:textId="77777777" w:rsidR="00973DFB" w:rsidRDefault="00973DFB" w:rsidP="00973DFB">
      <w:pPr>
        <w:pStyle w:val="PL"/>
      </w:pPr>
      <w:r>
        <w:t xml:space="preserve">          items:</w:t>
      </w:r>
    </w:p>
    <w:p w14:paraId="5B506001" w14:textId="77777777" w:rsidR="00973DFB" w:rsidRDefault="00973DFB" w:rsidP="00973DFB">
      <w:pPr>
        <w:pStyle w:val="PL"/>
      </w:pPr>
      <w:r>
        <w:t xml:space="preserve">            type: string</w:t>
      </w:r>
    </w:p>
    <w:p w14:paraId="357FDD0E" w14:textId="77777777" w:rsidR="00973DFB" w:rsidRDefault="00973DFB" w:rsidP="00973DFB">
      <w:pPr>
        <w:pStyle w:val="PL"/>
      </w:pPr>
      <w:r>
        <w:t xml:space="preserve">    EP_RP-Attr:</w:t>
      </w:r>
    </w:p>
    <w:p w14:paraId="05504200" w14:textId="77777777" w:rsidR="00973DFB" w:rsidRDefault="00973DFB" w:rsidP="00973DFB">
      <w:pPr>
        <w:pStyle w:val="PL"/>
      </w:pPr>
      <w:r>
        <w:t xml:space="preserve">      type: object</w:t>
      </w:r>
    </w:p>
    <w:p w14:paraId="73009A4B" w14:textId="77777777" w:rsidR="00973DFB" w:rsidRDefault="00973DFB" w:rsidP="00973DFB">
      <w:pPr>
        <w:pStyle w:val="PL"/>
      </w:pPr>
      <w:r>
        <w:t xml:space="preserve">      properties:</w:t>
      </w:r>
    </w:p>
    <w:p w14:paraId="792C1419" w14:textId="77777777" w:rsidR="00973DFB" w:rsidRDefault="00973DFB" w:rsidP="00973DFB">
      <w:pPr>
        <w:pStyle w:val="PL"/>
      </w:pPr>
      <w:r>
        <w:t xml:space="preserve">        userLabel:</w:t>
      </w:r>
    </w:p>
    <w:p w14:paraId="2B0BEFCE" w14:textId="77777777" w:rsidR="00973DFB" w:rsidRDefault="00973DFB" w:rsidP="00973DFB">
      <w:pPr>
        <w:pStyle w:val="PL"/>
      </w:pPr>
      <w:r>
        <w:t xml:space="preserve">          type: string</w:t>
      </w:r>
    </w:p>
    <w:p w14:paraId="03FB7AE5" w14:textId="77777777" w:rsidR="00973DFB" w:rsidRDefault="00973DFB" w:rsidP="00973DFB">
      <w:pPr>
        <w:pStyle w:val="PL"/>
      </w:pPr>
      <w:r>
        <w:t xml:space="preserve">        farEndEntity:</w:t>
      </w:r>
    </w:p>
    <w:p w14:paraId="61A65A7D" w14:textId="77777777" w:rsidR="00973DFB" w:rsidRDefault="00973DFB" w:rsidP="00973DFB">
      <w:pPr>
        <w:pStyle w:val="PL"/>
      </w:pPr>
      <w:r>
        <w:t xml:space="preserve">          type: string</w:t>
      </w:r>
    </w:p>
    <w:p w14:paraId="45EA4933" w14:textId="77777777" w:rsidR="00973DFB" w:rsidRDefault="00973DFB" w:rsidP="00973DFB">
      <w:pPr>
        <w:pStyle w:val="PL"/>
      </w:pPr>
      <w:r>
        <w:t xml:space="preserve">        supportedPerfMetricGroups:</w:t>
      </w:r>
    </w:p>
    <w:p w14:paraId="4806F08F" w14:textId="77777777" w:rsidR="00973DFB" w:rsidRDefault="00973DFB" w:rsidP="00973DFB">
      <w:pPr>
        <w:pStyle w:val="PL"/>
      </w:pPr>
      <w:r>
        <w:t xml:space="preserve">          type: array</w:t>
      </w:r>
    </w:p>
    <w:p w14:paraId="4D477F48" w14:textId="77777777" w:rsidR="00973DFB" w:rsidRDefault="00973DFB" w:rsidP="00973DFB">
      <w:pPr>
        <w:pStyle w:val="PL"/>
      </w:pPr>
      <w:r>
        <w:t xml:space="preserve">          items:</w:t>
      </w:r>
    </w:p>
    <w:p w14:paraId="4AEAC51F" w14:textId="77777777" w:rsidR="00973DFB" w:rsidRDefault="00973DFB" w:rsidP="00973DFB">
      <w:pPr>
        <w:pStyle w:val="PL"/>
      </w:pPr>
      <w:r>
        <w:t xml:space="preserve">            $ref: '#/components/schemas/SupportedPerfMetricGroup'</w:t>
      </w:r>
    </w:p>
    <w:p w14:paraId="2B99198B" w14:textId="77777777" w:rsidR="00973DFB" w:rsidRDefault="00973DFB" w:rsidP="00973DFB">
      <w:pPr>
        <w:pStyle w:val="PL"/>
      </w:pPr>
    </w:p>
    <w:p w14:paraId="2B75B6D3" w14:textId="77777777" w:rsidR="00973DFB" w:rsidRDefault="00973DFB" w:rsidP="00973DFB">
      <w:pPr>
        <w:pStyle w:val="PL"/>
      </w:pPr>
      <w:r>
        <w:t xml:space="preserve">    TraceJob-Attr:</w:t>
      </w:r>
    </w:p>
    <w:p w14:paraId="5DF38183" w14:textId="77777777" w:rsidR="00973DFB" w:rsidRDefault="00973DFB" w:rsidP="00973DFB">
      <w:pPr>
        <w:pStyle w:val="PL"/>
      </w:pPr>
      <w:r>
        <w:t xml:space="preserve">      type: object</w:t>
      </w:r>
    </w:p>
    <w:p w14:paraId="61BC55A8" w14:textId="77777777" w:rsidR="00973DFB" w:rsidRDefault="00973DFB" w:rsidP="00973DFB">
      <w:pPr>
        <w:pStyle w:val="PL"/>
      </w:pPr>
      <w:r>
        <w:t xml:space="preserve">      description: abstract class used as a container of all TraceJob attributes</w:t>
      </w:r>
    </w:p>
    <w:p w14:paraId="112EEA6C" w14:textId="77777777" w:rsidR="00973DFB" w:rsidRDefault="00973DFB" w:rsidP="00973DFB">
      <w:pPr>
        <w:pStyle w:val="PL"/>
      </w:pPr>
      <w:r>
        <w:t xml:space="preserve">      properties:</w:t>
      </w:r>
    </w:p>
    <w:p w14:paraId="4FE3E349" w14:textId="77777777" w:rsidR="00973DFB" w:rsidRDefault="00973DFB" w:rsidP="00973DFB">
      <w:pPr>
        <w:pStyle w:val="PL"/>
      </w:pPr>
      <w:r>
        <w:t xml:space="preserve">        jobType:</w:t>
      </w:r>
    </w:p>
    <w:p w14:paraId="74934E3E" w14:textId="77777777" w:rsidR="00973DFB" w:rsidRDefault="00973DFB" w:rsidP="00973DFB">
      <w:pPr>
        <w:pStyle w:val="PL"/>
      </w:pPr>
      <w:r>
        <w:t xml:space="preserve">          $ref: '#/components/schemas/jobType-Type'</w:t>
      </w:r>
    </w:p>
    <w:p w14:paraId="522DA1D9" w14:textId="77777777" w:rsidR="00973DFB" w:rsidRDefault="00973DFB" w:rsidP="00973DFB">
      <w:pPr>
        <w:pStyle w:val="PL"/>
      </w:pPr>
      <w:r>
        <w:t xml:space="preserve">        listOfInterfaces:</w:t>
      </w:r>
    </w:p>
    <w:p w14:paraId="3BA6EF74" w14:textId="77777777" w:rsidR="00973DFB" w:rsidRDefault="00973DFB" w:rsidP="00973DFB">
      <w:pPr>
        <w:pStyle w:val="PL"/>
      </w:pPr>
      <w:r>
        <w:t xml:space="preserve">          $ref: '#/components/schemas/listOfInterfaces-Type'                  </w:t>
      </w:r>
    </w:p>
    <w:p w14:paraId="0E3D0504" w14:textId="77777777" w:rsidR="00973DFB" w:rsidRDefault="00973DFB" w:rsidP="00973DFB">
      <w:pPr>
        <w:pStyle w:val="PL"/>
      </w:pPr>
      <w:r>
        <w:t xml:space="preserve">        listOfNeTypes:</w:t>
      </w:r>
    </w:p>
    <w:p w14:paraId="55F6360E" w14:textId="77777777" w:rsidR="00973DFB" w:rsidRDefault="00973DFB" w:rsidP="00973DFB">
      <w:pPr>
        <w:pStyle w:val="PL"/>
      </w:pPr>
      <w:r>
        <w:t xml:space="preserve">          $ref: '#/components/schemas/listOfNeTypes-Type'</w:t>
      </w:r>
    </w:p>
    <w:p w14:paraId="61849B7D" w14:textId="77777777" w:rsidR="00973DFB" w:rsidRDefault="00973DFB" w:rsidP="00973DFB">
      <w:pPr>
        <w:pStyle w:val="PL"/>
      </w:pPr>
      <w:r>
        <w:t xml:space="preserve">        plmnTarget:</w:t>
      </w:r>
    </w:p>
    <w:p w14:paraId="374DF389" w14:textId="77777777" w:rsidR="00973DFB" w:rsidRDefault="00973DFB" w:rsidP="00973DFB">
      <w:pPr>
        <w:pStyle w:val="PL"/>
      </w:pPr>
      <w:r>
        <w:t xml:space="preserve">          $ref: '#/components/schemas/plmnTarget-Type'</w:t>
      </w:r>
    </w:p>
    <w:p w14:paraId="4484A28A" w14:textId="77777777" w:rsidR="00973DFB" w:rsidRDefault="00973DFB" w:rsidP="00973DFB">
      <w:pPr>
        <w:pStyle w:val="PL"/>
      </w:pPr>
      <w:r>
        <w:t xml:space="preserve">        traceReportingConsumerUri:</w:t>
      </w:r>
    </w:p>
    <w:p w14:paraId="2F5C64D2" w14:textId="77777777" w:rsidR="00973DFB" w:rsidRDefault="00973DFB" w:rsidP="00973DFB">
      <w:pPr>
        <w:pStyle w:val="PL"/>
      </w:pPr>
      <w:r>
        <w:t xml:space="preserve">          $ref: 'TS28623_ComDefs.yaml#/components/schemas/Uri'</w:t>
      </w:r>
    </w:p>
    <w:p w14:paraId="06949A38" w14:textId="77777777" w:rsidR="00973DFB" w:rsidRDefault="00973DFB" w:rsidP="00973DFB">
      <w:pPr>
        <w:pStyle w:val="PL"/>
      </w:pPr>
      <w:r>
        <w:t xml:space="preserve">        traceCollectionEntityIpAddress:</w:t>
      </w:r>
    </w:p>
    <w:p w14:paraId="0DED063A" w14:textId="77777777" w:rsidR="00973DFB" w:rsidRDefault="00973DFB" w:rsidP="00973DFB">
      <w:pPr>
        <w:pStyle w:val="PL"/>
      </w:pPr>
      <w:r>
        <w:t xml:space="preserve">          $ref: '#/components/schemas/IpAddr'</w:t>
      </w:r>
    </w:p>
    <w:p w14:paraId="5914952B" w14:textId="77777777" w:rsidR="00973DFB" w:rsidRDefault="00973DFB" w:rsidP="00973DFB">
      <w:pPr>
        <w:pStyle w:val="PL"/>
      </w:pPr>
      <w:r>
        <w:lastRenderedPageBreak/>
        <w:t xml:space="preserve">        traceDepth:</w:t>
      </w:r>
    </w:p>
    <w:p w14:paraId="05AB7202" w14:textId="77777777" w:rsidR="00973DFB" w:rsidRDefault="00973DFB" w:rsidP="00973DFB">
      <w:pPr>
        <w:pStyle w:val="PL"/>
      </w:pPr>
      <w:r>
        <w:t xml:space="preserve">          $ref: '#/components/schemas/traceDepth-Type'</w:t>
      </w:r>
    </w:p>
    <w:p w14:paraId="1D4172F9" w14:textId="77777777" w:rsidR="00973DFB" w:rsidRDefault="00973DFB" w:rsidP="00973DFB">
      <w:pPr>
        <w:pStyle w:val="PL"/>
      </w:pPr>
      <w:r>
        <w:t xml:space="preserve">        traceReference:</w:t>
      </w:r>
    </w:p>
    <w:p w14:paraId="72E46F6E" w14:textId="77777777" w:rsidR="00973DFB" w:rsidRDefault="00973DFB" w:rsidP="00973DFB">
      <w:pPr>
        <w:pStyle w:val="PL"/>
      </w:pPr>
      <w:r>
        <w:t xml:space="preserve">          $ref: '#/components/schemas/traceReference-Type'</w:t>
      </w:r>
    </w:p>
    <w:p w14:paraId="4093B8E9" w14:textId="77777777" w:rsidR="00973DFB" w:rsidRDefault="00973DFB" w:rsidP="00973DFB">
      <w:pPr>
        <w:pStyle w:val="PL"/>
      </w:pPr>
      <w:r>
        <w:t xml:space="preserve">        traceRecordingSessionReference:</w:t>
      </w:r>
    </w:p>
    <w:p w14:paraId="7E29967C" w14:textId="77777777" w:rsidR="00973DFB" w:rsidRDefault="00973DFB" w:rsidP="00973DFB">
      <w:pPr>
        <w:pStyle w:val="PL"/>
      </w:pPr>
      <w:r>
        <w:t xml:space="preserve">          type: string</w:t>
      </w:r>
    </w:p>
    <w:p w14:paraId="1C7F1D11" w14:textId="77777777" w:rsidR="00973DFB" w:rsidRDefault="00973DFB" w:rsidP="00973DFB">
      <w:pPr>
        <w:pStyle w:val="PL"/>
      </w:pPr>
      <w:r>
        <w:t xml:space="preserve">        jobId:</w:t>
      </w:r>
    </w:p>
    <w:p w14:paraId="538ADF21" w14:textId="77777777" w:rsidR="00973DFB" w:rsidRDefault="00973DFB" w:rsidP="00973DFB">
      <w:pPr>
        <w:pStyle w:val="PL"/>
      </w:pPr>
      <w:r>
        <w:t xml:space="preserve">          type: string</w:t>
      </w:r>
    </w:p>
    <w:p w14:paraId="119ED98C" w14:textId="77777777" w:rsidR="00973DFB" w:rsidRDefault="00973DFB" w:rsidP="00973DFB">
      <w:pPr>
        <w:pStyle w:val="PL"/>
      </w:pPr>
      <w:r>
        <w:t xml:space="preserve">        traceReportingFormat:</w:t>
      </w:r>
    </w:p>
    <w:p w14:paraId="160C7A32" w14:textId="77777777" w:rsidR="00973DFB" w:rsidRDefault="00973DFB" w:rsidP="00973DFB">
      <w:pPr>
        <w:pStyle w:val="PL"/>
      </w:pPr>
      <w:r>
        <w:t xml:space="preserve">          $ref: '#/components/schemas/traceReportingFormat-Type'</w:t>
      </w:r>
    </w:p>
    <w:p w14:paraId="77B89BB0" w14:textId="77777777" w:rsidR="00973DFB" w:rsidRDefault="00973DFB" w:rsidP="00973DFB">
      <w:pPr>
        <w:pStyle w:val="PL"/>
      </w:pPr>
      <w:r>
        <w:t xml:space="preserve">        traceTarget:</w:t>
      </w:r>
    </w:p>
    <w:p w14:paraId="0039B2BE" w14:textId="77777777" w:rsidR="00973DFB" w:rsidRDefault="00973DFB" w:rsidP="00973DFB">
      <w:pPr>
        <w:pStyle w:val="PL"/>
      </w:pPr>
      <w:r>
        <w:t xml:space="preserve">          $ref: '#/components/schemas/traceTarget-Type'</w:t>
      </w:r>
    </w:p>
    <w:p w14:paraId="408AC39E" w14:textId="77777777" w:rsidR="00973DFB" w:rsidRDefault="00973DFB" w:rsidP="00973DFB">
      <w:pPr>
        <w:pStyle w:val="PL"/>
      </w:pPr>
      <w:r>
        <w:t xml:space="preserve">        triggeringEvents:</w:t>
      </w:r>
    </w:p>
    <w:p w14:paraId="267F5EC4" w14:textId="77777777" w:rsidR="00973DFB" w:rsidRDefault="00973DFB" w:rsidP="00973DFB">
      <w:pPr>
        <w:pStyle w:val="PL"/>
      </w:pPr>
      <w:r>
        <w:t xml:space="preserve">          $ref: '#/components/schemas/triggeringEvents-Type'</w:t>
      </w:r>
    </w:p>
    <w:p w14:paraId="7F63494F" w14:textId="77777777" w:rsidR="00973DFB" w:rsidRDefault="00973DFB" w:rsidP="00973DFB">
      <w:pPr>
        <w:pStyle w:val="PL"/>
      </w:pPr>
      <w:r>
        <w:t xml:space="preserve">        anonymizationOfMdtData:</w:t>
      </w:r>
    </w:p>
    <w:p w14:paraId="1F00602D" w14:textId="77777777" w:rsidR="00973DFB" w:rsidRDefault="00973DFB" w:rsidP="00973DFB">
      <w:pPr>
        <w:pStyle w:val="PL"/>
      </w:pPr>
      <w:r>
        <w:t xml:space="preserve">          $ref: '#/components/schemas/anonymizationOfMdtData-Type'</w:t>
      </w:r>
    </w:p>
    <w:p w14:paraId="6C765737" w14:textId="77777777" w:rsidR="00973DFB" w:rsidRDefault="00973DFB" w:rsidP="00973DFB">
      <w:pPr>
        <w:pStyle w:val="PL"/>
      </w:pPr>
      <w:r>
        <w:t xml:space="preserve">        areaConfigurationForNeighCell:</w:t>
      </w:r>
    </w:p>
    <w:p w14:paraId="12FCD404" w14:textId="77777777" w:rsidR="00973DFB" w:rsidRDefault="00973DFB" w:rsidP="00973DFB">
      <w:pPr>
        <w:pStyle w:val="PL"/>
      </w:pPr>
      <w:r>
        <w:t xml:space="preserve">          $ref: '#/components/schemas/AreaConfig'</w:t>
      </w:r>
    </w:p>
    <w:p w14:paraId="085E5AD3" w14:textId="77777777" w:rsidR="00973DFB" w:rsidRDefault="00973DFB" w:rsidP="00973DFB">
      <w:pPr>
        <w:pStyle w:val="PL"/>
      </w:pPr>
      <w:r>
        <w:t xml:space="preserve">        areaScope:</w:t>
      </w:r>
    </w:p>
    <w:p w14:paraId="26CEFB10" w14:textId="77777777" w:rsidR="00973DFB" w:rsidRDefault="00973DFB" w:rsidP="00973DFB">
      <w:pPr>
        <w:pStyle w:val="PL"/>
      </w:pPr>
      <w:r>
        <w:t xml:space="preserve">          type: array</w:t>
      </w:r>
    </w:p>
    <w:p w14:paraId="6D82674E" w14:textId="77777777" w:rsidR="00973DFB" w:rsidRDefault="00973DFB" w:rsidP="00973DFB">
      <w:pPr>
        <w:pStyle w:val="PL"/>
      </w:pPr>
      <w:r>
        <w:t xml:space="preserve">          items:</w:t>
      </w:r>
    </w:p>
    <w:p w14:paraId="3EC21B04" w14:textId="77777777" w:rsidR="00973DFB" w:rsidRDefault="00973DFB" w:rsidP="00973DFB">
      <w:pPr>
        <w:pStyle w:val="PL"/>
      </w:pPr>
      <w:r>
        <w:t xml:space="preserve">            $ref: '#/components/schemas/AreaScope'</w:t>
      </w:r>
    </w:p>
    <w:p w14:paraId="37932FB6" w14:textId="77777777" w:rsidR="00973DFB" w:rsidRDefault="00973DFB" w:rsidP="00973DFB">
      <w:pPr>
        <w:pStyle w:val="PL"/>
      </w:pPr>
      <w:r>
        <w:t xml:space="preserve">        beamLevelMeasurement:</w:t>
      </w:r>
    </w:p>
    <w:p w14:paraId="249A28FE" w14:textId="77777777" w:rsidR="00973DFB" w:rsidRDefault="00973DFB" w:rsidP="00973DFB">
      <w:pPr>
        <w:pStyle w:val="PL"/>
      </w:pPr>
      <w:r>
        <w:t xml:space="preserve">          $ref: '#/components/schemas/beamLevelMeasurement-Type'</w:t>
      </w:r>
    </w:p>
    <w:p w14:paraId="492363E0" w14:textId="77777777" w:rsidR="00973DFB" w:rsidRDefault="00973DFB" w:rsidP="00973DFB">
      <w:pPr>
        <w:pStyle w:val="PL"/>
      </w:pPr>
      <w:r>
        <w:t xml:space="preserve">        collectionPeriodRrmLte:</w:t>
      </w:r>
    </w:p>
    <w:p w14:paraId="6DBB6CC7" w14:textId="77777777" w:rsidR="00973DFB" w:rsidRDefault="00973DFB" w:rsidP="00973DFB">
      <w:pPr>
        <w:pStyle w:val="PL"/>
      </w:pPr>
      <w:r>
        <w:t xml:space="preserve">          $ref: '#/components/schemas/collectionPeriodRrmLte-Type'</w:t>
      </w:r>
    </w:p>
    <w:p w14:paraId="4A48F76B" w14:textId="77777777" w:rsidR="00973DFB" w:rsidRDefault="00973DFB" w:rsidP="00973DFB">
      <w:pPr>
        <w:pStyle w:val="PL"/>
      </w:pPr>
      <w:r>
        <w:t xml:space="preserve">        collectionPeriodM6Lte:</w:t>
      </w:r>
    </w:p>
    <w:p w14:paraId="6C4897B7" w14:textId="77777777" w:rsidR="00973DFB" w:rsidRDefault="00973DFB" w:rsidP="00973DFB">
      <w:pPr>
        <w:pStyle w:val="PL"/>
      </w:pPr>
      <w:r>
        <w:t xml:space="preserve">          $ref: '#/components/schemas/collectionPeriodM6Lte-Type'</w:t>
      </w:r>
    </w:p>
    <w:p w14:paraId="37F12B23" w14:textId="77777777" w:rsidR="00973DFB" w:rsidRDefault="00973DFB" w:rsidP="00973DFB">
      <w:pPr>
        <w:pStyle w:val="PL"/>
      </w:pPr>
      <w:r>
        <w:t xml:space="preserve">        collectionPeriodM7Lte:</w:t>
      </w:r>
    </w:p>
    <w:p w14:paraId="3A10A7AB" w14:textId="77777777" w:rsidR="00973DFB" w:rsidRDefault="00973DFB" w:rsidP="00973DFB">
      <w:pPr>
        <w:pStyle w:val="PL"/>
      </w:pPr>
      <w:r>
        <w:t xml:space="preserve">          $ref: '#/components/schemas/collectionPeriodM7Lte-Type'</w:t>
      </w:r>
    </w:p>
    <w:p w14:paraId="2BFD2FAD" w14:textId="77777777" w:rsidR="00973DFB" w:rsidRDefault="00973DFB" w:rsidP="00973DFB">
      <w:pPr>
        <w:pStyle w:val="PL"/>
      </w:pPr>
      <w:r>
        <w:t xml:space="preserve">        collectionPeriodRrmUmts:</w:t>
      </w:r>
    </w:p>
    <w:p w14:paraId="2B1AD08C" w14:textId="77777777" w:rsidR="00973DFB" w:rsidRDefault="00973DFB" w:rsidP="00973DFB">
      <w:pPr>
        <w:pStyle w:val="PL"/>
      </w:pPr>
      <w:r>
        <w:t xml:space="preserve">          $ref: '#/components/schemas/collectionPeriodRrmUmts-Type'</w:t>
      </w:r>
    </w:p>
    <w:p w14:paraId="3EBF5663" w14:textId="77777777" w:rsidR="00973DFB" w:rsidRDefault="00973DFB" w:rsidP="00973DFB">
      <w:pPr>
        <w:pStyle w:val="PL"/>
      </w:pPr>
      <w:r>
        <w:t xml:space="preserve">        collectionPeriodRrmNr:</w:t>
      </w:r>
    </w:p>
    <w:p w14:paraId="4D61F166" w14:textId="77777777" w:rsidR="00973DFB" w:rsidRDefault="00973DFB" w:rsidP="00973DFB">
      <w:pPr>
        <w:pStyle w:val="PL"/>
      </w:pPr>
      <w:r>
        <w:t xml:space="preserve">          $ref: '#/components/schemas/collectionPeriodRrmNr-Type'</w:t>
      </w:r>
    </w:p>
    <w:p w14:paraId="4176C34D" w14:textId="77777777" w:rsidR="00973DFB" w:rsidRDefault="00973DFB" w:rsidP="00973DFB">
      <w:pPr>
        <w:pStyle w:val="PL"/>
      </w:pPr>
      <w:r>
        <w:t xml:space="preserve">        collectionPeriodM6Nr:</w:t>
      </w:r>
    </w:p>
    <w:p w14:paraId="042F345F" w14:textId="77777777" w:rsidR="00973DFB" w:rsidRDefault="00973DFB" w:rsidP="00973DFB">
      <w:pPr>
        <w:pStyle w:val="PL"/>
      </w:pPr>
      <w:r>
        <w:t xml:space="preserve">          $ref: '#/components/schemas/collectionPeriodM6Nr-Type'</w:t>
      </w:r>
    </w:p>
    <w:p w14:paraId="21F8DA5C" w14:textId="77777777" w:rsidR="00973DFB" w:rsidRDefault="00973DFB" w:rsidP="00973DFB">
      <w:pPr>
        <w:pStyle w:val="PL"/>
      </w:pPr>
      <w:r>
        <w:t xml:space="preserve">        collectionPeriodM7Nr:</w:t>
      </w:r>
    </w:p>
    <w:p w14:paraId="62DDB796" w14:textId="77777777" w:rsidR="00973DFB" w:rsidRDefault="00973DFB" w:rsidP="00973DFB">
      <w:pPr>
        <w:pStyle w:val="PL"/>
      </w:pPr>
      <w:r>
        <w:t xml:space="preserve">          $ref: '#/components/schemas/collectionPeriodM7Nr-Type'</w:t>
      </w:r>
    </w:p>
    <w:p w14:paraId="6ED8F039" w14:textId="77777777" w:rsidR="00973DFB" w:rsidRDefault="00973DFB" w:rsidP="00973DFB">
      <w:pPr>
        <w:pStyle w:val="PL"/>
      </w:pPr>
      <w:r>
        <w:t xml:space="preserve">        eventListForEventTriggeredMeasurement:</w:t>
      </w:r>
    </w:p>
    <w:p w14:paraId="1384A8C8" w14:textId="77777777" w:rsidR="00973DFB" w:rsidRDefault="00973DFB" w:rsidP="00973DFB">
      <w:pPr>
        <w:pStyle w:val="PL"/>
      </w:pPr>
      <w:r>
        <w:t xml:space="preserve">          $ref: '#/components/schemas/eventListForEventTriggeredMeasurement-Type'</w:t>
      </w:r>
    </w:p>
    <w:p w14:paraId="634BADB0" w14:textId="77777777" w:rsidR="00973DFB" w:rsidRDefault="00973DFB" w:rsidP="00973DFB">
      <w:pPr>
        <w:pStyle w:val="PL"/>
      </w:pPr>
      <w:r>
        <w:t xml:space="preserve">        eventThreshold:</w:t>
      </w:r>
    </w:p>
    <w:p w14:paraId="69531925" w14:textId="77777777" w:rsidR="00973DFB" w:rsidRDefault="00973DFB" w:rsidP="00973DFB">
      <w:pPr>
        <w:pStyle w:val="PL"/>
      </w:pPr>
      <w:r>
        <w:t xml:space="preserve">          $ref: '#/components/schemas/eventThreshold-Type'</w:t>
      </w:r>
    </w:p>
    <w:p w14:paraId="33F882F9" w14:textId="77777777" w:rsidR="00973DFB" w:rsidRDefault="00973DFB" w:rsidP="00973DFB">
      <w:pPr>
        <w:pStyle w:val="PL"/>
      </w:pPr>
      <w:r>
        <w:t xml:space="preserve">        listOfMeasurements:</w:t>
      </w:r>
    </w:p>
    <w:p w14:paraId="5FC55ED3" w14:textId="77777777" w:rsidR="00973DFB" w:rsidRDefault="00973DFB" w:rsidP="00973DFB">
      <w:pPr>
        <w:pStyle w:val="PL"/>
      </w:pPr>
      <w:r>
        <w:t xml:space="preserve">          $ref: '#/components/schemas/listOfMeasurements-Type'</w:t>
      </w:r>
    </w:p>
    <w:p w14:paraId="31D3B2B9" w14:textId="77777777" w:rsidR="00973DFB" w:rsidRDefault="00973DFB" w:rsidP="00973DFB">
      <w:pPr>
        <w:pStyle w:val="PL"/>
      </w:pPr>
      <w:r>
        <w:t xml:space="preserve">        loggingDuration:</w:t>
      </w:r>
    </w:p>
    <w:p w14:paraId="217C3688" w14:textId="77777777" w:rsidR="00973DFB" w:rsidRDefault="00973DFB" w:rsidP="00973DFB">
      <w:pPr>
        <w:pStyle w:val="PL"/>
      </w:pPr>
      <w:r>
        <w:t xml:space="preserve">          $ref: '#/components/schemas/loggingDuration-Type'</w:t>
      </w:r>
    </w:p>
    <w:p w14:paraId="3544B249" w14:textId="77777777" w:rsidR="00973DFB" w:rsidRDefault="00973DFB" w:rsidP="00973DFB">
      <w:pPr>
        <w:pStyle w:val="PL"/>
      </w:pPr>
      <w:r>
        <w:t xml:space="preserve">        loggingInterval:</w:t>
      </w:r>
    </w:p>
    <w:p w14:paraId="27785ACF" w14:textId="77777777" w:rsidR="00973DFB" w:rsidRDefault="00973DFB" w:rsidP="00973DFB">
      <w:pPr>
        <w:pStyle w:val="PL"/>
      </w:pPr>
      <w:r>
        <w:t xml:space="preserve">          $ref: '#/components/schemas/loggingInterval-Type'</w:t>
      </w:r>
    </w:p>
    <w:p w14:paraId="4F408B31" w14:textId="77777777" w:rsidR="00973DFB" w:rsidRDefault="00973DFB" w:rsidP="00973DFB">
      <w:pPr>
        <w:pStyle w:val="PL"/>
      </w:pPr>
      <w:r>
        <w:t xml:space="preserve">        eventThresholdL1:</w:t>
      </w:r>
    </w:p>
    <w:p w14:paraId="7A28C864" w14:textId="77777777" w:rsidR="00973DFB" w:rsidRDefault="00973DFB" w:rsidP="00973DFB">
      <w:pPr>
        <w:pStyle w:val="PL"/>
      </w:pPr>
      <w:r>
        <w:t xml:space="preserve">          $ref: '#/components/schemas/eventThresholdL1-Type'</w:t>
      </w:r>
    </w:p>
    <w:p w14:paraId="099C8C42" w14:textId="77777777" w:rsidR="00973DFB" w:rsidRDefault="00973DFB" w:rsidP="00973DFB">
      <w:pPr>
        <w:pStyle w:val="PL"/>
      </w:pPr>
      <w:r>
        <w:t xml:space="preserve">        hysteresisL1:</w:t>
      </w:r>
    </w:p>
    <w:p w14:paraId="55BD710E" w14:textId="77777777" w:rsidR="00973DFB" w:rsidRDefault="00973DFB" w:rsidP="00973DFB">
      <w:pPr>
        <w:pStyle w:val="PL"/>
      </w:pPr>
      <w:r>
        <w:t xml:space="preserve">          $ref: '#/components/schemas/hysteresisL1-Type'</w:t>
      </w:r>
    </w:p>
    <w:p w14:paraId="5FA6FEF3" w14:textId="77777777" w:rsidR="00973DFB" w:rsidRDefault="00973DFB" w:rsidP="00973DFB">
      <w:pPr>
        <w:pStyle w:val="PL"/>
      </w:pPr>
      <w:r>
        <w:t xml:space="preserve">        timeToTriggerL1:</w:t>
      </w:r>
    </w:p>
    <w:p w14:paraId="248F9A74" w14:textId="77777777" w:rsidR="00973DFB" w:rsidRDefault="00973DFB" w:rsidP="00973DFB">
      <w:pPr>
        <w:pStyle w:val="PL"/>
      </w:pPr>
      <w:r>
        <w:t xml:space="preserve">          $ref: '#/components/schemas/timeToTriggerL1-Type'</w:t>
      </w:r>
    </w:p>
    <w:p w14:paraId="34251661" w14:textId="77777777" w:rsidR="00973DFB" w:rsidRDefault="00973DFB" w:rsidP="00973DFB">
      <w:pPr>
        <w:pStyle w:val="PL"/>
      </w:pPr>
      <w:r>
        <w:t xml:space="preserve">        mbsfnAreaList:</w:t>
      </w:r>
    </w:p>
    <w:p w14:paraId="0DD85099" w14:textId="77777777" w:rsidR="00973DFB" w:rsidRDefault="00973DFB" w:rsidP="00973DFB">
      <w:pPr>
        <w:pStyle w:val="PL"/>
      </w:pPr>
      <w:r>
        <w:t xml:space="preserve">          type: array</w:t>
      </w:r>
    </w:p>
    <w:p w14:paraId="3E98AA64" w14:textId="77777777" w:rsidR="00973DFB" w:rsidRDefault="00973DFB" w:rsidP="00973DFB">
      <w:pPr>
        <w:pStyle w:val="PL"/>
      </w:pPr>
      <w:r>
        <w:t xml:space="preserve">          items:</w:t>
      </w:r>
    </w:p>
    <w:p w14:paraId="01CD89A3" w14:textId="77777777" w:rsidR="00973DFB" w:rsidRDefault="00973DFB" w:rsidP="00973DFB">
      <w:pPr>
        <w:pStyle w:val="PL"/>
      </w:pPr>
      <w:r>
        <w:t xml:space="preserve">            $ref: '#/components/schemas/MbsfnArea'</w:t>
      </w:r>
    </w:p>
    <w:p w14:paraId="4525D462" w14:textId="77777777" w:rsidR="00973DFB" w:rsidRDefault="00973DFB" w:rsidP="00973DFB">
      <w:pPr>
        <w:pStyle w:val="PL"/>
      </w:pPr>
      <w:r>
        <w:t xml:space="preserve">        measurementPeriodLte:</w:t>
      </w:r>
    </w:p>
    <w:p w14:paraId="575186D9" w14:textId="77777777" w:rsidR="00973DFB" w:rsidRDefault="00973DFB" w:rsidP="00973DFB">
      <w:pPr>
        <w:pStyle w:val="PL"/>
      </w:pPr>
      <w:r>
        <w:t xml:space="preserve">          $ref: '#/components/schemas/measurementPeriodLte-Type'</w:t>
      </w:r>
    </w:p>
    <w:p w14:paraId="6DAF1C1B" w14:textId="77777777" w:rsidR="00973DFB" w:rsidRDefault="00973DFB" w:rsidP="00973DFB">
      <w:pPr>
        <w:pStyle w:val="PL"/>
      </w:pPr>
      <w:r>
        <w:t xml:space="preserve">        measurementPeriodUmts:</w:t>
      </w:r>
    </w:p>
    <w:p w14:paraId="71D61983" w14:textId="77777777" w:rsidR="00973DFB" w:rsidRDefault="00973DFB" w:rsidP="00973DFB">
      <w:pPr>
        <w:pStyle w:val="PL"/>
      </w:pPr>
      <w:r>
        <w:t xml:space="preserve">          $ref: '#/components/schemas/measurementPeriodUmts-Type'</w:t>
      </w:r>
    </w:p>
    <w:p w14:paraId="3D9DB166" w14:textId="77777777" w:rsidR="00973DFB" w:rsidRDefault="00973DFB" w:rsidP="00973DFB">
      <w:pPr>
        <w:pStyle w:val="PL"/>
      </w:pPr>
      <w:r>
        <w:t xml:space="preserve">        measurementQuantity:</w:t>
      </w:r>
    </w:p>
    <w:p w14:paraId="65AB64CD" w14:textId="77777777" w:rsidR="00973DFB" w:rsidRDefault="00973DFB" w:rsidP="00973DFB">
      <w:pPr>
        <w:pStyle w:val="PL"/>
      </w:pPr>
      <w:r>
        <w:t xml:space="preserve">          $ref: '#/components/schemas/measurementQuantity-Type'</w:t>
      </w:r>
    </w:p>
    <w:p w14:paraId="7B470900" w14:textId="77777777" w:rsidR="00973DFB" w:rsidRDefault="00973DFB" w:rsidP="00973DFB">
      <w:pPr>
        <w:pStyle w:val="PL"/>
      </w:pPr>
      <w:r>
        <w:t xml:space="preserve">        eventThresholdUphUmts:</w:t>
      </w:r>
    </w:p>
    <w:p w14:paraId="6F3140DB" w14:textId="77777777" w:rsidR="00973DFB" w:rsidRDefault="00973DFB" w:rsidP="00973DFB">
      <w:pPr>
        <w:pStyle w:val="PL"/>
      </w:pPr>
      <w:r>
        <w:t xml:space="preserve">          $ref: '#/components/schemas/eventThresholdUphUmts-Type'</w:t>
      </w:r>
    </w:p>
    <w:p w14:paraId="4F91F523" w14:textId="77777777" w:rsidR="00973DFB" w:rsidRDefault="00973DFB" w:rsidP="00973DFB">
      <w:pPr>
        <w:pStyle w:val="PL"/>
      </w:pPr>
      <w:r>
        <w:t xml:space="preserve">        plmnList:</w:t>
      </w:r>
    </w:p>
    <w:p w14:paraId="2D7628FE" w14:textId="77777777" w:rsidR="00973DFB" w:rsidRDefault="00973DFB" w:rsidP="00973DFB">
      <w:pPr>
        <w:pStyle w:val="PL"/>
      </w:pPr>
      <w:r>
        <w:t xml:space="preserve">          $ref: '#/components/schemas/plmnList-Type'</w:t>
      </w:r>
    </w:p>
    <w:p w14:paraId="290F539E" w14:textId="77777777" w:rsidR="00973DFB" w:rsidRDefault="00973DFB" w:rsidP="00973DFB">
      <w:pPr>
        <w:pStyle w:val="PL"/>
      </w:pPr>
      <w:r>
        <w:t xml:space="preserve">        positioningMethod:</w:t>
      </w:r>
    </w:p>
    <w:p w14:paraId="4C07A8D8" w14:textId="77777777" w:rsidR="00973DFB" w:rsidRDefault="00973DFB" w:rsidP="00973DFB">
      <w:pPr>
        <w:pStyle w:val="PL"/>
      </w:pPr>
      <w:r>
        <w:t xml:space="preserve">          $ref: '#/components/schemas/positioningMethod-Type'</w:t>
      </w:r>
    </w:p>
    <w:p w14:paraId="5CE53524" w14:textId="77777777" w:rsidR="00973DFB" w:rsidRDefault="00973DFB" w:rsidP="00973DFB">
      <w:pPr>
        <w:pStyle w:val="PL"/>
      </w:pPr>
      <w:r>
        <w:t xml:space="preserve">        reportAmount:</w:t>
      </w:r>
    </w:p>
    <w:p w14:paraId="60349BA4" w14:textId="77777777" w:rsidR="00973DFB" w:rsidRDefault="00973DFB" w:rsidP="00973DFB">
      <w:pPr>
        <w:pStyle w:val="PL"/>
      </w:pPr>
      <w:r>
        <w:t xml:space="preserve">          $ref: '#/components/schemas/reportAmount-Type'</w:t>
      </w:r>
    </w:p>
    <w:p w14:paraId="5D43BC31" w14:textId="77777777" w:rsidR="00973DFB" w:rsidRDefault="00973DFB" w:rsidP="00973DFB">
      <w:pPr>
        <w:pStyle w:val="PL"/>
      </w:pPr>
      <w:r>
        <w:t xml:space="preserve">        reportingTrigger:</w:t>
      </w:r>
    </w:p>
    <w:p w14:paraId="0A9786EF" w14:textId="77777777" w:rsidR="00973DFB" w:rsidRDefault="00973DFB" w:rsidP="00973DFB">
      <w:pPr>
        <w:pStyle w:val="PL"/>
      </w:pPr>
      <w:r>
        <w:t xml:space="preserve">          $ref: '#/components/schemas/reportingTrigger-Type'</w:t>
      </w:r>
    </w:p>
    <w:p w14:paraId="72203E36" w14:textId="77777777" w:rsidR="00973DFB" w:rsidRDefault="00973DFB" w:rsidP="00973DFB">
      <w:pPr>
        <w:pStyle w:val="PL"/>
      </w:pPr>
      <w:r>
        <w:t xml:space="preserve">        reportInterval:</w:t>
      </w:r>
    </w:p>
    <w:p w14:paraId="59FF9115" w14:textId="77777777" w:rsidR="00973DFB" w:rsidRDefault="00973DFB" w:rsidP="00973DFB">
      <w:pPr>
        <w:pStyle w:val="PL"/>
      </w:pPr>
      <w:r>
        <w:t xml:space="preserve">          $ref: '#/components/schemas/reportInterval-Type'</w:t>
      </w:r>
    </w:p>
    <w:p w14:paraId="3C6DA906" w14:textId="77777777" w:rsidR="00973DFB" w:rsidRDefault="00973DFB" w:rsidP="00973DFB">
      <w:pPr>
        <w:pStyle w:val="PL"/>
      </w:pPr>
      <w:r>
        <w:t xml:space="preserve">        reportType:</w:t>
      </w:r>
    </w:p>
    <w:p w14:paraId="55FA0F37" w14:textId="77777777" w:rsidR="00973DFB" w:rsidRDefault="00973DFB" w:rsidP="00973DFB">
      <w:pPr>
        <w:pStyle w:val="PL"/>
      </w:pPr>
      <w:r>
        <w:t xml:space="preserve">          $ref: '#/components/schemas/reportType-Type'</w:t>
      </w:r>
    </w:p>
    <w:p w14:paraId="7526881F" w14:textId="77777777" w:rsidR="00973DFB" w:rsidRDefault="00973DFB" w:rsidP="00973DFB">
      <w:pPr>
        <w:pStyle w:val="PL"/>
      </w:pPr>
      <w:r>
        <w:lastRenderedPageBreak/>
        <w:t xml:space="preserve">        sensorInformation:</w:t>
      </w:r>
    </w:p>
    <w:p w14:paraId="6240F09D" w14:textId="77777777" w:rsidR="00973DFB" w:rsidRDefault="00973DFB" w:rsidP="00973DFB">
      <w:pPr>
        <w:pStyle w:val="PL"/>
      </w:pPr>
      <w:r>
        <w:t xml:space="preserve">          $ref: '#/components/schemas/sensorInformation-Type'</w:t>
      </w:r>
    </w:p>
    <w:p w14:paraId="705BB1D7" w14:textId="77777777" w:rsidR="00973DFB" w:rsidRDefault="00973DFB" w:rsidP="00973DFB">
      <w:pPr>
        <w:pStyle w:val="PL"/>
      </w:pPr>
      <w:r>
        <w:t xml:space="preserve">        traceCollectionEntityId:</w:t>
      </w:r>
    </w:p>
    <w:p w14:paraId="08C27A26" w14:textId="77777777" w:rsidR="00973DFB" w:rsidRDefault="00973DFB" w:rsidP="00973DFB">
      <w:pPr>
        <w:pStyle w:val="PL"/>
      </w:pPr>
      <w:r>
        <w:t xml:space="preserve">          $ref: '#/components/schemas/traceCollectionEntityId-Type'</w:t>
      </w:r>
    </w:p>
    <w:p w14:paraId="27D4ACCB" w14:textId="77777777" w:rsidR="00973DFB" w:rsidRDefault="00973DFB" w:rsidP="00973DFB">
      <w:pPr>
        <w:pStyle w:val="PL"/>
      </w:pPr>
      <w:r>
        <w:t xml:space="preserve">        excessPacketDelayThresholds:</w:t>
      </w:r>
    </w:p>
    <w:p w14:paraId="24F5A8F0" w14:textId="77777777" w:rsidR="00973DFB" w:rsidRDefault="00973DFB" w:rsidP="00973DFB">
      <w:pPr>
        <w:pStyle w:val="PL"/>
      </w:pPr>
      <w:r>
        <w:t xml:space="preserve">          $ref: '#/components/schemas/excessPacketDelayThresholds-Type'</w:t>
      </w:r>
    </w:p>
    <w:p w14:paraId="7F5EB3B5" w14:textId="77777777" w:rsidR="00973DFB" w:rsidRDefault="00973DFB" w:rsidP="00973DFB">
      <w:pPr>
        <w:pStyle w:val="PL"/>
      </w:pPr>
    </w:p>
    <w:p w14:paraId="6F21339E" w14:textId="77777777" w:rsidR="00973DFB" w:rsidRDefault="00973DFB" w:rsidP="00973DFB">
      <w:pPr>
        <w:pStyle w:val="PL"/>
      </w:pPr>
      <w:r>
        <w:t xml:space="preserve">    ManagedFunction-ncO:</w:t>
      </w:r>
    </w:p>
    <w:p w14:paraId="67C620D1" w14:textId="77777777" w:rsidR="00973DFB" w:rsidRDefault="00973DFB" w:rsidP="00973DFB">
      <w:pPr>
        <w:pStyle w:val="PL"/>
      </w:pPr>
      <w:r>
        <w:t xml:space="preserve">      type: object</w:t>
      </w:r>
    </w:p>
    <w:p w14:paraId="36E5EBD6" w14:textId="77777777" w:rsidR="00973DFB" w:rsidRDefault="00973DFB" w:rsidP="00973DFB">
      <w:pPr>
        <w:pStyle w:val="PL"/>
      </w:pPr>
      <w:r>
        <w:t xml:space="preserve">      properties:</w:t>
      </w:r>
    </w:p>
    <w:p w14:paraId="2D953886" w14:textId="77777777" w:rsidR="00973DFB" w:rsidRDefault="00973DFB" w:rsidP="00973DFB">
      <w:pPr>
        <w:pStyle w:val="PL"/>
      </w:pPr>
      <w:r>
        <w:t xml:space="preserve">        PerfMetricJob:</w:t>
      </w:r>
    </w:p>
    <w:p w14:paraId="50A646F8" w14:textId="77777777" w:rsidR="00973DFB" w:rsidRDefault="00973DFB" w:rsidP="00973DFB">
      <w:pPr>
        <w:pStyle w:val="PL"/>
      </w:pPr>
      <w:r>
        <w:t xml:space="preserve">          $ref: '#/components/schemas/PerfMetricJob-Multiple'</w:t>
      </w:r>
    </w:p>
    <w:p w14:paraId="15FD6D37" w14:textId="77777777" w:rsidR="00973DFB" w:rsidRDefault="00973DFB" w:rsidP="00973DFB">
      <w:pPr>
        <w:pStyle w:val="PL"/>
      </w:pPr>
      <w:r>
        <w:t xml:space="preserve">        ThresholdMonitor:</w:t>
      </w:r>
    </w:p>
    <w:p w14:paraId="365397A5" w14:textId="77777777" w:rsidR="00973DFB" w:rsidRDefault="00973DFB" w:rsidP="00973DFB">
      <w:pPr>
        <w:pStyle w:val="PL"/>
      </w:pPr>
      <w:r>
        <w:t xml:space="preserve">          $ref: '#/components/schemas/ThresholdMonitor-Multiple'</w:t>
      </w:r>
    </w:p>
    <w:p w14:paraId="3FED656A" w14:textId="77777777" w:rsidR="00973DFB" w:rsidRDefault="00973DFB" w:rsidP="00973DFB">
      <w:pPr>
        <w:pStyle w:val="PL"/>
      </w:pPr>
      <w:r>
        <w:t xml:space="preserve">        ManagedNFService:</w:t>
      </w:r>
    </w:p>
    <w:p w14:paraId="1158707F" w14:textId="77777777" w:rsidR="00973DFB" w:rsidRDefault="00973DFB" w:rsidP="00973DFB">
      <w:pPr>
        <w:pStyle w:val="PL"/>
      </w:pPr>
      <w:r>
        <w:t xml:space="preserve">          $ref: '#/components/schemas/ManagedNFService-Multiple'</w:t>
      </w:r>
    </w:p>
    <w:p w14:paraId="08E07B93" w14:textId="77777777" w:rsidR="00973DFB" w:rsidRDefault="00973DFB" w:rsidP="00973DFB">
      <w:pPr>
        <w:pStyle w:val="PL"/>
      </w:pPr>
      <w:r>
        <w:t xml:space="preserve">        TraceJob:</w:t>
      </w:r>
    </w:p>
    <w:p w14:paraId="26F17C2A" w14:textId="77777777" w:rsidR="00973DFB" w:rsidRDefault="00973DFB" w:rsidP="00973DFB">
      <w:pPr>
        <w:pStyle w:val="PL"/>
      </w:pPr>
      <w:r>
        <w:t xml:space="preserve">          $ref: '#/components/schemas/TraceJob-Multiple'</w:t>
      </w:r>
    </w:p>
    <w:p w14:paraId="19350EDB" w14:textId="77777777" w:rsidR="00973DFB" w:rsidRDefault="00973DFB" w:rsidP="00973DFB">
      <w:pPr>
        <w:pStyle w:val="PL"/>
      </w:pPr>
    </w:p>
    <w:p w14:paraId="2387B8DC" w14:textId="77777777" w:rsidR="00973DFB" w:rsidRDefault="00973DFB" w:rsidP="00973DFB">
      <w:pPr>
        <w:pStyle w:val="PL"/>
      </w:pPr>
      <w:r>
        <w:t xml:space="preserve">    MnsRegistry-Single:</w:t>
      </w:r>
    </w:p>
    <w:p w14:paraId="28CB8679" w14:textId="77777777" w:rsidR="00973DFB" w:rsidRDefault="00973DFB" w:rsidP="00973DFB">
      <w:pPr>
        <w:pStyle w:val="PL"/>
      </w:pPr>
      <w:r>
        <w:t xml:space="preserve">      type: object</w:t>
      </w:r>
    </w:p>
    <w:p w14:paraId="22F28C6D" w14:textId="77777777" w:rsidR="00973DFB" w:rsidRDefault="00973DFB" w:rsidP="00973DFB">
      <w:pPr>
        <w:pStyle w:val="PL"/>
      </w:pPr>
      <w:r>
        <w:t xml:space="preserve">      properties:</w:t>
      </w:r>
    </w:p>
    <w:p w14:paraId="4E01FB7A" w14:textId="77777777" w:rsidR="00973DFB" w:rsidRDefault="00973DFB" w:rsidP="00973DFB">
      <w:pPr>
        <w:pStyle w:val="PL"/>
      </w:pPr>
      <w:r>
        <w:t xml:space="preserve">        MnsInfo:</w:t>
      </w:r>
    </w:p>
    <w:p w14:paraId="3D1954E8" w14:textId="77777777" w:rsidR="00973DFB" w:rsidRDefault="00973DFB" w:rsidP="00973DFB">
      <w:pPr>
        <w:pStyle w:val="PL"/>
      </w:pPr>
      <w:r>
        <w:t xml:space="preserve">          $ref: '#/components/schemas/MnsInfo-Multiple'</w:t>
      </w:r>
    </w:p>
    <w:p w14:paraId="0FDB1D1A" w14:textId="77777777" w:rsidR="00973DFB" w:rsidRDefault="00973DFB" w:rsidP="00973DFB">
      <w:pPr>
        <w:pStyle w:val="PL"/>
      </w:pPr>
    </w:p>
    <w:p w14:paraId="63F83999" w14:textId="77777777" w:rsidR="00973DFB" w:rsidRDefault="00973DFB" w:rsidP="00973DFB">
      <w:pPr>
        <w:pStyle w:val="PL"/>
      </w:pPr>
    </w:p>
    <w:p w14:paraId="44C6838A" w14:textId="77777777" w:rsidR="00973DFB" w:rsidRDefault="00973DFB" w:rsidP="00973DFB">
      <w:pPr>
        <w:pStyle w:val="PL"/>
      </w:pPr>
      <w:r>
        <w:t>#-------- Definition of concrete IOCs --------------------------------------------</w:t>
      </w:r>
    </w:p>
    <w:p w14:paraId="0EB120A0" w14:textId="77777777" w:rsidR="00973DFB" w:rsidRDefault="00973DFB" w:rsidP="00973DFB">
      <w:pPr>
        <w:pStyle w:val="PL"/>
      </w:pPr>
    </w:p>
    <w:p w14:paraId="3C3D4549" w14:textId="77777777" w:rsidR="00973DFB" w:rsidRDefault="00973DFB" w:rsidP="00973DFB">
      <w:pPr>
        <w:pStyle w:val="PL"/>
      </w:pPr>
      <w:r>
        <w:t xml:space="preserve">    VsDataContainer-Single:</w:t>
      </w:r>
    </w:p>
    <w:p w14:paraId="1597CCFA" w14:textId="77777777" w:rsidR="00973DFB" w:rsidRDefault="00973DFB" w:rsidP="00973DFB">
      <w:pPr>
        <w:pStyle w:val="PL"/>
      </w:pPr>
      <w:r>
        <w:t xml:space="preserve">      type: object</w:t>
      </w:r>
    </w:p>
    <w:p w14:paraId="7B9F42EC" w14:textId="77777777" w:rsidR="00973DFB" w:rsidRDefault="00973DFB" w:rsidP="00973DFB">
      <w:pPr>
        <w:pStyle w:val="PL"/>
      </w:pPr>
      <w:r>
        <w:t xml:space="preserve">      properties:</w:t>
      </w:r>
    </w:p>
    <w:p w14:paraId="27D7491A" w14:textId="77777777" w:rsidR="00973DFB" w:rsidRDefault="00973DFB" w:rsidP="00973DFB">
      <w:pPr>
        <w:pStyle w:val="PL"/>
      </w:pPr>
      <w:r>
        <w:t xml:space="preserve">        id:</w:t>
      </w:r>
    </w:p>
    <w:p w14:paraId="091C3D8B" w14:textId="77777777" w:rsidR="00973DFB" w:rsidRDefault="00973DFB" w:rsidP="00973DFB">
      <w:pPr>
        <w:pStyle w:val="PL"/>
      </w:pPr>
      <w:r>
        <w:t xml:space="preserve">          type: string</w:t>
      </w:r>
    </w:p>
    <w:p w14:paraId="1B71C1D5" w14:textId="77777777" w:rsidR="00973DFB" w:rsidRDefault="00973DFB" w:rsidP="00973DFB">
      <w:pPr>
        <w:pStyle w:val="PL"/>
      </w:pPr>
      <w:r>
        <w:t xml:space="preserve">        attributes:</w:t>
      </w:r>
    </w:p>
    <w:p w14:paraId="7625D507" w14:textId="77777777" w:rsidR="00973DFB" w:rsidRDefault="00973DFB" w:rsidP="00973DFB">
      <w:pPr>
        <w:pStyle w:val="PL"/>
      </w:pPr>
      <w:r>
        <w:t xml:space="preserve">          type: object</w:t>
      </w:r>
    </w:p>
    <w:p w14:paraId="246A66C7" w14:textId="77777777" w:rsidR="00973DFB" w:rsidRDefault="00973DFB" w:rsidP="00973DFB">
      <w:pPr>
        <w:pStyle w:val="PL"/>
      </w:pPr>
      <w:r>
        <w:t xml:space="preserve">          properties:</w:t>
      </w:r>
    </w:p>
    <w:p w14:paraId="20F5B63D" w14:textId="77777777" w:rsidR="00973DFB" w:rsidRDefault="00973DFB" w:rsidP="00973DFB">
      <w:pPr>
        <w:pStyle w:val="PL"/>
      </w:pPr>
      <w:r>
        <w:t xml:space="preserve">            vsDataType:</w:t>
      </w:r>
    </w:p>
    <w:p w14:paraId="0D5D02C0" w14:textId="77777777" w:rsidR="00973DFB" w:rsidRDefault="00973DFB" w:rsidP="00973DFB">
      <w:pPr>
        <w:pStyle w:val="PL"/>
      </w:pPr>
      <w:r>
        <w:t xml:space="preserve">              type: string</w:t>
      </w:r>
    </w:p>
    <w:p w14:paraId="443F4941" w14:textId="77777777" w:rsidR="00973DFB" w:rsidRDefault="00973DFB" w:rsidP="00973DFB">
      <w:pPr>
        <w:pStyle w:val="PL"/>
      </w:pPr>
      <w:r>
        <w:t xml:space="preserve">            vsDataFormatVersion:</w:t>
      </w:r>
    </w:p>
    <w:p w14:paraId="4AEA23B8" w14:textId="77777777" w:rsidR="00973DFB" w:rsidRDefault="00973DFB" w:rsidP="00973DFB">
      <w:pPr>
        <w:pStyle w:val="PL"/>
      </w:pPr>
      <w:r>
        <w:t xml:space="preserve">              type: string</w:t>
      </w:r>
    </w:p>
    <w:p w14:paraId="13693345" w14:textId="77777777" w:rsidR="00973DFB" w:rsidRDefault="00973DFB" w:rsidP="00973DFB">
      <w:pPr>
        <w:pStyle w:val="PL"/>
      </w:pPr>
      <w:r>
        <w:t xml:space="preserve">            vsData:</w:t>
      </w:r>
    </w:p>
    <w:p w14:paraId="45E0A759" w14:textId="77777777" w:rsidR="00973DFB" w:rsidRDefault="00973DFB" w:rsidP="00973DFB">
      <w:pPr>
        <w:pStyle w:val="PL"/>
      </w:pPr>
      <w:r>
        <w:t xml:space="preserve">              nullable: true</w:t>
      </w:r>
    </w:p>
    <w:p w14:paraId="5680CD88" w14:textId="77777777" w:rsidR="00973DFB" w:rsidRDefault="00973DFB" w:rsidP="00973DFB">
      <w:pPr>
        <w:pStyle w:val="PL"/>
      </w:pPr>
      <w:r>
        <w:t xml:space="preserve">        VsDataContainer:</w:t>
      </w:r>
    </w:p>
    <w:p w14:paraId="2659D032" w14:textId="77777777" w:rsidR="00973DFB" w:rsidRDefault="00973DFB" w:rsidP="00973DFB">
      <w:pPr>
        <w:pStyle w:val="PL"/>
      </w:pPr>
      <w:r>
        <w:t xml:space="preserve">          $ref: '#/components/schemas/VsDataContainer-Multiple'</w:t>
      </w:r>
    </w:p>
    <w:p w14:paraId="5E94D652" w14:textId="77777777" w:rsidR="00973DFB" w:rsidRDefault="00973DFB" w:rsidP="00973DFB">
      <w:pPr>
        <w:pStyle w:val="PL"/>
      </w:pPr>
      <w:r>
        <w:t xml:space="preserve">    ManagedNFService-Single:</w:t>
      </w:r>
    </w:p>
    <w:p w14:paraId="0EEEDE8F" w14:textId="77777777" w:rsidR="00973DFB" w:rsidRDefault="00973DFB" w:rsidP="00973DFB">
      <w:pPr>
        <w:pStyle w:val="PL"/>
      </w:pPr>
      <w:r>
        <w:t xml:space="preserve">      allOf:</w:t>
      </w:r>
    </w:p>
    <w:p w14:paraId="7CDCD476" w14:textId="77777777" w:rsidR="00973DFB" w:rsidRDefault="00973DFB" w:rsidP="00973DFB">
      <w:pPr>
        <w:pStyle w:val="PL"/>
      </w:pPr>
      <w:r>
        <w:t xml:space="preserve">        - $ref: '#/components/schemas/Top'</w:t>
      </w:r>
    </w:p>
    <w:p w14:paraId="3ECF9BC4" w14:textId="77777777" w:rsidR="00973DFB" w:rsidRDefault="00973DFB" w:rsidP="00973DFB">
      <w:pPr>
        <w:pStyle w:val="PL"/>
      </w:pPr>
      <w:r>
        <w:t xml:space="preserve">        - type: object</w:t>
      </w:r>
    </w:p>
    <w:p w14:paraId="3D97936F" w14:textId="77777777" w:rsidR="00973DFB" w:rsidRDefault="00973DFB" w:rsidP="00973DFB">
      <w:pPr>
        <w:pStyle w:val="PL"/>
      </w:pPr>
      <w:r>
        <w:t xml:space="preserve">          properties:</w:t>
      </w:r>
    </w:p>
    <w:p w14:paraId="7AFFCC02" w14:textId="77777777" w:rsidR="00973DFB" w:rsidRDefault="00973DFB" w:rsidP="00973DFB">
      <w:pPr>
        <w:pStyle w:val="PL"/>
      </w:pPr>
      <w:r>
        <w:t xml:space="preserve">            attributes:</w:t>
      </w:r>
    </w:p>
    <w:p w14:paraId="42425BE4" w14:textId="77777777" w:rsidR="00973DFB" w:rsidRDefault="00973DFB" w:rsidP="00973DFB">
      <w:pPr>
        <w:pStyle w:val="PL"/>
      </w:pPr>
      <w:r>
        <w:t xml:space="preserve">              type: object</w:t>
      </w:r>
    </w:p>
    <w:p w14:paraId="06CC1AB7" w14:textId="77777777" w:rsidR="00973DFB" w:rsidRDefault="00973DFB" w:rsidP="00973DFB">
      <w:pPr>
        <w:pStyle w:val="PL"/>
      </w:pPr>
      <w:r>
        <w:t xml:space="preserve">              properties:</w:t>
      </w:r>
    </w:p>
    <w:p w14:paraId="5F298CA2" w14:textId="77777777" w:rsidR="00973DFB" w:rsidRDefault="00973DFB" w:rsidP="00973DFB">
      <w:pPr>
        <w:pStyle w:val="PL"/>
      </w:pPr>
      <w:r>
        <w:t xml:space="preserve">                userLabel:</w:t>
      </w:r>
    </w:p>
    <w:p w14:paraId="58051EDB" w14:textId="77777777" w:rsidR="00973DFB" w:rsidRDefault="00973DFB" w:rsidP="00973DFB">
      <w:pPr>
        <w:pStyle w:val="PL"/>
      </w:pPr>
      <w:r>
        <w:t xml:space="preserve">                  type: string</w:t>
      </w:r>
    </w:p>
    <w:p w14:paraId="577DA900" w14:textId="77777777" w:rsidR="00973DFB" w:rsidRDefault="00973DFB" w:rsidP="00973DFB">
      <w:pPr>
        <w:pStyle w:val="PL"/>
      </w:pPr>
      <w:r>
        <w:t xml:space="preserve">                nFServiceType:</w:t>
      </w:r>
    </w:p>
    <w:p w14:paraId="0AC93EFE" w14:textId="77777777" w:rsidR="00973DFB" w:rsidRDefault="00973DFB" w:rsidP="00973DFB">
      <w:pPr>
        <w:pStyle w:val="PL"/>
      </w:pPr>
      <w:r>
        <w:t xml:space="preserve">                  $ref: '#/components/schemas/NFServiceType'</w:t>
      </w:r>
    </w:p>
    <w:p w14:paraId="65824F84" w14:textId="77777777" w:rsidR="00973DFB" w:rsidRDefault="00973DFB" w:rsidP="00973DFB">
      <w:pPr>
        <w:pStyle w:val="PL"/>
      </w:pPr>
      <w:r>
        <w:t xml:space="preserve">                sAP:</w:t>
      </w:r>
    </w:p>
    <w:p w14:paraId="53317277" w14:textId="77777777" w:rsidR="00973DFB" w:rsidRDefault="00973DFB" w:rsidP="00973DFB">
      <w:pPr>
        <w:pStyle w:val="PL"/>
      </w:pPr>
      <w:r>
        <w:t xml:space="preserve">                  $ref: '#/components/schemas/SAP'</w:t>
      </w:r>
    </w:p>
    <w:p w14:paraId="2B010E35" w14:textId="77777777" w:rsidR="00973DFB" w:rsidRDefault="00973DFB" w:rsidP="00973DFB">
      <w:pPr>
        <w:pStyle w:val="PL"/>
      </w:pPr>
      <w:r>
        <w:t xml:space="preserve">                operations:</w:t>
      </w:r>
    </w:p>
    <w:p w14:paraId="628ACBF6" w14:textId="77777777" w:rsidR="00973DFB" w:rsidRDefault="00973DFB" w:rsidP="00973DFB">
      <w:pPr>
        <w:pStyle w:val="PL"/>
      </w:pPr>
      <w:r>
        <w:t xml:space="preserve">                  type: array</w:t>
      </w:r>
    </w:p>
    <w:p w14:paraId="01BF8BDD" w14:textId="77777777" w:rsidR="00973DFB" w:rsidRDefault="00973DFB" w:rsidP="00973DFB">
      <w:pPr>
        <w:pStyle w:val="PL"/>
      </w:pPr>
      <w:r>
        <w:t xml:space="preserve">                  items:</w:t>
      </w:r>
    </w:p>
    <w:p w14:paraId="2C655B8D" w14:textId="77777777" w:rsidR="00973DFB" w:rsidRDefault="00973DFB" w:rsidP="00973DFB">
      <w:pPr>
        <w:pStyle w:val="PL"/>
      </w:pPr>
      <w:r>
        <w:t xml:space="preserve">                    $ref: '#/components/schemas/Operation'</w:t>
      </w:r>
    </w:p>
    <w:p w14:paraId="477607E4" w14:textId="77777777" w:rsidR="00973DFB" w:rsidRDefault="00973DFB" w:rsidP="00973DFB">
      <w:pPr>
        <w:pStyle w:val="PL"/>
      </w:pPr>
      <w:r>
        <w:t xml:space="preserve">                administrativeState:</w:t>
      </w:r>
    </w:p>
    <w:p w14:paraId="1619943E" w14:textId="77777777" w:rsidR="00973DFB" w:rsidRDefault="00973DFB" w:rsidP="00973DFB">
      <w:pPr>
        <w:pStyle w:val="PL"/>
      </w:pPr>
      <w:r>
        <w:t xml:space="preserve">                  $ref: 'TS28623_ComDefs.yaml#/components/schemas/AdministrativeState'</w:t>
      </w:r>
    </w:p>
    <w:p w14:paraId="6E58BCE7" w14:textId="77777777" w:rsidR="00973DFB" w:rsidRDefault="00973DFB" w:rsidP="00973DFB">
      <w:pPr>
        <w:pStyle w:val="PL"/>
      </w:pPr>
      <w:r>
        <w:t xml:space="preserve">                operationalState:</w:t>
      </w:r>
    </w:p>
    <w:p w14:paraId="5D53D477" w14:textId="77777777" w:rsidR="00973DFB" w:rsidRDefault="00973DFB" w:rsidP="00973DFB">
      <w:pPr>
        <w:pStyle w:val="PL"/>
      </w:pPr>
      <w:r>
        <w:t xml:space="preserve">                  $ref: 'TS28623_ComDefs.yaml#/components/schemas/OperationalState'</w:t>
      </w:r>
    </w:p>
    <w:p w14:paraId="740ABE75" w14:textId="77777777" w:rsidR="00973DFB" w:rsidRDefault="00973DFB" w:rsidP="00973DFB">
      <w:pPr>
        <w:pStyle w:val="PL"/>
      </w:pPr>
      <w:r>
        <w:t xml:space="preserve">                usageState:</w:t>
      </w:r>
    </w:p>
    <w:p w14:paraId="5B39778D" w14:textId="77777777" w:rsidR="00973DFB" w:rsidRDefault="00973DFB" w:rsidP="00973DFB">
      <w:pPr>
        <w:pStyle w:val="PL"/>
      </w:pPr>
      <w:r>
        <w:t xml:space="preserve">                  $ref: 'TS28623_ComDefs.yaml#/components/schemas/UsageState'</w:t>
      </w:r>
    </w:p>
    <w:p w14:paraId="46AC4F8A" w14:textId="77777777" w:rsidR="00973DFB" w:rsidRDefault="00973DFB" w:rsidP="00973DFB">
      <w:pPr>
        <w:pStyle w:val="PL"/>
      </w:pPr>
      <w:r>
        <w:t xml:space="preserve">                registrationState:</w:t>
      </w:r>
    </w:p>
    <w:p w14:paraId="5B742983" w14:textId="77777777" w:rsidR="00973DFB" w:rsidRDefault="00973DFB" w:rsidP="00973DFB">
      <w:pPr>
        <w:pStyle w:val="PL"/>
      </w:pPr>
      <w:r>
        <w:t xml:space="preserve">                  $ref: '#/components/schemas/RegistrationState'</w:t>
      </w:r>
    </w:p>
    <w:p w14:paraId="12697244" w14:textId="77777777" w:rsidR="00973DFB" w:rsidRDefault="00973DFB" w:rsidP="00973DFB">
      <w:pPr>
        <w:pStyle w:val="PL"/>
      </w:pPr>
      <w:r>
        <w:t xml:space="preserve">    ManagementNode-Single:</w:t>
      </w:r>
    </w:p>
    <w:p w14:paraId="72514EDA" w14:textId="77777777" w:rsidR="00973DFB" w:rsidRDefault="00973DFB" w:rsidP="00973DFB">
      <w:pPr>
        <w:pStyle w:val="PL"/>
      </w:pPr>
      <w:r>
        <w:t xml:space="preserve">      allOf:</w:t>
      </w:r>
    </w:p>
    <w:p w14:paraId="344AEB38" w14:textId="77777777" w:rsidR="00973DFB" w:rsidRDefault="00973DFB" w:rsidP="00973DFB">
      <w:pPr>
        <w:pStyle w:val="PL"/>
      </w:pPr>
      <w:r>
        <w:t xml:space="preserve">        - $ref: '#/components/schemas/Top'</w:t>
      </w:r>
    </w:p>
    <w:p w14:paraId="392E9E15" w14:textId="77777777" w:rsidR="00973DFB" w:rsidRDefault="00973DFB" w:rsidP="00973DFB">
      <w:pPr>
        <w:pStyle w:val="PL"/>
      </w:pPr>
      <w:r>
        <w:t xml:space="preserve">        - type: object</w:t>
      </w:r>
    </w:p>
    <w:p w14:paraId="4C736432" w14:textId="77777777" w:rsidR="00973DFB" w:rsidRDefault="00973DFB" w:rsidP="00973DFB">
      <w:pPr>
        <w:pStyle w:val="PL"/>
      </w:pPr>
      <w:r>
        <w:t xml:space="preserve">          properties:</w:t>
      </w:r>
    </w:p>
    <w:p w14:paraId="01D7A078" w14:textId="77777777" w:rsidR="00973DFB" w:rsidRDefault="00973DFB" w:rsidP="00973DFB">
      <w:pPr>
        <w:pStyle w:val="PL"/>
      </w:pPr>
      <w:r>
        <w:t xml:space="preserve">            attributes:</w:t>
      </w:r>
    </w:p>
    <w:p w14:paraId="4833C7F3" w14:textId="77777777" w:rsidR="00973DFB" w:rsidRDefault="00973DFB" w:rsidP="00973DFB">
      <w:pPr>
        <w:pStyle w:val="PL"/>
      </w:pPr>
      <w:r>
        <w:t xml:space="preserve">              type: object</w:t>
      </w:r>
    </w:p>
    <w:p w14:paraId="058AA381" w14:textId="77777777" w:rsidR="00973DFB" w:rsidRDefault="00973DFB" w:rsidP="00973DFB">
      <w:pPr>
        <w:pStyle w:val="PL"/>
      </w:pPr>
      <w:r>
        <w:t xml:space="preserve">              properties:</w:t>
      </w:r>
    </w:p>
    <w:p w14:paraId="32AF3766" w14:textId="77777777" w:rsidR="00973DFB" w:rsidRDefault="00973DFB" w:rsidP="00973DFB">
      <w:pPr>
        <w:pStyle w:val="PL"/>
      </w:pPr>
      <w:r>
        <w:t xml:space="preserve">                userLabel:</w:t>
      </w:r>
    </w:p>
    <w:p w14:paraId="06ED0BFD" w14:textId="77777777" w:rsidR="00973DFB" w:rsidRDefault="00973DFB" w:rsidP="00973DFB">
      <w:pPr>
        <w:pStyle w:val="PL"/>
      </w:pPr>
      <w:r>
        <w:t xml:space="preserve">                  type: string</w:t>
      </w:r>
    </w:p>
    <w:p w14:paraId="4EF1AAC6" w14:textId="77777777" w:rsidR="00973DFB" w:rsidRDefault="00973DFB" w:rsidP="00973DFB">
      <w:pPr>
        <w:pStyle w:val="PL"/>
      </w:pPr>
      <w:r>
        <w:t xml:space="preserve">                managedElements:</w:t>
      </w:r>
    </w:p>
    <w:p w14:paraId="28313ACF" w14:textId="77777777" w:rsidR="00973DFB" w:rsidRDefault="00973DFB" w:rsidP="00973DFB">
      <w:pPr>
        <w:pStyle w:val="PL"/>
      </w:pPr>
      <w:r>
        <w:t xml:space="preserve">                  $ref: 'TS28623_ComDefs.yaml#/components/schemas/DnList'</w:t>
      </w:r>
    </w:p>
    <w:p w14:paraId="03A9D89E" w14:textId="77777777" w:rsidR="00973DFB" w:rsidRDefault="00973DFB" w:rsidP="00973DFB">
      <w:pPr>
        <w:pStyle w:val="PL"/>
      </w:pPr>
      <w:r>
        <w:t xml:space="preserve">                vendorName:</w:t>
      </w:r>
    </w:p>
    <w:p w14:paraId="25E7C878" w14:textId="77777777" w:rsidR="00973DFB" w:rsidRDefault="00973DFB" w:rsidP="00973DFB">
      <w:pPr>
        <w:pStyle w:val="PL"/>
      </w:pPr>
      <w:r>
        <w:t xml:space="preserve">                  type: string</w:t>
      </w:r>
    </w:p>
    <w:p w14:paraId="4802575E" w14:textId="77777777" w:rsidR="00973DFB" w:rsidRDefault="00973DFB" w:rsidP="00973DFB">
      <w:pPr>
        <w:pStyle w:val="PL"/>
      </w:pPr>
      <w:r>
        <w:t xml:space="preserve">                userDefinedState:</w:t>
      </w:r>
    </w:p>
    <w:p w14:paraId="1CDE9EB2" w14:textId="77777777" w:rsidR="00973DFB" w:rsidRDefault="00973DFB" w:rsidP="00973DFB">
      <w:pPr>
        <w:pStyle w:val="PL"/>
      </w:pPr>
      <w:r>
        <w:t xml:space="preserve">                  type: string</w:t>
      </w:r>
    </w:p>
    <w:p w14:paraId="237ADB92" w14:textId="77777777" w:rsidR="00973DFB" w:rsidRDefault="00973DFB" w:rsidP="00973DFB">
      <w:pPr>
        <w:pStyle w:val="PL"/>
      </w:pPr>
      <w:r>
        <w:t xml:space="preserve">                locationName:</w:t>
      </w:r>
    </w:p>
    <w:p w14:paraId="3B463FC3" w14:textId="77777777" w:rsidR="00973DFB" w:rsidRDefault="00973DFB" w:rsidP="00973DFB">
      <w:pPr>
        <w:pStyle w:val="PL"/>
      </w:pPr>
      <w:r>
        <w:t xml:space="preserve">                  type: string</w:t>
      </w:r>
    </w:p>
    <w:p w14:paraId="1108FFDF" w14:textId="77777777" w:rsidR="00973DFB" w:rsidRDefault="00973DFB" w:rsidP="00973DFB">
      <w:pPr>
        <w:pStyle w:val="PL"/>
      </w:pPr>
      <w:r>
        <w:t xml:space="preserve">                swVersion:</w:t>
      </w:r>
    </w:p>
    <w:p w14:paraId="214CD44C" w14:textId="77777777" w:rsidR="00973DFB" w:rsidRDefault="00973DFB" w:rsidP="00973DFB">
      <w:pPr>
        <w:pStyle w:val="PL"/>
      </w:pPr>
      <w:r>
        <w:t xml:space="preserve">                  type: string</w:t>
      </w:r>
    </w:p>
    <w:p w14:paraId="1B7929A0" w14:textId="77777777" w:rsidR="00973DFB" w:rsidRDefault="00973DFB" w:rsidP="00973DFB">
      <w:pPr>
        <w:pStyle w:val="PL"/>
      </w:pPr>
      <w:r>
        <w:t xml:space="preserve">            MnsAgent:</w:t>
      </w:r>
    </w:p>
    <w:p w14:paraId="123E9394" w14:textId="77777777" w:rsidR="00973DFB" w:rsidRDefault="00973DFB" w:rsidP="00973DFB">
      <w:pPr>
        <w:pStyle w:val="PL"/>
      </w:pPr>
      <w:r>
        <w:t xml:space="preserve">              $ref: '#/components/schemas/MnsAgent-Multiple'</w:t>
      </w:r>
    </w:p>
    <w:p w14:paraId="05B04DF1" w14:textId="77777777" w:rsidR="00973DFB" w:rsidRDefault="00973DFB" w:rsidP="00973DFB">
      <w:pPr>
        <w:pStyle w:val="PL"/>
      </w:pPr>
      <w:r>
        <w:t xml:space="preserve">    MnsAgent-Single:</w:t>
      </w:r>
    </w:p>
    <w:p w14:paraId="57AABA5E" w14:textId="77777777" w:rsidR="00973DFB" w:rsidRDefault="00973DFB" w:rsidP="00973DFB">
      <w:pPr>
        <w:pStyle w:val="PL"/>
      </w:pPr>
      <w:r>
        <w:t xml:space="preserve">      allOf:</w:t>
      </w:r>
    </w:p>
    <w:p w14:paraId="4BBC7B3E" w14:textId="77777777" w:rsidR="00973DFB" w:rsidRDefault="00973DFB" w:rsidP="00973DFB">
      <w:pPr>
        <w:pStyle w:val="PL"/>
      </w:pPr>
      <w:r>
        <w:t xml:space="preserve">        - $ref: '#/components/schemas/Top'</w:t>
      </w:r>
    </w:p>
    <w:p w14:paraId="18D0E439" w14:textId="77777777" w:rsidR="00973DFB" w:rsidRDefault="00973DFB" w:rsidP="00973DFB">
      <w:pPr>
        <w:pStyle w:val="PL"/>
      </w:pPr>
      <w:r>
        <w:t xml:space="preserve">        - type: object</w:t>
      </w:r>
    </w:p>
    <w:p w14:paraId="20D02B5C" w14:textId="77777777" w:rsidR="00973DFB" w:rsidRDefault="00973DFB" w:rsidP="00973DFB">
      <w:pPr>
        <w:pStyle w:val="PL"/>
      </w:pPr>
      <w:r>
        <w:t xml:space="preserve">          properties:</w:t>
      </w:r>
    </w:p>
    <w:p w14:paraId="6D1C3B4A" w14:textId="77777777" w:rsidR="00973DFB" w:rsidRDefault="00973DFB" w:rsidP="00973DFB">
      <w:pPr>
        <w:pStyle w:val="PL"/>
      </w:pPr>
      <w:r>
        <w:t xml:space="preserve">            attributes:</w:t>
      </w:r>
    </w:p>
    <w:p w14:paraId="6F1B8209" w14:textId="77777777" w:rsidR="00973DFB" w:rsidRDefault="00973DFB" w:rsidP="00973DFB">
      <w:pPr>
        <w:pStyle w:val="PL"/>
      </w:pPr>
      <w:r>
        <w:t xml:space="preserve">              type: object</w:t>
      </w:r>
    </w:p>
    <w:p w14:paraId="0D5892BA" w14:textId="77777777" w:rsidR="00973DFB" w:rsidRDefault="00973DFB" w:rsidP="00973DFB">
      <w:pPr>
        <w:pStyle w:val="PL"/>
      </w:pPr>
      <w:r>
        <w:t xml:space="preserve">              properties:</w:t>
      </w:r>
    </w:p>
    <w:p w14:paraId="1A019C00" w14:textId="77777777" w:rsidR="00973DFB" w:rsidRDefault="00973DFB" w:rsidP="00973DFB">
      <w:pPr>
        <w:pStyle w:val="PL"/>
      </w:pPr>
      <w:r>
        <w:t xml:space="preserve">                systemDN:</w:t>
      </w:r>
    </w:p>
    <w:p w14:paraId="4ACA68D7" w14:textId="77777777" w:rsidR="00973DFB" w:rsidRDefault="00973DFB" w:rsidP="00973DFB">
      <w:pPr>
        <w:pStyle w:val="PL"/>
      </w:pPr>
      <w:r>
        <w:t xml:space="preserve">                  $ref: 'TS28623_ComDefs.yaml#/components/schemas/Dn'</w:t>
      </w:r>
    </w:p>
    <w:p w14:paraId="5224ECD3" w14:textId="77777777" w:rsidR="00973DFB" w:rsidRDefault="00973DFB" w:rsidP="00973DFB">
      <w:pPr>
        <w:pStyle w:val="PL"/>
      </w:pPr>
      <w:r>
        <w:t xml:space="preserve">    MeContext-Single:</w:t>
      </w:r>
    </w:p>
    <w:p w14:paraId="6D9E49FE" w14:textId="77777777" w:rsidR="00973DFB" w:rsidRDefault="00973DFB" w:rsidP="00973DFB">
      <w:pPr>
        <w:pStyle w:val="PL"/>
      </w:pPr>
      <w:r>
        <w:t xml:space="preserve">      allOf:</w:t>
      </w:r>
    </w:p>
    <w:p w14:paraId="6C899254" w14:textId="77777777" w:rsidR="00973DFB" w:rsidRDefault="00973DFB" w:rsidP="00973DFB">
      <w:pPr>
        <w:pStyle w:val="PL"/>
      </w:pPr>
      <w:r>
        <w:t xml:space="preserve">        - $ref: '#/components/schemas/Top'</w:t>
      </w:r>
    </w:p>
    <w:p w14:paraId="74BF807F" w14:textId="77777777" w:rsidR="00973DFB" w:rsidRDefault="00973DFB" w:rsidP="00973DFB">
      <w:pPr>
        <w:pStyle w:val="PL"/>
      </w:pPr>
      <w:r>
        <w:t xml:space="preserve">        - type: object</w:t>
      </w:r>
    </w:p>
    <w:p w14:paraId="71B17C33" w14:textId="77777777" w:rsidR="00973DFB" w:rsidRDefault="00973DFB" w:rsidP="00973DFB">
      <w:pPr>
        <w:pStyle w:val="PL"/>
      </w:pPr>
      <w:r>
        <w:t xml:space="preserve">          properties:</w:t>
      </w:r>
    </w:p>
    <w:p w14:paraId="40F6984E" w14:textId="77777777" w:rsidR="00973DFB" w:rsidRDefault="00973DFB" w:rsidP="00973DFB">
      <w:pPr>
        <w:pStyle w:val="PL"/>
      </w:pPr>
      <w:r>
        <w:t xml:space="preserve">            attributes:</w:t>
      </w:r>
    </w:p>
    <w:p w14:paraId="4F3DB1D7" w14:textId="77777777" w:rsidR="00973DFB" w:rsidRDefault="00973DFB" w:rsidP="00973DFB">
      <w:pPr>
        <w:pStyle w:val="PL"/>
      </w:pPr>
      <w:r>
        <w:t xml:space="preserve">              type: object</w:t>
      </w:r>
    </w:p>
    <w:p w14:paraId="0CDC6637" w14:textId="77777777" w:rsidR="00973DFB" w:rsidRDefault="00973DFB" w:rsidP="00973DFB">
      <w:pPr>
        <w:pStyle w:val="PL"/>
      </w:pPr>
      <w:r>
        <w:t xml:space="preserve">              properties:</w:t>
      </w:r>
    </w:p>
    <w:p w14:paraId="7E4A0F0A" w14:textId="77777777" w:rsidR="00973DFB" w:rsidRDefault="00973DFB" w:rsidP="00973DFB">
      <w:pPr>
        <w:pStyle w:val="PL"/>
      </w:pPr>
      <w:r>
        <w:t xml:space="preserve">                dnPrefix:</w:t>
      </w:r>
    </w:p>
    <w:p w14:paraId="7A2FE246" w14:textId="77777777" w:rsidR="00973DFB" w:rsidRDefault="00973DFB" w:rsidP="00973DFB">
      <w:pPr>
        <w:pStyle w:val="PL"/>
      </w:pPr>
      <w:r>
        <w:t xml:space="preserve">                  type: string</w:t>
      </w:r>
    </w:p>
    <w:p w14:paraId="1A088A26" w14:textId="77777777" w:rsidR="00973DFB" w:rsidRDefault="00973DFB" w:rsidP="00973DFB">
      <w:pPr>
        <w:pStyle w:val="PL"/>
      </w:pPr>
      <w:r>
        <w:t xml:space="preserve">    PerfMetricJob-Single:</w:t>
      </w:r>
    </w:p>
    <w:p w14:paraId="54A88AE0" w14:textId="77777777" w:rsidR="00973DFB" w:rsidRDefault="00973DFB" w:rsidP="00973DFB">
      <w:pPr>
        <w:pStyle w:val="PL"/>
      </w:pPr>
      <w:r>
        <w:t xml:space="preserve">      allOf:</w:t>
      </w:r>
    </w:p>
    <w:p w14:paraId="60E4A09E" w14:textId="77777777" w:rsidR="00973DFB" w:rsidRDefault="00973DFB" w:rsidP="00973DFB">
      <w:pPr>
        <w:pStyle w:val="PL"/>
      </w:pPr>
      <w:r>
        <w:t xml:space="preserve">        - $ref: '#/components/schemas/Top'</w:t>
      </w:r>
    </w:p>
    <w:p w14:paraId="3DF2C728" w14:textId="77777777" w:rsidR="00973DFB" w:rsidRDefault="00973DFB" w:rsidP="00973DFB">
      <w:pPr>
        <w:pStyle w:val="PL"/>
      </w:pPr>
      <w:r>
        <w:t xml:space="preserve">        - type: object</w:t>
      </w:r>
    </w:p>
    <w:p w14:paraId="25CF29BE" w14:textId="77777777" w:rsidR="00973DFB" w:rsidRDefault="00973DFB" w:rsidP="00973DFB">
      <w:pPr>
        <w:pStyle w:val="PL"/>
      </w:pPr>
      <w:r>
        <w:t xml:space="preserve">          properties:</w:t>
      </w:r>
    </w:p>
    <w:p w14:paraId="17811A32" w14:textId="77777777" w:rsidR="00973DFB" w:rsidRDefault="00973DFB" w:rsidP="00973DFB">
      <w:pPr>
        <w:pStyle w:val="PL"/>
      </w:pPr>
      <w:r>
        <w:t xml:space="preserve">            attributes:</w:t>
      </w:r>
    </w:p>
    <w:p w14:paraId="4ED69E2B" w14:textId="77777777" w:rsidR="00973DFB" w:rsidRDefault="00973DFB" w:rsidP="00973DFB">
      <w:pPr>
        <w:pStyle w:val="PL"/>
      </w:pPr>
      <w:r>
        <w:t xml:space="preserve">              type: object</w:t>
      </w:r>
    </w:p>
    <w:p w14:paraId="1A7EC5B2" w14:textId="77777777" w:rsidR="00973DFB" w:rsidRDefault="00973DFB" w:rsidP="00973DFB">
      <w:pPr>
        <w:pStyle w:val="PL"/>
      </w:pPr>
      <w:r>
        <w:t xml:space="preserve">              properties:</w:t>
      </w:r>
    </w:p>
    <w:p w14:paraId="0C72EAA0" w14:textId="77777777" w:rsidR="00973DFB" w:rsidRDefault="00973DFB" w:rsidP="00973DFB">
      <w:pPr>
        <w:pStyle w:val="PL"/>
      </w:pPr>
      <w:r>
        <w:t xml:space="preserve">                administrativeState:</w:t>
      </w:r>
    </w:p>
    <w:p w14:paraId="2F9FAF01" w14:textId="77777777" w:rsidR="00973DFB" w:rsidRDefault="00973DFB" w:rsidP="00973DFB">
      <w:pPr>
        <w:pStyle w:val="PL"/>
      </w:pPr>
      <w:r>
        <w:t xml:space="preserve">                  $ref: 'TS28623_ComDefs.yaml#/components/schemas/AdministrativeState'</w:t>
      </w:r>
    </w:p>
    <w:p w14:paraId="1C0979A7" w14:textId="77777777" w:rsidR="00973DFB" w:rsidRDefault="00973DFB" w:rsidP="00973DFB">
      <w:pPr>
        <w:pStyle w:val="PL"/>
      </w:pPr>
      <w:r>
        <w:t xml:space="preserve">                operationalState:</w:t>
      </w:r>
    </w:p>
    <w:p w14:paraId="328CCFAA" w14:textId="77777777" w:rsidR="00973DFB" w:rsidRDefault="00973DFB" w:rsidP="00973DFB">
      <w:pPr>
        <w:pStyle w:val="PL"/>
      </w:pPr>
      <w:r>
        <w:t xml:space="preserve">                  $ref: 'TS28623_ComDefs.yaml#/components/schemas/OperationalState'</w:t>
      </w:r>
    </w:p>
    <w:p w14:paraId="5F0777FC" w14:textId="77777777" w:rsidR="00973DFB" w:rsidRDefault="00973DFB" w:rsidP="00973DFB">
      <w:pPr>
        <w:pStyle w:val="PL"/>
      </w:pPr>
      <w:r>
        <w:t xml:space="preserve">                jobId:</w:t>
      </w:r>
    </w:p>
    <w:p w14:paraId="3C92E679" w14:textId="77777777" w:rsidR="00973DFB" w:rsidRDefault="00973DFB" w:rsidP="00973DFB">
      <w:pPr>
        <w:pStyle w:val="PL"/>
      </w:pPr>
      <w:r>
        <w:t xml:space="preserve">                  type: string</w:t>
      </w:r>
    </w:p>
    <w:p w14:paraId="6AA08752" w14:textId="77777777" w:rsidR="00973DFB" w:rsidRDefault="00973DFB" w:rsidP="00973DFB">
      <w:pPr>
        <w:pStyle w:val="PL"/>
      </w:pPr>
      <w:r>
        <w:t xml:space="preserve">                performanceMetrics:</w:t>
      </w:r>
    </w:p>
    <w:p w14:paraId="2B744D0D" w14:textId="77777777" w:rsidR="00973DFB" w:rsidRDefault="00973DFB" w:rsidP="00973DFB">
      <w:pPr>
        <w:pStyle w:val="PL"/>
      </w:pPr>
      <w:r>
        <w:t xml:space="preserve">                  type: array</w:t>
      </w:r>
    </w:p>
    <w:p w14:paraId="27BCB3A8" w14:textId="77777777" w:rsidR="00973DFB" w:rsidRDefault="00973DFB" w:rsidP="00973DFB">
      <w:pPr>
        <w:pStyle w:val="PL"/>
      </w:pPr>
      <w:r>
        <w:t xml:space="preserve">                  items:</w:t>
      </w:r>
    </w:p>
    <w:p w14:paraId="0D44F5E6" w14:textId="77777777" w:rsidR="00973DFB" w:rsidRDefault="00973DFB" w:rsidP="00973DFB">
      <w:pPr>
        <w:pStyle w:val="PL"/>
      </w:pPr>
      <w:r>
        <w:t xml:space="preserve">                    type: string</w:t>
      </w:r>
    </w:p>
    <w:p w14:paraId="299A1F12" w14:textId="77777777" w:rsidR="00973DFB" w:rsidRDefault="00973DFB" w:rsidP="00973DFB">
      <w:pPr>
        <w:pStyle w:val="PL"/>
      </w:pPr>
      <w:r>
        <w:t xml:space="preserve">                granularityPeriod:</w:t>
      </w:r>
    </w:p>
    <w:p w14:paraId="18A6B6F4" w14:textId="77777777" w:rsidR="00973DFB" w:rsidRDefault="00973DFB" w:rsidP="00973DFB">
      <w:pPr>
        <w:pStyle w:val="PL"/>
      </w:pPr>
      <w:r>
        <w:t xml:space="preserve">                  type: integer</w:t>
      </w:r>
    </w:p>
    <w:p w14:paraId="4EC57812" w14:textId="77777777" w:rsidR="00973DFB" w:rsidRDefault="00973DFB" w:rsidP="00973DFB">
      <w:pPr>
        <w:pStyle w:val="PL"/>
      </w:pPr>
      <w:r>
        <w:t xml:space="preserve">                  minimum: 1</w:t>
      </w:r>
    </w:p>
    <w:p w14:paraId="089C24AE" w14:textId="77777777" w:rsidR="00973DFB" w:rsidRDefault="00973DFB" w:rsidP="00973DFB">
      <w:pPr>
        <w:pStyle w:val="PL"/>
      </w:pPr>
      <w:r>
        <w:t xml:space="preserve">                objectInstances:</w:t>
      </w:r>
    </w:p>
    <w:p w14:paraId="6937EE64" w14:textId="77777777" w:rsidR="00973DFB" w:rsidRDefault="00973DFB" w:rsidP="00973DFB">
      <w:pPr>
        <w:pStyle w:val="PL"/>
      </w:pPr>
      <w:r>
        <w:t xml:space="preserve">                  $ref: 'TS28623_ComDefs.yaml#/components/schemas/DnList'</w:t>
      </w:r>
    </w:p>
    <w:p w14:paraId="21C16199" w14:textId="77777777" w:rsidR="00973DFB" w:rsidRDefault="00973DFB" w:rsidP="00973DFB">
      <w:pPr>
        <w:pStyle w:val="PL"/>
      </w:pPr>
      <w:r>
        <w:t xml:space="preserve">                rootObjectInstances:</w:t>
      </w:r>
    </w:p>
    <w:p w14:paraId="12C9FA4F" w14:textId="77777777" w:rsidR="00973DFB" w:rsidRDefault="00973DFB" w:rsidP="00973DFB">
      <w:pPr>
        <w:pStyle w:val="PL"/>
      </w:pPr>
      <w:r>
        <w:t xml:space="preserve">                  $ref: 'TS28623_ComDefs.yaml#/components/schemas/DnList'</w:t>
      </w:r>
    </w:p>
    <w:p w14:paraId="6994665D" w14:textId="77777777" w:rsidR="00973DFB" w:rsidRDefault="00973DFB" w:rsidP="00973DFB">
      <w:pPr>
        <w:pStyle w:val="PL"/>
      </w:pPr>
      <w:r>
        <w:t xml:space="preserve">                reportingCtrl:</w:t>
      </w:r>
    </w:p>
    <w:p w14:paraId="7D27EA6E" w14:textId="77777777" w:rsidR="00973DFB" w:rsidRDefault="00973DFB" w:rsidP="00973DFB">
      <w:pPr>
        <w:pStyle w:val="PL"/>
      </w:pPr>
      <w:r>
        <w:t xml:space="preserve">                  $ref: '#/components/schemas/ReportingCtrl'</w:t>
      </w:r>
    </w:p>
    <w:p w14:paraId="7F596655" w14:textId="77777777" w:rsidR="00973DFB" w:rsidRDefault="00973DFB" w:rsidP="00973DFB">
      <w:pPr>
        <w:pStyle w:val="PL"/>
      </w:pPr>
      <w:r>
        <w:t xml:space="preserve">            Files:</w:t>
      </w:r>
    </w:p>
    <w:p w14:paraId="23B7CC22" w14:textId="77777777" w:rsidR="00973DFB" w:rsidRDefault="00973DFB" w:rsidP="00973DFB">
      <w:pPr>
        <w:pStyle w:val="PL"/>
      </w:pPr>
      <w:r>
        <w:t xml:space="preserve">              $ref: '#/components/schemas/Files-Multiple'</w:t>
      </w:r>
    </w:p>
    <w:p w14:paraId="5D1EF490" w14:textId="77777777" w:rsidR="00973DFB" w:rsidRDefault="00973DFB" w:rsidP="00973DFB">
      <w:pPr>
        <w:pStyle w:val="PL"/>
      </w:pPr>
      <w:r>
        <w:t xml:space="preserve">    ThresholdMonitor-Single:</w:t>
      </w:r>
    </w:p>
    <w:p w14:paraId="07992BB5" w14:textId="77777777" w:rsidR="00973DFB" w:rsidRDefault="00973DFB" w:rsidP="00973DFB">
      <w:pPr>
        <w:pStyle w:val="PL"/>
      </w:pPr>
      <w:r>
        <w:t xml:space="preserve">      allOf:</w:t>
      </w:r>
    </w:p>
    <w:p w14:paraId="1A2E67BE" w14:textId="77777777" w:rsidR="00973DFB" w:rsidRDefault="00973DFB" w:rsidP="00973DFB">
      <w:pPr>
        <w:pStyle w:val="PL"/>
      </w:pPr>
      <w:r>
        <w:t xml:space="preserve">        - $ref: '#/components/schemas/Top'</w:t>
      </w:r>
    </w:p>
    <w:p w14:paraId="014EA537" w14:textId="77777777" w:rsidR="00973DFB" w:rsidRDefault="00973DFB" w:rsidP="00973DFB">
      <w:pPr>
        <w:pStyle w:val="PL"/>
      </w:pPr>
      <w:r>
        <w:t xml:space="preserve">        - type: object</w:t>
      </w:r>
    </w:p>
    <w:p w14:paraId="4124E381" w14:textId="77777777" w:rsidR="00973DFB" w:rsidRDefault="00973DFB" w:rsidP="00973DFB">
      <w:pPr>
        <w:pStyle w:val="PL"/>
      </w:pPr>
      <w:r>
        <w:t xml:space="preserve">          properties:</w:t>
      </w:r>
    </w:p>
    <w:p w14:paraId="3F38B25E" w14:textId="77777777" w:rsidR="00973DFB" w:rsidRDefault="00973DFB" w:rsidP="00973DFB">
      <w:pPr>
        <w:pStyle w:val="PL"/>
      </w:pPr>
      <w:r>
        <w:t xml:space="preserve">            attributes:</w:t>
      </w:r>
    </w:p>
    <w:p w14:paraId="7D1F91AB" w14:textId="77777777" w:rsidR="00973DFB" w:rsidRDefault="00973DFB" w:rsidP="00973DFB">
      <w:pPr>
        <w:pStyle w:val="PL"/>
      </w:pPr>
      <w:r>
        <w:t xml:space="preserve">              type: object</w:t>
      </w:r>
    </w:p>
    <w:p w14:paraId="3F243EF0" w14:textId="77777777" w:rsidR="00973DFB" w:rsidRDefault="00973DFB" w:rsidP="00973DFB">
      <w:pPr>
        <w:pStyle w:val="PL"/>
      </w:pPr>
      <w:r>
        <w:t xml:space="preserve">              properties:</w:t>
      </w:r>
    </w:p>
    <w:p w14:paraId="6C8F53BA" w14:textId="77777777" w:rsidR="00973DFB" w:rsidRDefault="00973DFB" w:rsidP="00973DFB">
      <w:pPr>
        <w:pStyle w:val="PL"/>
      </w:pPr>
      <w:r>
        <w:t xml:space="preserve">                administrativeState:</w:t>
      </w:r>
    </w:p>
    <w:p w14:paraId="518BFEE8" w14:textId="77777777" w:rsidR="00973DFB" w:rsidRDefault="00973DFB" w:rsidP="00973DFB">
      <w:pPr>
        <w:pStyle w:val="PL"/>
      </w:pPr>
      <w:r>
        <w:t xml:space="preserve">                  $ref: 'TS28623_ComDefs.yaml#/components/schemas/AdministrativeState'</w:t>
      </w:r>
    </w:p>
    <w:p w14:paraId="02BED956" w14:textId="77777777" w:rsidR="00973DFB" w:rsidRDefault="00973DFB" w:rsidP="00973DFB">
      <w:pPr>
        <w:pStyle w:val="PL"/>
      </w:pPr>
      <w:r>
        <w:t xml:space="preserve">                operationalState:</w:t>
      </w:r>
    </w:p>
    <w:p w14:paraId="6EA45D8E" w14:textId="77777777" w:rsidR="00973DFB" w:rsidRDefault="00973DFB" w:rsidP="00973DFB">
      <w:pPr>
        <w:pStyle w:val="PL"/>
      </w:pPr>
      <w:r>
        <w:t xml:space="preserve">                  $ref: 'TS28623_ComDefs.yaml#/components/schemas/OperationalState'</w:t>
      </w:r>
    </w:p>
    <w:p w14:paraId="32A5FBF6" w14:textId="77777777" w:rsidR="00973DFB" w:rsidRDefault="00973DFB" w:rsidP="00973DFB">
      <w:pPr>
        <w:pStyle w:val="PL"/>
      </w:pPr>
      <w:r>
        <w:t xml:space="preserve">                performanceMetrics:</w:t>
      </w:r>
    </w:p>
    <w:p w14:paraId="24BFE203" w14:textId="77777777" w:rsidR="00973DFB" w:rsidRDefault="00973DFB" w:rsidP="00973DFB">
      <w:pPr>
        <w:pStyle w:val="PL"/>
      </w:pPr>
      <w:r>
        <w:t xml:space="preserve">                  type: array</w:t>
      </w:r>
    </w:p>
    <w:p w14:paraId="704E582A" w14:textId="77777777" w:rsidR="00973DFB" w:rsidRDefault="00973DFB" w:rsidP="00973DFB">
      <w:pPr>
        <w:pStyle w:val="PL"/>
      </w:pPr>
      <w:r>
        <w:t xml:space="preserve">                  items:</w:t>
      </w:r>
    </w:p>
    <w:p w14:paraId="0899439D" w14:textId="77777777" w:rsidR="00973DFB" w:rsidRDefault="00973DFB" w:rsidP="00973DFB">
      <w:pPr>
        <w:pStyle w:val="PL"/>
      </w:pPr>
      <w:r>
        <w:t xml:space="preserve">                    type: string</w:t>
      </w:r>
    </w:p>
    <w:p w14:paraId="7AC3975A" w14:textId="77777777" w:rsidR="00973DFB" w:rsidRDefault="00973DFB" w:rsidP="00973DFB">
      <w:pPr>
        <w:pStyle w:val="PL"/>
      </w:pPr>
      <w:r>
        <w:t xml:space="preserve">                thresholdInfoList:</w:t>
      </w:r>
    </w:p>
    <w:p w14:paraId="3C92562D" w14:textId="77777777" w:rsidR="00973DFB" w:rsidRDefault="00973DFB" w:rsidP="00973DFB">
      <w:pPr>
        <w:pStyle w:val="PL"/>
      </w:pPr>
      <w:r>
        <w:t xml:space="preserve">                  type: array</w:t>
      </w:r>
    </w:p>
    <w:p w14:paraId="5500C733" w14:textId="77777777" w:rsidR="00973DFB" w:rsidRDefault="00973DFB" w:rsidP="00973DFB">
      <w:pPr>
        <w:pStyle w:val="PL"/>
      </w:pPr>
      <w:r>
        <w:t xml:space="preserve">                  items:</w:t>
      </w:r>
    </w:p>
    <w:p w14:paraId="19E6DAFA" w14:textId="77777777" w:rsidR="00973DFB" w:rsidRDefault="00973DFB" w:rsidP="00973DFB">
      <w:pPr>
        <w:pStyle w:val="PL"/>
      </w:pPr>
      <w:r>
        <w:t xml:space="preserve">                    $ref: '#/components/schemas/ThresholdInfo'</w:t>
      </w:r>
    </w:p>
    <w:p w14:paraId="486B6E6E" w14:textId="77777777" w:rsidR="00973DFB" w:rsidRDefault="00973DFB" w:rsidP="00973DFB">
      <w:pPr>
        <w:pStyle w:val="PL"/>
      </w:pPr>
      <w:r>
        <w:t xml:space="preserve">                monitorGranularityPeriod:</w:t>
      </w:r>
    </w:p>
    <w:p w14:paraId="5C7841FC" w14:textId="77777777" w:rsidR="00973DFB" w:rsidRDefault="00973DFB" w:rsidP="00973DFB">
      <w:pPr>
        <w:pStyle w:val="PL"/>
      </w:pPr>
      <w:r>
        <w:t xml:space="preserve">                  type: integer</w:t>
      </w:r>
    </w:p>
    <w:p w14:paraId="0C883A17" w14:textId="77777777" w:rsidR="00973DFB" w:rsidRDefault="00973DFB" w:rsidP="00973DFB">
      <w:pPr>
        <w:pStyle w:val="PL"/>
      </w:pPr>
      <w:r>
        <w:t xml:space="preserve">                  minimum: 1</w:t>
      </w:r>
    </w:p>
    <w:p w14:paraId="61293A27" w14:textId="77777777" w:rsidR="00973DFB" w:rsidRDefault="00973DFB" w:rsidP="00973DFB">
      <w:pPr>
        <w:pStyle w:val="PL"/>
      </w:pPr>
      <w:r>
        <w:t xml:space="preserve">                objectInstances:</w:t>
      </w:r>
    </w:p>
    <w:p w14:paraId="05A8D40C" w14:textId="77777777" w:rsidR="00973DFB" w:rsidRDefault="00973DFB" w:rsidP="00973DFB">
      <w:pPr>
        <w:pStyle w:val="PL"/>
      </w:pPr>
      <w:r>
        <w:t xml:space="preserve">                  $ref: 'TS28623_ComDefs.yaml#/components/schemas/DnList'</w:t>
      </w:r>
    </w:p>
    <w:p w14:paraId="38DB76B9" w14:textId="77777777" w:rsidR="00973DFB" w:rsidRDefault="00973DFB" w:rsidP="00973DFB">
      <w:pPr>
        <w:pStyle w:val="PL"/>
      </w:pPr>
      <w:r>
        <w:t xml:space="preserve">                rootObjectInstances:</w:t>
      </w:r>
    </w:p>
    <w:p w14:paraId="5666710C" w14:textId="77777777" w:rsidR="00973DFB" w:rsidRDefault="00973DFB" w:rsidP="00973DFB">
      <w:pPr>
        <w:pStyle w:val="PL"/>
      </w:pPr>
      <w:r>
        <w:t xml:space="preserve">                  $ref: 'TS28623_ComDefs.yaml#/components/schemas/DnList'</w:t>
      </w:r>
    </w:p>
    <w:p w14:paraId="330BAB08" w14:textId="77777777" w:rsidR="00973DFB" w:rsidRDefault="00973DFB" w:rsidP="00973DFB">
      <w:pPr>
        <w:pStyle w:val="PL"/>
      </w:pPr>
      <w:r>
        <w:t xml:space="preserve">    NtfSubscriptionControl-Single:</w:t>
      </w:r>
    </w:p>
    <w:p w14:paraId="61AD2B4B" w14:textId="77777777" w:rsidR="00973DFB" w:rsidRDefault="00973DFB" w:rsidP="00973DFB">
      <w:pPr>
        <w:pStyle w:val="PL"/>
      </w:pPr>
      <w:r>
        <w:t xml:space="preserve">      allOf:</w:t>
      </w:r>
    </w:p>
    <w:p w14:paraId="4B62D0D6" w14:textId="77777777" w:rsidR="00973DFB" w:rsidRDefault="00973DFB" w:rsidP="00973DFB">
      <w:pPr>
        <w:pStyle w:val="PL"/>
      </w:pPr>
      <w:r>
        <w:t xml:space="preserve">        - $ref: '#/components/schemas/Top'</w:t>
      </w:r>
    </w:p>
    <w:p w14:paraId="28F26D7F" w14:textId="77777777" w:rsidR="00973DFB" w:rsidRDefault="00973DFB" w:rsidP="00973DFB">
      <w:pPr>
        <w:pStyle w:val="PL"/>
      </w:pPr>
      <w:r>
        <w:t xml:space="preserve">        - type: object</w:t>
      </w:r>
    </w:p>
    <w:p w14:paraId="775F6D1C" w14:textId="77777777" w:rsidR="00973DFB" w:rsidRDefault="00973DFB" w:rsidP="00973DFB">
      <w:pPr>
        <w:pStyle w:val="PL"/>
      </w:pPr>
      <w:r>
        <w:t xml:space="preserve">          properties:</w:t>
      </w:r>
    </w:p>
    <w:p w14:paraId="22E9D26B" w14:textId="77777777" w:rsidR="00973DFB" w:rsidRDefault="00973DFB" w:rsidP="00973DFB">
      <w:pPr>
        <w:pStyle w:val="PL"/>
      </w:pPr>
      <w:r>
        <w:t xml:space="preserve">            attributes:</w:t>
      </w:r>
    </w:p>
    <w:p w14:paraId="7F3A2776" w14:textId="77777777" w:rsidR="00973DFB" w:rsidRDefault="00973DFB" w:rsidP="00973DFB">
      <w:pPr>
        <w:pStyle w:val="PL"/>
      </w:pPr>
      <w:r>
        <w:t xml:space="preserve">              type: object</w:t>
      </w:r>
    </w:p>
    <w:p w14:paraId="7508DCD7" w14:textId="77777777" w:rsidR="00973DFB" w:rsidRDefault="00973DFB" w:rsidP="00973DFB">
      <w:pPr>
        <w:pStyle w:val="PL"/>
      </w:pPr>
      <w:r>
        <w:t xml:space="preserve">              properties:</w:t>
      </w:r>
    </w:p>
    <w:p w14:paraId="700D116C" w14:textId="77777777" w:rsidR="00973DFB" w:rsidRDefault="00973DFB" w:rsidP="00973DFB">
      <w:pPr>
        <w:pStyle w:val="PL"/>
      </w:pPr>
      <w:r>
        <w:t xml:space="preserve">                notificationRecipientAddress:</w:t>
      </w:r>
    </w:p>
    <w:p w14:paraId="40625D09" w14:textId="77777777" w:rsidR="00973DFB" w:rsidRDefault="00973DFB" w:rsidP="00973DFB">
      <w:pPr>
        <w:pStyle w:val="PL"/>
      </w:pPr>
      <w:r>
        <w:t xml:space="preserve">                  $ref: 'TS28623_ComDefs.yaml#/components/schemas/Uri'</w:t>
      </w:r>
    </w:p>
    <w:p w14:paraId="18980567" w14:textId="77777777" w:rsidR="00973DFB" w:rsidRDefault="00973DFB" w:rsidP="00973DFB">
      <w:pPr>
        <w:pStyle w:val="PL"/>
      </w:pPr>
      <w:r>
        <w:t xml:space="preserve">                notificationTypes:</w:t>
      </w:r>
    </w:p>
    <w:p w14:paraId="1B13FFCF" w14:textId="77777777" w:rsidR="00973DFB" w:rsidRDefault="00973DFB" w:rsidP="00973DFB">
      <w:pPr>
        <w:pStyle w:val="PL"/>
      </w:pPr>
      <w:r>
        <w:t xml:space="preserve">                  type: array</w:t>
      </w:r>
    </w:p>
    <w:p w14:paraId="6949754C" w14:textId="77777777" w:rsidR="00973DFB" w:rsidRDefault="00973DFB" w:rsidP="00973DFB">
      <w:pPr>
        <w:pStyle w:val="PL"/>
      </w:pPr>
      <w:r>
        <w:t xml:space="preserve">                  items:</w:t>
      </w:r>
    </w:p>
    <w:p w14:paraId="4225E14A" w14:textId="77777777" w:rsidR="00973DFB" w:rsidRDefault="00973DFB" w:rsidP="00973DFB">
      <w:pPr>
        <w:pStyle w:val="PL"/>
      </w:pPr>
      <w:r>
        <w:t xml:space="preserve">                    $ref: 'TS28623_ComDefs.yaml#/components/schemas/NotificationType'</w:t>
      </w:r>
    </w:p>
    <w:p w14:paraId="4240B750" w14:textId="77777777" w:rsidR="00973DFB" w:rsidRDefault="00973DFB" w:rsidP="00973DFB">
      <w:pPr>
        <w:pStyle w:val="PL"/>
      </w:pPr>
      <w:r>
        <w:t xml:space="preserve">                scope:</w:t>
      </w:r>
    </w:p>
    <w:p w14:paraId="47C55353" w14:textId="77777777" w:rsidR="00973DFB" w:rsidRDefault="00973DFB" w:rsidP="00973DFB">
      <w:pPr>
        <w:pStyle w:val="PL"/>
      </w:pPr>
      <w:r>
        <w:t xml:space="preserve">                  $ref: '#/components/schemas/Scope'</w:t>
      </w:r>
    </w:p>
    <w:p w14:paraId="781A7A21" w14:textId="77777777" w:rsidR="00973DFB" w:rsidRDefault="00973DFB" w:rsidP="00973DFB">
      <w:pPr>
        <w:pStyle w:val="PL"/>
      </w:pPr>
      <w:r>
        <w:t xml:space="preserve">                notificationFilter:</w:t>
      </w:r>
    </w:p>
    <w:p w14:paraId="2ACC422B" w14:textId="77777777" w:rsidR="00973DFB" w:rsidRDefault="00973DFB" w:rsidP="00973DFB">
      <w:pPr>
        <w:pStyle w:val="PL"/>
      </w:pPr>
      <w:r>
        <w:t xml:space="preserve">                  $ref: 'TS28623_ComDefs.yaml#/components/schemas/Filter'                </w:t>
      </w:r>
    </w:p>
    <w:p w14:paraId="791340F6" w14:textId="77777777" w:rsidR="00973DFB" w:rsidRDefault="00973DFB" w:rsidP="00973DFB">
      <w:pPr>
        <w:pStyle w:val="PL"/>
      </w:pPr>
      <w:r>
        <w:t xml:space="preserve">            HeartbeatControl:</w:t>
      </w:r>
    </w:p>
    <w:p w14:paraId="72B0194C" w14:textId="77777777" w:rsidR="00973DFB" w:rsidRDefault="00973DFB" w:rsidP="00973DFB">
      <w:pPr>
        <w:pStyle w:val="PL"/>
      </w:pPr>
      <w:r>
        <w:t xml:space="preserve">              $ref: '#/components/schemas/HeartbeatControl-Single'</w:t>
      </w:r>
    </w:p>
    <w:p w14:paraId="68C7633B" w14:textId="77777777" w:rsidR="00973DFB" w:rsidRDefault="00973DFB" w:rsidP="00973DFB">
      <w:pPr>
        <w:pStyle w:val="PL"/>
      </w:pPr>
      <w:r>
        <w:t xml:space="preserve">    HeartbeatControl-Single:</w:t>
      </w:r>
    </w:p>
    <w:p w14:paraId="4436BA8E" w14:textId="77777777" w:rsidR="00973DFB" w:rsidRDefault="00973DFB" w:rsidP="00973DFB">
      <w:pPr>
        <w:pStyle w:val="PL"/>
      </w:pPr>
      <w:r>
        <w:t xml:space="preserve">      allOf:</w:t>
      </w:r>
    </w:p>
    <w:p w14:paraId="029FB78D" w14:textId="77777777" w:rsidR="00973DFB" w:rsidRDefault="00973DFB" w:rsidP="00973DFB">
      <w:pPr>
        <w:pStyle w:val="PL"/>
      </w:pPr>
      <w:r>
        <w:t xml:space="preserve">        - $ref: '#/components/schemas/Top'</w:t>
      </w:r>
    </w:p>
    <w:p w14:paraId="44514728" w14:textId="77777777" w:rsidR="00973DFB" w:rsidRDefault="00973DFB" w:rsidP="00973DFB">
      <w:pPr>
        <w:pStyle w:val="PL"/>
      </w:pPr>
      <w:r>
        <w:t xml:space="preserve">        - type: object</w:t>
      </w:r>
    </w:p>
    <w:p w14:paraId="7D23A671" w14:textId="77777777" w:rsidR="00973DFB" w:rsidRDefault="00973DFB" w:rsidP="00973DFB">
      <w:pPr>
        <w:pStyle w:val="PL"/>
      </w:pPr>
      <w:r>
        <w:t xml:space="preserve">          properties:</w:t>
      </w:r>
    </w:p>
    <w:p w14:paraId="5BB536E2" w14:textId="77777777" w:rsidR="00973DFB" w:rsidRDefault="00973DFB" w:rsidP="00973DFB">
      <w:pPr>
        <w:pStyle w:val="PL"/>
      </w:pPr>
      <w:r>
        <w:t xml:space="preserve">            attributes:</w:t>
      </w:r>
    </w:p>
    <w:p w14:paraId="5207636D" w14:textId="77777777" w:rsidR="00973DFB" w:rsidRDefault="00973DFB" w:rsidP="00973DFB">
      <w:pPr>
        <w:pStyle w:val="PL"/>
      </w:pPr>
      <w:r>
        <w:t xml:space="preserve">              type: object</w:t>
      </w:r>
    </w:p>
    <w:p w14:paraId="007E38F3" w14:textId="77777777" w:rsidR="00973DFB" w:rsidRDefault="00973DFB" w:rsidP="00973DFB">
      <w:pPr>
        <w:pStyle w:val="PL"/>
      </w:pPr>
      <w:r>
        <w:t xml:space="preserve">              properties:</w:t>
      </w:r>
    </w:p>
    <w:p w14:paraId="055B686B" w14:textId="77777777" w:rsidR="00973DFB" w:rsidRDefault="00973DFB" w:rsidP="00973DFB">
      <w:pPr>
        <w:pStyle w:val="PL"/>
      </w:pPr>
      <w:r>
        <w:t xml:space="preserve">                heartbeatNtfPeriod:</w:t>
      </w:r>
    </w:p>
    <w:p w14:paraId="1EC195CF" w14:textId="77777777" w:rsidR="00973DFB" w:rsidRDefault="00973DFB" w:rsidP="00973DFB">
      <w:pPr>
        <w:pStyle w:val="PL"/>
      </w:pPr>
      <w:r>
        <w:t xml:space="preserve">                  type: integer</w:t>
      </w:r>
    </w:p>
    <w:p w14:paraId="039CE95F" w14:textId="77777777" w:rsidR="00973DFB" w:rsidRDefault="00973DFB" w:rsidP="00973DFB">
      <w:pPr>
        <w:pStyle w:val="PL"/>
      </w:pPr>
      <w:r>
        <w:t xml:space="preserve">                  minimum: 0</w:t>
      </w:r>
    </w:p>
    <w:p w14:paraId="35B19A6C" w14:textId="77777777" w:rsidR="00973DFB" w:rsidRDefault="00973DFB" w:rsidP="00973DFB">
      <w:pPr>
        <w:pStyle w:val="PL"/>
      </w:pPr>
      <w:r>
        <w:t xml:space="preserve">                triggerHeartbeatNtf:</w:t>
      </w:r>
    </w:p>
    <w:p w14:paraId="797DE634" w14:textId="77777777" w:rsidR="00973DFB" w:rsidRDefault="00973DFB" w:rsidP="00973DFB">
      <w:pPr>
        <w:pStyle w:val="PL"/>
      </w:pPr>
      <w:r>
        <w:t xml:space="preserve">                  type: boolean</w:t>
      </w:r>
    </w:p>
    <w:p w14:paraId="6DF54DA0" w14:textId="77777777" w:rsidR="00973DFB" w:rsidRDefault="00973DFB" w:rsidP="00973DFB">
      <w:pPr>
        <w:pStyle w:val="PL"/>
      </w:pPr>
      <w:r>
        <w:t xml:space="preserve">    TraceJob-Single:</w:t>
      </w:r>
    </w:p>
    <w:p w14:paraId="76AFF353" w14:textId="77777777" w:rsidR="00973DFB" w:rsidRDefault="00973DFB" w:rsidP="00973DFB">
      <w:pPr>
        <w:pStyle w:val="PL"/>
      </w:pPr>
      <w:r>
        <w:t xml:space="preserve">      allOf:</w:t>
      </w:r>
    </w:p>
    <w:p w14:paraId="5716AF43" w14:textId="77777777" w:rsidR="00973DFB" w:rsidRDefault="00973DFB" w:rsidP="00973DFB">
      <w:pPr>
        <w:pStyle w:val="PL"/>
      </w:pPr>
      <w:r>
        <w:t xml:space="preserve">        - $ref: '#/components/schemas/Top'</w:t>
      </w:r>
    </w:p>
    <w:p w14:paraId="1C4E7DC6" w14:textId="77777777" w:rsidR="00973DFB" w:rsidRDefault="00973DFB" w:rsidP="00973DFB">
      <w:pPr>
        <w:pStyle w:val="PL"/>
      </w:pPr>
      <w:r>
        <w:t xml:space="preserve">        - type: object</w:t>
      </w:r>
    </w:p>
    <w:p w14:paraId="0A3BE601" w14:textId="77777777" w:rsidR="00973DFB" w:rsidRDefault="00973DFB" w:rsidP="00973DFB">
      <w:pPr>
        <w:pStyle w:val="PL"/>
      </w:pPr>
      <w:r>
        <w:t xml:space="preserve">          properties:</w:t>
      </w:r>
    </w:p>
    <w:p w14:paraId="36F37C5F" w14:textId="77777777" w:rsidR="00973DFB" w:rsidRDefault="00973DFB" w:rsidP="00973DFB">
      <w:pPr>
        <w:pStyle w:val="PL"/>
      </w:pPr>
      <w:r>
        <w:t xml:space="preserve">            attributes:</w:t>
      </w:r>
    </w:p>
    <w:p w14:paraId="35F71158" w14:textId="77777777" w:rsidR="00973DFB" w:rsidRDefault="00973DFB" w:rsidP="00973DFB">
      <w:pPr>
        <w:pStyle w:val="PL"/>
      </w:pPr>
      <w:r>
        <w:t xml:space="preserve">              $ref: '#/components/schemas/TraceJob-Attr'</w:t>
      </w:r>
    </w:p>
    <w:p w14:paraId="626125B9" w14:textId="77777777" w:rsidR="00973DFB" w:rsidRDefault="00973DFB" w:rsidP="00973DFB">
      <w:pPr>
        <w:pStyle w:val="PL"/>
      </w:pPr>
      <w:r>
        <w:t xml:space="preserve">            Files:</w:t>
      </w:r>
    </w:p>
    <w:p w14:paraId="43F1125C" w14:textId="77777777" w:rsidR="00973DFB" w:rsidRDefault="00973DFB" w:rsidP="00973DFB">
      <w:pPr>
        <w:pStyle w:val="PL"/>
      </w:pPr>
      <w:r>
        <w:t xml:space="preserve">              $ref: '#/components/schemas/Files-Multiple'</w:t>
      </w:r>
    </w:p>
    <w:p w14:paraId="125A1955" w14:textId="77777777" w:rsidR="00973DFB" w:rsidRDefault="00973DFB" w:rsidP="00973DFB">
      <w:pPr>
        <w:pStyle w:val="PL"/>
      </w:pPr>
      <w:r>
        <w:t xml:space="preserve">    ManagementDataCollection-Single:</w:t>
      </w:r>
    </w:p>
    <w:p w14:paraId="258A976A" w14:textId="77777777" w:rsidR="00973DFB" w:rsidRDefault="00973DFB" w:rsidP="00973DFB">
      <w:pPr>
        <w:pStyle w:val="PL"/>
      </w:pPr>
      <w:r>
        <w:t xml:space="preserve">      allOf:</w:t>
      </w:r>
    </w:p>
    <w:p w14:paraId="50DF8690" w14:textId="77777777" w:rsidR="00973DFB" w:rsidRDefault="00973DFB" w:rsidP="00973DFB">
      <w:pPr>
        <w:pStyle w:val="PL"/>
      </w:pPr>
      <w:r>
        <w:t xml:space="preserve">        - $ref: '#/components/schemas/Top'</w:t>
      </w:r>
    </w:p>
    <w:p w14:paraId="2A3A1FF9" w14:textId="77777777" w:rsidR="00973DFB" w:rsidRDefault="00973DFB" w:rsidP="00973DFB">
      <w:pPr>
        <w:pStyle w:val="PL"/>
      </w:pPr>
      <w:r>
        <w:t xml:space="preserve">        - type: object</w:t>
      </w:r>
    </w:p>
    <w:p w14:paraId="12E96F3F" w14:textId="77777777" w:rsidR="00973DFB" w:rsidRDefault="00973DFB" w:rsidP="00973DFB">
      <w:pPr>
        <w:pStyle w:val="PL"/>
      </w:pPr>
      <w:r>
        <w:t xml:space="preserve">          properties:</w:t>
      </w:r>
    </w:p>
    <w:p w14:paraId="205D8AEC" w14:textId="77777777" w:rsidR="00973DFB" w:rsidRDefault="00973DFB" w:rsidP="00973DFB">
      <w:pPr>
        <w:pStyle w:val="PL"/>
      </w:pPr>
      <w:r>
        <w:t xml:space="preserve">            attributes:</w:t>
      </w:r>
    </w:p>
    <w:p w14:paraId="3FA73AB4" w14:textId="77777777" w:rsidR="00973DFB" w:rsidRDefault="00973DFB" w:rsidP="00973DFB">
      <w:pPr>
        <w:pStyle w:val="PL"/>
      </w:pPr>
      <w:r>
        <w:t xml:space="preserve">              type: object</w:t>
      </w:r>
    </w:p>
    <w:p w14:paraId="0D83E35C" w14:textId="77777777" w:rsidR="00973DFB" w:rsidRDefault="00973DFB" w:rsidP="00973DFB">
      <w:pPr>
        <w:pStyle w:val="PL"/>
      </w:pPr>
      <w:r>
        <w:t xml:space="preserve">              properties:</w:t>
      </w:r>
    </w:p>
    <w:p w14:paraId="17B5FD57" w14:textId="77777777" w:rsidR="00973DFB" w:rsidRDefault="00973DFB" w:rsidP="00973DFB">
      <w:pPr>
        <w:pStyle w:val="PL"/>
      </w:pPr>
      <w:r>
        <w:t xml:space="preserve">                managementData:</w:t>
      </w:r>
    </w:p>
    <w:p w14:paraId="3BC4BFEF" w14:textId="77777777" w:rsidR="00973DFB" w:rsidRDefault="00973DFB" w:rsidP="00973DFB">
      <w:pPr>
        <w:pStyle w:val="PL"/>
      </w:pPr>
      <w:r>
        <w:t xml:space="preserve">                  $ref: '#/components/schemas/ManagementData'</w:t>
      </w:r>
    </w:p>
    <w:p w14:paraId="0603F8B0" w14:textId="77777777" w:rsidR="00973DFB" w:rsidRDefault="00973DFB" w:rsidP="00973DFB">
      <w:pPr>
        <w:pStyle w:val="PL"/>
      </w:pPr>
      <w:r>
        <w:t xml:space="preserve">                targetNodeFilter:</w:t>
      </w:r>
    </w:p>
    <w:p w14:paraId="616828A4" w14:textId="77777777" w:rsidR="00973DFB" w:rsidRDefault="00973DFB" w:rsidP="00973DFB">
      <w:pPr>
        <w:pStyle w:val="PL"/>
      </w:pPr>
      <w:r>
        <w:t xml:space="preserve">                  $ref: '#/components/schemas/NodeFilter'</w:t>
      </w:r>
    </w:p>
    <w:p w14:paraId="73EBF7F6" w14:textId="77777777" w:rsidR="00973DFB" w:rsidRDefault="00973DFB" w:rsidP="00973DFB">
      <w:pPr>
        <w:pStyle w:val="PL"/>
      </w:pPr>
      <w:r>
        <w:t xml:space="preserve">                collectionTimeWindow:</w:t>
      </w:r>
    </w:p>
    <w:p w14:paraId="3E949725" w14:textId="77777777" w:rsidR="00973DFB" w:rsidRDefault="00973DFB" w:rsidP="00973DFB">
      <w:pPr>
        <w:pStyle w:val="PL"/>
      </w:pPr>
      <w:r>
        <w:t xml:space="preserve">                  $ref: 'TS28623_ComDefs.yaml#/components/schemas/TimeWindow'</w:t>
      </w:r>
    </w:p>
    <w:p w14:paraId="65774D2B" w14:textId="77777777" w:rsidR="00973DFB" w:rsidRDefault="00973DFB" w:rsidP="00973DFB">
      <w:pPr>
        <w:pStyle w:val="PL"/>
      </w:pPr>
      <w:r>
        <w:t xml:space="preserve">                reportingCtrl:</w:t>
      </w:r>
    </w:p>
    <w:p w14:paraId="2CD84596" w14:textId="77777777" w:rsidR="00973DFB" w:rsidRDefault="00973DFB" w:rsidP="00973DFB">
      <w:pPr>
        <w:pStyle w:val="PL"/>
      </w:pPr>
      <w:r>
        <w:t xml:space="preserve">                  $ref: '#/components/schemas/ReportingCtrl'</w:t>
      </w:r>
    </w:p>
    <w:p w14:paraId="7FF25298" w14:textId="77777777" w:rsidR="00973DFB" w:rsidRDefault="00973DFB" w:rsidP="00973DFB">
      <w:pPr>
        <w:pStyle w:val="PL"/>
      </w:pPr>
      <w:r>
        <w:t xml:space="preserve">                dataScope:</w:t>
      </w:r>
    </w:p>
    <w:p w14:paraId="0E579FE3" w14:textId="77777777" w:rsidR="00973DFB" w:rsidRDefault="00973DFB" w:rsidP="00973DFB">
      <w:pPr>
        <w:pStyle w:val="PL"/>
      </w:pPr>
      <w:r>
        <w:t xml:space="preserve">                  type: string</w:t>
      </w:r>
    </w:p>
    <w:p w14:paraId="529D74F2" w14:textId="77777777" w:rsidR="00973DFB" w:rsidRDefault="00973DFB" w:rsidP="00973DFB">
      <w:pPr>
        <w:pStyle w:val="PL"/>
      </w:pPr>
      <w:r>
        <w:t xml:space="preserve">                  enum:</w:t>
      </w:r>
    </w:p>
    <w:p w14:paraId="7D9C4B91" w14:textId="77777777" w:rsidR="00973DFB" w:rsidRDefault="00973DFB" w:rsidP="00973DFB">
      <w:pPr>
        <w:pStyle w:val="PL"/>
      </w:pPr>
      <w:r>
        <w:t xml:space="preserve">                    - SNSSAI</w:t>
      </w:r>
    </w:p>
    <w:p w14:paraId="700BE9D7" w14:textId="77777777" w:rsidR="00973DFB" w:rsidRDefault="00973DFB" w:rsidP="00973DFB">
      <w:pPr>
        <w:pStyle w:val="PL"/>
      </w:pPr>
      <w:r>
        <w:t xml:space="preserve">                    - 5QI</w:t>
      </w:r>
    </w:p>
    <w:p w14:paraId="1416DA2A" w14:textId="77777777" w:rsidR="00973DFB" w:rsidRDefault="00973DFB" w:rsidP="00973DFB">
      <w:pPr>
        <w:pStyle w:val="PL"/>
      </w:pPr>
      <w:r>
        <w:t xml:space="preserve">    AlarmList-Single:</w:t>
      </w:r>
    </w:p>
    <w:p w14:paraId="4BBC36E1" w14:textId="77777777" w:rsidR="00973DFB" w:rsidRDefault="00973DFB" w:rsidP="00973DFB">
      <w:pPr>
        <w:pStyle w:val="PL"/>
      </w:pPr>
      <w:r>
        <w:t xml:space="preserve">      allOf:</w:t>
      </w:r>
    </w:p>
    <w:p w14:paraId="0E92235E" w14:textId="77777777" w:rsidR="00973DFB" w:rsidRDefault="00973DFB" w:rsidP="00973DFB">
      <w:pPr>
        <w:pStyle w:val="PL"/>
      </w:pPr>
      <w:r>
        <w:t xml:space="preserve">        - $ref: '#/components/schemas/Top'</w:t>
      </w:r>
    </w:p>
    <w:p w14:paraId="17638785" w14:textId="77777777" w:rsidR="00973DFB" w:rsidRDefault="00973DFB" w:rsidP="00973DFB">
      <w:pPr>
        <w:pStyle w:val="PL"/>
      </w:pPr>
      <w:r>
        <w:t xml:space="preserve">        - type: object</w:t>
      </w:r>
    </w:p>
    <w:p w14:paraId="6052BFE6" w14:textId="77777777" w:rsidR="00973DFB" w:rsidRDefault="00973DFB" w:rsidP="00973DFB">
      <w:pPr>
        <w:pStyle w:val="PL"/>
      </w:pPr>
      <w:r>
        <w:t xml:space="preserve">          properties:</w:t>
      </w:r>
    </w:p>
    <w:p w14:paraId="6198B870" w14:textId="77777777" w:rsidR="00973DFB" w:rsidRDefault="00973DFB" w:rsidP="00973DFB">
      <w:pPr>
        <w:pStyle w:val="PL"/>
      </w:pPr>
      <w:r>
        <w:t xml:space="preserve">            attributes:</w:t>
      </w:r>
    </w:p>
    <w:p w14:paraId="3AE89161" w14:textId="77777777" w:rsidR="00973DFB" w:rsidRDefault="00973DFB" w:rsidP="00973DFB">
      <w:pPr>
        <w:pStyle w:val="PL"/>
      </w:pPr>
      <w:r>
        <w:t xml:space="preserve">              type: object</w:t>
      </w:r>
    </w:p>
    <w:p w14:paraId="071E1746" w14:textId="77777777" w:rsidR="00973DFB" w:rsidRDefault="00973DFB" w:rsidP="00973DFB">
      <w:pPr>
        <w:pStyle w:val="PL"/>
      </w:pPr>
      <w:r>
        <w:t xml:space="preserve">              properties:</w:t>
      </w:r>
    </w:p>
    <w:p w14:paraId="286F9486" w14:textId="77777777" w:rsidR="00973DFB" w:rsidRDefault="00973DFB" w:rsidP="00973DFB">
      <w:pPr>
        <w:pStyle w:val="PL"/>
      </w:pPr>
      <w:r>
        <w:t xml:space="preserve">                administrativeState:</w:t>
      </w:r>
    </w:p>
    <w:p w14:paraId="5BA1A614" w14:textId="77777777" w:rsidR="00973DFB" w:rsidRDefault="00973DFB" w:rsidP="00973DFB">
      <w:pPr>
        <w:pStyle w:val="PL"/>
      </w:pPr>
      <w:r>
        <w:t xml:space="preserve">                  $ref: 'TS28623_ComDefs.yaml#/components/schemas/AdministrativeState'</w:t>
      </w:r>
    </w:p>
    <w:p w14:paraId="636D3F74" w14:textId="77777777" w:rsidR="00973DFB" w:rsidRDefault="00973DFB" w:rsidP="00973DFB">
      <w:pPr>
        <w:pStyle w:val="PL"/>
      </w:pPr>
      <w:r>
        <w:t xml:space="preserve">                operationalState:</w:t>
      </w:r>
    </w:p>
    <w:p w14:paraId="71283E72" w14:textId="77777777" w:rsidR="00973DFB" w:rsidRDefault="00973DFB" w:rsidP="00973DFB">
      <w:pPr>
        <w:pStyle w:val="PL"/>
      </w:pPr>
      <w:r>
        <w:t xml:space="preserve">                  $ref: 'TS28623_ComDefs.yaml#/components/schemas/OperationalState'</w:t>
      </w:r>
    </w:p>
    <w:p w14:paraId="2FF09E8A" w14:textId="77777777" w:rsidR="00973DFB" w:rsidRDefault="00973DFB" w:rsidP="00973DFB">
      <w:pPr>
        <w:pStyle w:val="PL"/>
      </w:pPr>
      <w:r>
        <w:t xml:space="preserve">                numOfAlarmRecords:</w:t>
      </w:r>
    </w:p>
    <w:p w14:paraId="3CFEE92D" w14:textId="77777777" w:rsidR="00973DFB" w:rsidRDefault="00973DFB" w:rsidP="00973DFB">
      <w:pPr>
        <w:pStyle w:val="PL"/>
      </w:pPr>
      <w:r>
        <w:t xml:space="preserve">                  type: integer</w:t>
      </w:r>
    </w:p>
    <w:p w14:paraId="1A444369" w14:textId="77777777" w:rsidR="00973DFB" w:rsidRDefault="00973DFB" w:rsidP="00973DFB">
      <w:pPr>
        <w:pStyle w:val="PL"/>
      </w:pPr>
      <w:r>
        <w:t xml:space="preserve">                lastModification:</w:t>
      </w:r>
    </w:p>
    <w:p w14:paraId="47DAC160" w14:textId="77777777" w:rsidR="00973DFB" w:rsidRDefault="00973DFB" w:rsidP="00973DFB">
      <w:pPr>
        <w:pStyle w:val="PL"/>
      </w:pPr>
      <w:r>
        <w:t xml:space="preserve">                  $ref: 'TS28623_ComDefs.yaml#/components/schemas/DateTime'</w:t>
      </w:r>
    </w:p>
    <w:p w14:paraId="2E395C7D" w14:textId="77777777" w:rsidR="00973DFB" w:rsidRDefault="00973DFB" w:rsidP="00973DFB">
      <w:pPr>
        <w:pStyle w:val="PL"/>
      </w:pPr>
      <w:r>
        <w:t xml:space="preserve">                alarmRecords:</w:t>
      </w:r>
    </w:p>
    <w:p w14:paraId="699DEE5D" w14:textId="77777777" w:rsidR="00973DFB" w:rsidRDefault="00973DFB" w:rsidP="00973DFB">
      <w:pPr>
        <w:pStyle w:val="PL"/>
      </w:pPr>
      <w:r>
        <w:t xml:space="preserve">                  description: &gt;-</w:t>
      </w:r>
    </w:p>
    <w:p w14:paraId="6ACE6682" w14:textId="77777777" w:rsidR="00973DFB" w:rsidRDefault="00973DFB" w:rsidP="00973DFB">
      <w:pPr>
        <w:pStyle w:val="PL"/>
      </w:pPr>
      <w:r>
        <w:t xml:space="preserve">                     This resource represents a map of alarm records.</w:t>
      </w:r>
    </w:p>
    <w:p w14:paraId="0B3F8BAE" w14:textId="77777777" w:rsidR="00973DFB" w:rsidRDefault="00973DFB" w:rsidP="00973DFB">
      <w:pPr>
        <w:pStyle w:val="PL"/>
      </w:pPr>
      <w:r>
        <w:t xml:space="preserve">                     The alarmIds are used as keys in the map.</w:t>
      </w:r>
    </w:p>
    <w:p w14:paraId="1FDE4ED5" w14:textId="77777777" w:rsidR="00973DFB" w:rsidRDefault="00973DFB" w:rsidP="00973DFB">
      <w:pPr>
        <w:pStyle w:val="PL"/>
      </w:pPr>
      <w:r>
        <w:t xml:space="preserve">                  type: object</w:t>
      </w:r>
    </w:p>
    <w:p w14:paraId="2E82F2D5" w14:textId="77777777" w:rsidR="00973DFB" w:rsidRDefault="00973DFB" w:rsidP="00973DFB">
      <w:pPr>
        <w:pStyle w:val="PL"/>
      </w:pPr>
      <w:r>
        <w:t xml:space="preserve">                  additionalProperties:</w:t>
      </w:r>
    </w:p>
    <w:p w14:paraId="70AAAAB8" w14:textId="77777777" w:rsidR="00973DFB" w:rsidRDefault="00973DFB" w:rsidP="00973DFB">
      <w:pPr>
        <w:pStyle w:val="PL"/>
      </w:pPr>
      <w:r>
        <w:t xml:space="preserve">                    $ref: 'TS28532_FaultMnS.yaml#/components/schemas/AlarmRecord'</w:t>
      </w:r>
    </w:p>
    <w:p w14:paraId="5E6450C6" w14:textId="77777777" w:rsidR="00973DFB" w:rsidRDefault="00973DFB" w:rsidP="00973DFB">
      <w:pPr>
        <w:pStyle w:val="PL"/>
      </w:pPr>
      <w:r>
        <w:t xml:space="preserve">    FileDownloadJob-Single:</w:t>
      </w:r>
    </w:p>
    <w:p w14:paraId="497BA68D" w14:textId="77777777" w:rsidR="00973DFB" w:rsidRDefault="00973DFB" w:rsidP="00973DFB">
      <w:pPr>
        <w:pStyle w:val="PL"/>
      </w:pPr>
      <w:r>
        <w:t xml:space="preserve">      allOf:</w:t>
      </w:r>
    </w:p>
    <w:p w14:paraId="27B15B45" w14:textId="77777777" w:rsidR="00973DFB" w:rsidRDefault="00973DFB" w:rsidP="00973DFB">
      <w:pPr>
        <w:pStyle w:val="PL"/>
      </w:pPr>
      <w:r>
        <w:t xml:space="preserve">        - $ref: '#/components/schemas/Top'</w:t>
      </w:r>
    </w:p>
    <w:p w14:paraId="5A073D0F" w14:textId="77777777" w:rsidR="00973DFB" w:rsidRDefault="00973DFB" w:rsidP="00973DFB">
      <w:pPr>
        <w:pStyle w:val="PL"/>
      </w:pPr>
      <w:r>
        <w:t xml:space="preserve">        - type: object</w:t>
      </w:r>
    </w:p>
    <w:p w14:paraId="62BE3DDE" w14:textId="77777777" w:rsidR="00973DFB" w:rsidRDefault="00973DFB" w:rsidP="00973DFB">
      <w:pPr>
        <w:pStyle w:val="PL"/>
      </w:pPr>
      <w:r>
        <w:t xml:space="preserve">          properties:</w:t>
      </w:r>
    </w:p>
    <w:p w14:paraId="37584A30" w14:textId="77777777" w:rsidR="00973DFB" w:rsidRDefault="00973DFB" w:rsidP="00973DFB">
      <w:pPr>
        <w:pStyle w:val="PL"/>
      </w:pPr>
      <w:r>
        <w:t xml:space="preserve">            attributes:</w:t>
      </w:r>
    </w:p>
    <w:p w14:paraId="5122D36D" w14:textId="77777777" w:rsidR="00973DFB" w:rsidRDefault="00973DFB" w:rsidP="00973DFB">
      <w:pPr>
        <w:pStyle w:val="PL"/>
      </w:pPr>
      <w:r>
        <w:t xml:space="preserve">              type: object</w:t>
      </w:r>
    </w:p>
    <w:p w14:paraId="4015DB15" w14:textId="77777777" w:rsidR="00973DFB" w:rsidRDefault="00973DFB" w:rsidP="00973DFB">
      <w:pPr>
        <w:pStyle w:val="PL"/>
      </w:pPr>
      <w:r>
        <w:t xml:space="preserve">              properties:</w:t>
      </w:r>
    </w:p>
    <w:p w14:paraId="21829058" w14:textId="77777777" w:rsidR="00973DFB" w:rsidRDefault="00973DFB" w:rsidP="00973DFB">
      <w:pPr>
        <w:pStyle w:val="PL"/>
      </w:pPr>
      <w:r>
        <w:t xml:space="preserve">                fileLocation:</w:t>
      </w:r>
    </w:p>
    <w:p w14:paraId="28E84009" w14:textId="77777777" w:rsidR="00973DFB" w:rsidRDefault="00973DFB" w:rsidP="00973DFB">
      <w:pPr>
        <w:pStyle w:val="PL"/>
      </w:pPr>
      <w:r>
        <w:t xml:space="preserve">                  type: string</w:t>
      </w:r>
    </w:p>
    <w:p w14:paraId="70ED585B" w14:textId="77777777" w:rsidR="00973DFB" w:rsidRDefault="00973DFB" w:rsidP="00973DFB">
      <w:pPr>
        <w:pStyle w:val="PL"/>
      </w:pPr>
      <w:r>
        <w:t xml:space="preserve">                notificationRecipientAddress:</w:t>
      </w:r>
    </w:p>
    <w:p w14:paraId="5C639903" w14:textId="77777777" w:rsidR="00973DFB" w:rsidRDefault="00973DFB" w:rsidP="00973DFB">
      <w:pPr>
        <w:pStyle w:val="PL"/>
      </w:pPr>
      <w:r>
        <w:t xml:space="preserve">                  $ref: 'TS28623_ComDefs.yaml#/components/schemas/Uri'</w:t>
      </w:r>
    </w:p>
    <w:p w14:paraId="73F1EEF7" w14:textId="77777777" w:rsidR="00973DFB" w:rsidRDefault="00973DFB" w:rsidP="00973DFB">
      <w:pPr>
        <w:pStyle w:val="PL"/>
      </w:pPr>
      <w:r>
        <w:t xml:space="preserve">                cancelJob:</w:t>
      </w:r>
    </w:p>
    <w:p w14:paraId="236962A2" w14:textId="77777777" w:rsidR="00973DFB" w:rsidRDefault="00973DFB" w:rsidP="00973DFB">
      <w:pPr>
        <w:pStyle w:val="PL"/>
      </w:pPr>
      <w:r>
        <w:t xml:space="preserve">                  type: string</w:t>
      </w:r>
    </w:p>
    <w:p w14:paraId="1CF99FB8" w14:textId="77777777" w:rsidR="00973DFB" w:rsidRDefault="00973DFB" w:rsidP="00973DFB">
      <w:pPr>
        <w:pStyle w:val="PL"/>
      </w:pPr>
      <w:r>
        <w:t xml:space="preserve">                  enum:</w:t>
      </w:r>
    </w:p>
    <w:p w14:paraId="2F711888" w14:textId="77777777" w:rsidR="00973DFB" w:rsidRDefault="00973DFB" w:rsidP="00973DFB">
      <w:pPr>
        <w:pStyle w:val="PL"/>
      </w:pPr>
      <w:r>
        <w:t xml:space="preserve">                    - TRUE</w:t>
      </w:r>
    </w:p>
    <w:p w14:paraId="20C6E636" w14:textId="77777777" w:rsidR="00973DFB" w:rsidRDefault="00973DFB" w:rsidP="00973DFB">
      <w:pPr>
        <w:pStyle w:val="PL"/>
      </w:pPr>
      <w:r>
        <w:t xml:space="preserve">                    - FALSE</w:t>
      </w:r>
    </w:p>
    <w:p w14:paraId="097A6011" w14:textId="77777777" w:rsidR="00973DFB" w:rsidRDefault="00973DFB" w:rsidP="00973DFB">
      <w:pPr>
        <w:pStyle w:val="PL"/>
      </w:pPr>
      <w:r>
        <w:t xml:space="preserve">                jobMonitor:</w:t>
      </w:r>
    </w:p>
    <w:p w14:paraId="36C4135D" w14:textId="77777777" w:rsidR="00973DFB" w:rsidRDefault="00973DFB" w:rsidP="00973DFB">
      <w:pPr>
        <w:pStyle w:val="PL"/>
      </w:pPr>
      <w:r>
        <w:t xml:space="preserve">                  $ref: '#/components/schemas/FileDownloadJobProcessMonitor'</w:t>
      </w:r>
    </w:p>
    <w:p w14:paraId="1B27B08D" w14:textId="77777777" w:rsidR="00973DFB" w:rsidRDefault="00973DFB" w:rsidP="00973DFB">
      <w:pPr>
        <w:pStyle w:val="PL"/>
      </w:pPr>
      <w:r>
        <w:t xml:space="preserve">    Files-Single:</w:t>
      </w:r>
    </w:p>
    <w:p w14:paraId="5CACDBED" w14:textId="77777777" w:rsidR="00973DFB" w:rsidRDefault="00973DFB" w:rsidP="00973DFB">
      <w:pPr>
        <w:pStyle w:val="PL"/>
      </w:pPr>
      <w:r>
        <w:t xml:space="preserve">      allOf:</w:t>
      </w:r>
    </w:p>
    <w:p w14:paraId="6E7DF09B" w14:textId="77777777" w:rsidR="00973DFB" w:rsidRDefault="00973DFB" w:rsidP="00973DFB">
      <w:pPr>
        <w:pStyle w:val="PL"/>
      </w:pPr>
      <w:r>
        <w:t xml:space="preserve">        - $ref: '#/components/schemas/Top'</w:t>
      </w:r>
    </w:p>
    <w:p w14:paraId="70845E85" w14:textId="77777777" w:rsidR="00973DFB" w:rsidRDefault="00973DFB" w:rsidP="00973DFB">
      <w:pPr>
        <w:pStyle w:val="PL"/>
      </w:pPr>
      <w:r>
        <w:t xml:space="preserve">        - type: object</w:t>
      </w:r>
    </w:p>
    <w:p w14:paraId="212B0A08" w14:textId="77777777" w:rsidR="00973DFB" w:rsidRDefault="00973DFB" w:rsidP="00973DFB">
      <w:pPr>
        <w:pStyle w:val="PL"/>
      </w:pPr>
      <w:r>
        <w:t xml:space="preserve">          properties:</w:t>
      </w:r>
    </w:p>
    <w:p w14:paraId="0B2C962C" w14:textId="77777777" w:rsidR="00973DFB" w:rsidRDefault="00973DFB" w:rsidP="00973DFB">
      <w:pPr>
        <w:pStyle w:val="PL"/>
      </w:pPr>
      <w:r>
        <w:t xml:space="preserve">            attributes:</w:t>
      </w:r>
    </w:p>
    <w:p w14:paraId="4889D17A" w14:textId="77777777" w:rsidR="00973DFB" w:rsidRDefault="00973DFB" w:rsidP="00973DFB">
      <w:pPr>
        <w:pStyle w:val="PL"/>
      </w:pPr>
      <w:r>
        <w:t xml:space="preserve">              type: object</w:t>
      </w:r>
    </w:p>
    <w:p w14:paraId="6A3617B3" w14:textId="77777777" w:rsidR="00973DFB" w:rsidRDefault="00973DFB" w:rsidP="00973DFB">
      <w:pPr>
        <w:pStyle w:val="PL"/>
      </w:pPr>
      <w:r>
        <w:t xml:space="preserve">              properties:</w:t>
      </w:r>
    </w:p>
    <w:p w14:paraId="38381AD3" w14:textId="77777777" w:rsidR="00973DFB" w:rsidRDefault="00973DFB" w:rsidP="00973DFB">
      <w:pPr>
        <w:pStyle w:val="PL"/>
      </w:pPr>
      <w:r>
        <w:t xml:space="preserve">                numberOfFiles:</w:t>
      </w:r>
    </w:p>
    <w:p w14:paraId="5B69E099" w14:textId="77777777" w:rsidR="00973DFB" w:rsidRDefault="00973DFB" w:rsidP="00973DFB">
      <w:pPr>
        <w:pStyle w:val="PL"/>
      </w:pPr>
      <w:r>
        <w:t xml:space="preserve">                  type: integer</w:t>
      </w:r>
    </w:p>
    <w:p w14:paraId="07DA4685" w14:textId="77777777" w:rsidR="00973DFB" w:rsidRDefault="00973DFB" w:rsidP="00973DFB">
      <w:pPr>
        <w:pStyle w:val="PL"/>
      </w:pPr>
      <w:r>
        <w:t xml:space="preserve">                jobRef:</w:t>
      </w:r>
    </w:p>
    <w:p w14:paraId="5BD0163C" w14:textId="77777777" w:rsidR="00973DFB" w:rsidRDefault="00973DFB" w:rsidP="00973DFB">
      <w:pPr>
        <w:pStyle w:val="PL"/>
      </w:pPr>
      <w:r>
        <w:t xml:space="preserve">                  $ref: 'TS28623_ComDefs.yaml#/components/schemas/Dn'</w:t>
      </w:r>
    </w:p>
    <w:p w14:paraId="58F1E54B" w14:textId="77777777" w:rsidR="00973DFB" w:rsidRDefault="00973DFB" w:rsidP="00973DFB">
      <w:pPr>
        <w:pStyle w:val="PL"/>
      </w:pPr>
      <w:r>
        <w:t xml:space="preserve">                jobId:</w:t>
      </w:r>
    </w:p>
    <w:p w14:paraId="52F664DB" w14:textId="77777777" w:rsidR="00973DFB" w:rsidRDefault="00973DFB" w:rsidP="00973DFB">
      <w:pPr>
        <w:pStyle w:val="PL"/>
      </w:pPr>
      <w:r>
        <w:t xml:space="preserve">                  type: string</w:t>
      </w:r>
    </w:p>
    <w:p w14:paraId="51881401" w14:textId="77777777" w:rsidR="00973DFB" w:rsidRDefault="00973DFB" w:rsidP="00973DFB">
      <w:pPr>
        <w:pStyle w:val="PL"/>
      </w:pPr>
      <w:r>
        <w:t xml:space="preserve">                File:</w:t>
      </w:r>
    </w:p>
    <w:p w14:paraId="6C743A29" w14:textId="77777777" w:rsidR="00973DFB" w:rsidRDefault="00973DFB" w:rsidP="00973DFB">
      <w:pPr>
        <w:pStyle w:val="PL"/>
      </w:pPr>
      <w:r>
        <w:t xml:space="preserve">                  $ref: '#/components/schemas/File-Multiple'</w:t>
      </w:r>
    </w:p>
    <w:p w14:paraId="41E821E4" w14:textId="77777777" w:rsidR="00973DFB" w:rsidRDefault="00973DFB" w:rsidP="00973DFB">
      <w:pPr>
        <w:pStyle w:val="PL"/>
      </w:pPr>
      <w:r>
        <w:t xml:space="preserve">    File-Single:</w:t>
      </w:r>
    </w:p>
    <w:p w14:paraId="0169105B" w14:textId="77777777" w:rsidR="00973DFB" w:rsidRDefault="00973DFB" w:rsidP="00973DFB">
      <w:pPr>
        <w:pStyle w:val="PL"/>
      </w:pPr>
      <w:r>
        <w:t xml:space="preserve">      allOf:</w:t>
      </w:r>
    </w:p>
    <w:p w14:paraId="36A53572" w14:textId="77777777" w:rsidR="00973DFB" w:rsidRDefault="00973DFB" w:rsidP="00973DFB">
      <w:pPr>
        <w:pStyle w:val="PL"/>
      </w:pPr>
      <w:r>
        <w:t xml:space="preserve">        - $ref: '#/components/schemas/Top'</w:t>
      </w:r>
    </w:p>
    <w:p w14:paraId="7B002DB4" w14:textId="77777777" w:rsidR="00973DFB" w:rsidRDefault="00973DFB" w:rsidP="00973DFB">
      <w:pPr>
        <w:pStyle w:val="PL"/>
      </w:pPr>
      <w:r>
        <w:t xml:space="preserve">        - type: object</w:t>
      </w:r>
    </w:p>
    <w:p w14:paraId="50E64F25" w14:textId="77777777" w:rsidR="00973DFB" w:rsidRDefault="00973DFB" w:rsidP="00973DFB">
      <w:pPr>
        <w:pStyle w:val="PL"/>
      </w:pPr>
      <w:r>
        <w:t xml:space="preserve">          properties:</w:t>
      </w:r>
    </w:p>
    <w:p w14:paraId="2E7728EA" w14:textId="77777777" w:rsidR="00973DFB" w:rsidRDefault="00973DFB" w:rsidP="00973DFB">
      <w:pPr>
        <w:pStyle w:val="PL"/>
      </w:pPr>
      <w:r>
        <w:t xml:space="preserve">            attributes:</w:t>
      </w:r>
    </w:p>
    <w:p w14:paraId="2C69771F" w14:textId="77777777" w:rsidR="00973DFB" w:rsidRDefault="00973DFB" w:rsidP="00973DFB">
      <w:pPr>
        <w:pStyle w:val="PL"/>
      </w:pPr>
      <w:r>
        <w:t xml:space="preserve">              type: object</w:t>
      </w:r>
    </w:p>
    <w:p w14:paraId="650B9921" w14:textId="77777777" w:rsidR="00973DFB" w:rsidRDefault="00973DFB" w:rsidP="00973DFB">
      <w:pPr>
        <w:pStyle w:val="PL"/>
      </w:pPr>
      <w:r>
        <w:t xml:space="preserve">              properties:</w:t>
      </w:r>
    </w:p>
    <w:p w14:paraId="08FE8206" w14:textId="77777777" w:rsidR="00973DFB" w:rsidRDefault="00973DFB" w:rsidP="00973DFB">
      <w:pPr>
        <w:pStyle w:val="PL"/>
      </w:pPr>
      <w:r>
        <w:t xml:space="preserve">                fileLocation:</w:t>
      </w:r>
    </w:p>
    <w:p w14:paraId="26CEDD66" w14:textId="77777777" w:rsidR="00973DFB" w:rsidRDefault="00973DFB" w:rsidP="00973DFB">
      <w:pPr>
        <w:pStyle w:val="PL"/>
      </w:pPr>
      <w:r>
        <w:t xml:space="preserve">                  $ref: 'TS28623_ComDefs.yaml#/components/schemas/Uri'</w:t>
      </w:r>
    </w:p>
    <w:p w14:paraId="691054E3" w14:textId="77777777" w:rsidR="00973DFB" w:rsidRDefault="00973DFB" w:rsidP="00973DFB">
      <w:pPr>
        <w:pStyle w:val="PL"/>
      </w:pPr>
      <w:r>
        <w:t xml:space="preserve">                fileCompression:</w:t>
      </w:r>
    </w:p>
    <w:p w14:paraId="32958991" w14:textId="77777777" w:rsidR="00973DFB" w:rsidRDefault="00973DFB" w:rsidP="00973DFB">
      <w:pPr>
        <w:pStyle w:val="PL"/>
      </w:pPr>
      <w:r>
        <w:t xml:space="preserve">                  type: string</w:t>
      </w:r>
    </w:p>
    <w:p w14:paraId="2DCB583E" w14:textId="77777777" w:rsidR="00973DFB" w:rsidRDefault="00973DFB" w:rsidP="00973DFB">
      <w:pPr>
        <w:pStyle w:val="PL"/>
      </w:pPr>
      <w:r>
        <w:t xml:space="preserve">                fileSize:</w:t>
      </w:r>
    </w:p>
    <w:p w14:paraId="6D0510D2" w14:textId="77777777" w:rsidR="00973DFB" w:rsidRDefault="00973DFB" w:rsidP="00973DFB">
      <w:pPr>
        <w:pStyle w:val="PL"/>
      </w:pPr>
      <w:r>
        <w:t xml:space="preserve">                  type: integer</w:t>
      </w:r>
    </w:p>
    <w:p w14:paraId="7663415F" w14:textId="77777777" w:rsidR="00973DFB" w:rsidRDefault="00973DFB" w:rsidP="00973DFB">
      <w:pPr>
        <w:pStyle w:val="PL"/>
      </w:pPr>
      <w:r>
        <w:t xml:space="preserve">                fileDataType:</w:t>
      </w:r>
    </w:p>
    <w:p w14:paraId="58CFC7BB" w14:textId="77777777" w:rsidR="00973DFB" w:rsidRDefault="00973DFB" w:rsidP="00973DFB">
      <w:pPr>
        <w:pStyle w:val="PL"/>
      </w:pPr>
      <w:r>
        <w:t xml:space="preserve">                  type: string</w:t>
      </w:r>
    </w:p>
    <w:p w14:paraId="362E3244" w14:textId="77777777" w:rsidR="00973DFB" w:rsidRDefault="00973DFB" w:rsidP="00973DFB">
      <w:pPr>
        <w:pStyle w:val="PL"/>
      </w:pPr>
      <w:r>
        <w:t xml:space="preserve">                  enum:</w:t>
      </w:r>
    </w:p>
    <w:p w14:paraId="254B32AC" w14:textId="77777777" w:rsidR="00973DFB" w:rsidRDefault="00973DFB" w:rsidP="00973DFB">
      <w:pPr>
        <w:pStyle w:val="PL"/>
      </w:pPr>
      <w:r>
        <w:t xml:space="preserve">                    - PERFORMANCE</w:t>
      </w:r>
    </w:p>
    <w:p w14:paraId="50E3AD66" w14:textId="77777777" w:rsidR="00973DFB" w:rsidRDefault="00973DFB" w:rsidP="00973DFB">
      <w:pPr>
        <w:pStyle w:val="PL"/>
      </w:pPr>
      <w:r>
        <w:t xml:space="preserve">                    - TRACE</w:t>
      </w:r>
    </w:p>
    <w:p w14:paraId="498015BE" w14:textId="77777777" w:rsidR="00973DFB" w:rsidRDefault="00973DFB" w:rsidP="00973DFB">
      <w:pPr>
        <w:pStyle w:val="PL"/>
      </w:pPr>
      <w:r>
        <w:t xml:space="preserve">                    - ANALYTICS</w:t>
      </w:r>
    </w:p>
    <w:p w14:paraId="51CF053F" w14:textId="77777777" w:rsidR="00973DFB" w:rsidRDefault="00973DFB" w:rsidP="00973DFB">
      <w:pPr>
        <w:pStyle w:val="PL"/>
      </w:pPr>
      <w:r>
        <w:t xml:space="preserve">                    - PROPRIETARY</w:t>
      </w:r>
    </w:p>
    <w:p w14:paraId="0E0918F5" w14:textId="77777777" w:rsidR="00973DFB" w:rsidRDefault="00973DFB" w:rsidP="00973DFB">
      <w:pPr>
        <w:pStyle w:val="PL"/>
      </w:pPr>
      <w:r>
        <w:t xml:space="preserve">                fileFormat:</w:t>
      </w:r>
    </w:p>
    <w:p w14:paraId="0E0F2508" w14:textId="77777777" w:rsidR="00973DFB" w:rsidRDefault="00973DFB" w:rsidP="00973DFB">
      <w:pPr>
        <w:pStyle w:val="PL"/>
      </w:pPr>
      <w:r>
        <w:t xml:space="preserve">                  type: string</w:t>
      </w:r>
    </w:p>
    <w:p w14:paraId="760C55F5" w14:textId="77777777" w:rsidR="00973DFB" w:rsidRDefault="00973DFB" w:rsidP="00973DFB">
      <w:pPr>
        <w:pStyle w:val="PL"/>
      </w:pPr>
      <w:r>
        <w:t xml:space="preserve">                fileReadyTime:</w:t>
      </w:r>
    </w:p>
    <w:p w14:paraId="524A7EBB" w14:textId="77777777" w:rsidR="00973DFB" w:rsidRDefault="00973DFB" w:rsidP="00973DFB">
      <w:pPr>
        <w:pStyle w:val="PL"/>
      </w:pPr>
      <w:r>
        <w:t xml:space="preserve">                  $ref: 'TS28623_ComDefs.yaml#/components/schemas/DateTime'</w:t>
      </w:r>
    </w:p>
    <w:p w14:paraId="0EECA6FA" w14:textId="77777777" w:rsidR="00973DFB" w:rsidRDefault="00973DFB" w:rsidP="00973DFB">
      <w:pPr>
        <w:pStyle w:val="PL"/>
      </w:pPr>
      <w:r>
        <w:t xml:space="preserve">                fileExpirationTime:</w:t>
      </w:r>
    </w:p>
    <w:p w14:paraId="27CE6C89" w14:textId="77777777" w:rsidR="00973DFB" w:rsidRDefault="00973DFB" w:rsidP="00973DFB">
      <w:pPr>
        <w:pStyle w:val="PL"/>
      </w:pPr>
      <w:r>
        <w:t xml:space="preserve">                  $ref: 'TS28623_ComDefs.yaml#/components/schemas/DateTime'</w:t>
      </w:r>
    </w:p>
    <w:p w14:paraId="35268196" w14:textId="77777777" w:rsidR="00973DFB" w:rsidRDefault="00973DFB" w:rsidP="00973DFB">
      <w:pPr>
        <w:pStyle w:val="PL"/>
      </w:pPr>
      <w:r>
        <w:t xml:space="preserve">                fileContent:</w:t>
      </w:r>
    </w:p>
    <w:p w14:paraId="21462BB7" w14:textId="77777777" w:rsidR="00973DFB" w:rsidRDefault="00973DFB" w:rsidP="00973DFB">
      <w:pPr>
        <w:pStyle w:val="PL"/>
      </w:pPr>
      <w:r>
        <w:t xml:space="preserve">                  type: string</w:t>
      </w:r>
    </w:p>
    <w:p w14:paraId="1C07C541" w14:textId="77777777" w:rsidR="00973DFB" w:rsidRDefault="00973DFB" w:rsidP="00973DFB">
      <w:pPr>
        <w:pStyle w:val="PL"/>
      </w:pPr>
      <w:r>
        <w:t xml:space="preserve">                jobRef:</w:t>
      </w:r>
    </w:p>
    <w:p w14:paraId="712703CF" w14:textId="77777777" w:rsidR="00973DFB" w:rsidRDefault="00973DFB" w:rsidP="00973DFB">
      <w:pPr>
        <w:pStyle w:val="PL"/>
      </w:pPr>
      <w:r>
        <w:t xml:space="preserve">                  $ref: 'TS28623_ComDefs.yaml#/components/schemas/Dn'</w:t>
      </w:r>
    </w:p>
    <w:p w14:paraId="00CA1B0F" w14:textId="77777777" w:rsidR="00973DFB" w:rsidRDefault="00973DFB" w:rsidP="00973DFB">
      <w:pPr>
        <w:pStyle w:val="PL"/>
      </w:pPr>
      <w:r>
        <w:t xml:space="preserve">                jobId:</w:t>
      </w:r>
    </w:p>
    <w:p w14:paraId="647CAF7E" w14:textId="77777777" w:rsidR="00973DFB" w:rsidRDefault="00973DFB" w:rsidP="00973DFB">
      <w:pPr>
        <w:pStyle w:val="PL"/>
      </w:pPr>
      <w:r>
        <w:t xml:space="preserve">                  type: string</w:t>
      </w:r>
    </w:p>
    <w:p w14:paraId="1E655296" w14:textId="77777777" w:rsidR="00973DFB" w:rsidRDefault="00973DFB" w:rsidP="00973DFB">
      <w:pPr>
        <w:pStyle w:val="PL"/>
      </w:pPr>
      <w:r>
        <w:t xml:space="preserve">    MnsInfo-Single:</w:t>
      </w:r>
    </w:p>
    <w:p w14:paraId="301E1351" w14:textId="77777777" w:rsidR="00973DFB" w:rsidRDefault="00973DFB" w:rsidP="00973DFB">
      <w:pPr>
        <w:pStyle w:val="PL"/>
      </w:pPr>
      <w:r>
        <w:t xml:space="preserve">      type: object</w:t>
      </w:r>
    </w:p>
    <w:p w14:paraId="0CD7E791" w14:textId="77777777" w:rsidR="00973DFB" w:rsidRDefault="00973DFB" w:rsidP="00973DFB">
      <w:pPr>
        <w:pStyle w:val="PL"/>
      </w:pPr>
      <w:r>
        <w:t xml:space="preserve">      properties:</w:t>
      </w:r>
    </w:p>
    <w:p w14:paraId="51DB50AF" w14:textId="77777777" w:rsidR="00973DFB" w:rsidRDefault="00973DFB" w:rsidP="00973DFB">
      <w:pPr>
        <w:pStyle w:val="PL"/>
      </w:pPr>
      <w:r>
        <w:t xml:space="preserve">        mnsLabel:</w:t>
      </w:r>
    </w:p>
    <w:p w14:paraId="65B32D74" w14:textId="77777777" w:rsidR="00973DFB" w:rsidRDefault="00973DFB" w:rsidP="00973DFB">
      <w:pPr>
        <w:pStyle w:val="PL"/>
      </w:pPr>
      <w:r>
        <w:t xml:space="preserve">          type: string</w:t>
      </w:r>
    </w:p>
    <w:p w14:paraId="25E399DA" w14:textId="77777777" w:rsidR="00973DFB" w:rsidRDefault="00973DFB" w:rsidP="00973DFB">
      <w:pPr>
        <w:pStyle w:val="PL"/>
      </w:pPr>
      <w:r>
        <w:t xml:space="preserve">        mnsType:</w:t>
      </w:r>
    </w:p>
    <w:p w14:paraId="27920A73" w14:textId="77777777" w:rsidR="00973DFB" w:rsidRDefault="00973DFB" w:rsidP="00973DFB">
      <w:pPr>
        <w:pStyle w:val="PL"/>
      </w:pPr>
      <w:r>
        <w:t xml:space="preserve">          type: string</w:t>
      </w:r>
    </w:p>
    <w:p w14:paraId="28A7B7D8" w14:textId="77777777" w:rsidR="00973DFB" w:rsidRDefault="00973DFB" w:rsidP="00973DFB">
      <w:pPr>
        <w:pStyle w:val="PL"/>
      </w:pPr>
      <w:r>
        <w:t xml:space="preserve">          enum:</w:t>
      </w:r>
    </w:p>
    <w:p w14:paraId="454499AF" w14:textId="77777777" w:rsidR="00973DFB" w:rsidRDefault="00973DFB" w:rsidP="00973DFB">
      <w:pPr>
        <w:pStyle w:val="PL"/>
      </w:pPr>
      <w:r>
        <w:t xml:space="preserve">            - ProvMnS</w:t>
      </w:r>
    </w:p>
    <w:p w14:paraId="73C89B99" w14:textId="77777777" w:rsidR="00973DFB" w:rsidRDefault="00973DFB" w:rsidP="00973DFB">
      <w:pPr>
        <w:pStyle w:val="PL"/>
      </w:pPr>
      <w:r>
        <w:t xml:space="preserve">            - FaultSupervisionMnS</w:t>
      </w:r>
    </w:p>
    <w:p w14:paraId="7206324B" w14:textId="77777777" w:rsidR="00973DFB" w:rsidRDefault="00973DFB" w:rsidP="00973DFB">
      <w:pPr>
        <w:pStyle w:val="PL"/>
      </w:pPr>
      <w:r>
        <w:t xml:space="preserve">            - StreamingDataReportingMnS</w:t>
      </w:r>
    </w:p>
    <w:p w14:paraId="72C44EDF" w14:textId="77777777" w:rsidR="00973DFB" w:rsidRDefault="00973DFB" w:rsidP="00973DFB">
      <w:pPr>
        <w:pStyle w:val="PL"/>
      </w:pPr>
      <w:r>
        <w:t xml:space="preserve">            - FileDataReportingMnS</w:t>
      </w:r>
    </w:p>
    <w:p w14:paraId="7012A2F1" w14:textId="77777777" w:rsidR="00973DFB" w:rsidRDefault="00973DFB" w:rsidP="00973DFB">
      <w:pPr>
        <w:pStyle w:val="PL"/>
      </w:pPr>
      <w:r>
        <w:t xml:space="preserve">        mnsVersion:</w:t>
      </w:r>
    </w:p>
    <w:p w14:paraId="1601E0FA" w14:textId="77777777" w:rsidR="00973DFB" w:rsidRDefault="00973DFB" w:rsidP="00973DFB">
      <w:pPr>
        <w:pStyle w:val="PL"/>
      </w:pPr>
      <w:r>
        <w:t xml:space="preserve">          type: string</w:t>
      </w:r>
    </w:p>
    <w:p w14:paraId="6120A02C" w14:textId="77777777" w:rsidR="00973DFB" w:rsidRDefault="00973DFB" w:rsidP="00973DFB">
      <w:pPr>
        <w:pStyle w:val="PL"/>
      </w:pPr>
      <w:r>
        <w:t xml:space="preserve">        mnsAddress:</w:t>
      </w:r>
    </w:p>
    <w:p w14:paraId="3BADB185" w14:textId="77777777" w:rsidR="00973DFB" w:rsidRDefault="00973DFB" w:rsidP="00973DFB">
      <w:pPr>
        <w:pStyle w:val="PL"/>
      </w:pPr>
      <w:r>
        <w:t xml:space="preserve">          description: Resource URI as defined in the relevant Technical Specification</w:t>
      </w:r>
    </w:p>
    <w:p w14:paraId="1180069F" w14:textId="77777777" w:rsidR="00973DFB" w:rsidRDefault="00973DFB" w:rsidP="00973DFB">
      <w:pPr>
        <w:pStyle w:val="PL"/>
      </w:pPr>
      <w:r>
        <w:t xml:space="preserve">          $ref: 'TS28623_ComDefs.yaml#/components/schemas/Uri'</w:t>
      </w:r>
    </w:p>
    <w:p w14:paraId="778ACA4A" w14:textId="77777777" w:rsidR="00973DFB" w:rsidRDefault="00973DFB" w:rsidP="00973DFB">
      <w:pPr>
        <w:pStyle w:val="PL"/>
      </w:pPr>
      <w:r>
        <w:t xml:space="preserve">        mnsScope:</w:t>
      </w:r>
    </w:p>
    <w:p w14:paraId="227F727E" w14:textId="77777777" w:rsidR="00973DFB" w:rsidRDefault="00973DFB" w:rsidP="00973DFB">
      <w:pPr>
        <w:pStyle w:val="PL"/>
      </w:pPr>
      <w:r>
        <w:t xml:space="preserve">          description: &gt;-</w:t>
      </w:r>
    </w:p>
    <w:p w14:paraId="0E581E1F" w14:textId="77777777" w:rsidR="00973DFB" w:rsidRDefault="00973DFB" w:rsidP="00973DFB">
      <w:pPr>
        <w:pStyle w:val="PL"/>
      </w:pPr>
      <w:r>
        <w:t xml:space="preserve">            List of the managed object instances that can be accessed using the MnS.</w:t>
      </w:r>
    </w:p>
    <w:p w14:paraId="658856A3" w14:textId="77777777" w:rsidR="00973DFB" w:rsidRDefault="00973DFB" w:rsidP="00973DFB">
      <w:pPr>
        <w:pStyle w:val="PL"/>
      </w:pPr>
      <w:r>
        <w:t xml:space="preserve">            If a complete SubNetwork can be accessed using the MnS, this attribute may contain the</w:t>
      </w:r>
    </w:p>
    <w:p w14:paraId="3A70A114" w14:textId="77777777" w:rsidR="00973DFB" w:rsidRDefault="00973DFB" w:rsidP="00973DFB">
      <w:pPr>
        <w:pStyle w:val="PL"/>
      </w:pPr>
      <w:r>
        <w:t xml:space="preserve">            DN of the SubNetwork instead of the DNs of the individual managed entities within the</w:t>
      </w:r>
    </w:p>
    <w:p w14:paraId="0DE04B65" w14:textId="77777777" w:rsidR="00973DFB" w:rsidRDefault="00973DFB" w:rsidP="00973DFB">
      <w:pPr>
        <w:pStyle w:val="PL"/>
      </w:pPr>
      <w:r>
        <w:t xml:space="preserve">            SubNetwork.</w:t>
      </w:r>
    </w:p>
    <w:p w14:paraId="70B90DF9" w14:textId="77777777" w:rsidR="00973DFB" w:rsidRDefault="00973DFB" w:rsidP="00973DFB">
      <w:pPr>
        <w:pStyle w:val="PL"/>
      </w:pPr>
      <w:r>
        <w:t xml:space="preserve">          type: array</w:t>
      </w:r>
    </w:p>
    <w:p w14:paraId="0659F0B6" w14:textId="77777777" w:rsidR="00973DFB" w:rsidRDefault="00973DFB" w:rsidP="00973DFB">
      <w:pPr>
        <w:pStyle w:val="PL"/>
      </w:pPr>
      <w:r>
        <w:t xml:space="preserve">          items:</w:t>
      </w:r>
    </w:p>
    <w:p w14:paraId="43743548" w14:textId="77777777" w:rsidR="00973DFB" w:rsidRDefault="00973DFB" w:rsidP="00973DFB">
      <w:pPr>
        <w:pStyle w:val="PL"/>
      </w:pPr>
      <w:r>
        <w:t xml:space="preserve">            $ref: 'TS28623_ComDefs.yaml#/components/schemas/Dn'</w:t>
      </w:r>
    </w:p>
    <w:p w14:paraId="5C2CE9B7" w14:textId="77777777" w:rsidR="00973DFB" w:rsidRDefault="00973DFB" w:rsidP="00973DFB">
      <w:pPr>
        <w:pStyle w:val="PL"/>
      </w:pPr>
    </w:p>
    <w:p w14:paraId="420EF429" w14:textId="77777777" w:rsidR="00973DFB" w:rsidRDefault="00973DFB" w:rsidP="00973DFB">
      <w:pPr>
        <w:pStyle w:val="PL"/>
      </w:pPr>
      <w:r>
        <w:t>#-------- Definition of YAML arrays for name-contained IOCs ----------------------</w:t>
      </w:r>
    </w:p>
    <w:p w14:paraId="52B9AB33" w14:textId="77777777" w:rsidR="00973DFB" w:rsidRDefault="00973DFB" w:rsidP="00973DFB">
      <w:pPr>
        <w:pStyle w:val="PL"/>
      </w:pPr>
    </w:p>
    <w:p w14:paraId="37E9A95B" w14:textId="77777777" w:rsidR="00973DFB" w:rsidRDefault="00973DFB" w:rsidP="00973DFB">
      <w:pPr>
        <w:pStyle w:val="PL"/>
      </w:pPr>
      <w:r>
        <w:t xml:space="preserve">    VsDataContainer-Multiple:</w:t>
      </w:r>
    </w:p>
    <w:p w14:paraId="1A12DC21" w14:textId="77777777" w:rsidR="00973DFB" w:rsidRDefault="00973DFB" w:rsidP="00973DFB">
      <w:pPr>
        <w:pStyle w:val="PL"/>
      </w:pPr>
      <w:r>
        <w:t xml:space="preserve">      type: array</w:t>
      </w:r>
    </w:p>
    <w:p w14:paraId="6093B02F" w14:textId="77777777" w:rsidR="00973DFB" w:rsidRDefault="00973DFB" w:rsidP="00973DFB">
      <w:pPr>
        <w:pStyle w:val="PL"/>
      </w:pPr>
      <w:r>
        <w:t xml:space="preserve">      items:</w:t>
      </w:r>
    </w:p>
    <w:p w14:paraId="1CDADEE2" w14:textId="77777777" w:rsidR="00973DFB" w:rsidRDefault="00973DFB" w:rsidP="00973DFB">
      <w:pPr>
        <w:pStyle w:val="PL"/>
      </w:pPr>
      <w:r>
        <w:t xml:space="preserve">        $ref: '#/components/schemas/VsDataContainer-Single'</w:t>
      </w:r>
    </w:p>
    <w:p w14:paraId="13A5357B" w14:textId="77777777" w:rsidR="00973DFB" w:rsidRDefault="00973DFB" w:rsidP="00973DFB">
      <w:pPr>
        <w:pStyle w:val="PL"/>
      </w:pPr>
      <w:r>
        <w:t xml:space="preserve">    ManagedNFService-Multiple:</w:t>
      </w:r>
    </w:p>
    <w:p w14:paraId="44017E0F" w14:textId="77777777" w:rsidR="00973DFB" w:rsidRDefault="00973DFB" w:rsidP="00973DFB">
      <w:pPr>
        <w:pStyle w:val="PL"/>
      </w:pPr>
      <w:r>
        <w:t xml:space="preserve">      type: array</w:t>
      </w:r>
    </w:p>
    <w:p w14:paraId="084DDF24" w14:textId="77777777" w:rsidR="00973DFB" w:rsidRDefault="00973DFB" w:rsidP="00973DFB">
      <w:pPr>
        <w:pStyle w:val="PL"/>
      </w:pPr>
      <w:r>
        <w:t xml:space="preserve">      items:</w:t>
      </w:r>
    </w:p>
    <w:p w14:paraId="2E762BD1" w14:textId="77777777" w:rsidR="00973DFB" w:rsidRDefault="00973DFB" w:rsidP="00973DFB">
      <w:pPr>
        <w:pStyle w:val="PL"/>
      </w:pPr>
      <w:r>
        <w:t xml:space="preserve">        $ref: '#/components/schemas/ManagedNFService-Single'</w:t>
      </w:r>
    </w:p>
    <w:p w14:paraId="067BAC33" w14:textId="77777777" w:rsidR="00973DFB" w:rsidRDefault="00973DFB" w:rsidP="00973DFB">
      <w:pPr>
        <w:pStyle w:val="PL"/>
      </w:pPr>
      <w:r>
        <w:t xml:space="preserve">    ManagementNode-Multiple:</w:t>
      </w:r>
    </w:p>
    <w:p w14:paraId="5189C7A4" w14:textId="77777777" w:rsidR="00973DFB" w:rsidRDefault="00973DFB" w:rsidP="00973DFB">
      <w:pPr>
        <w:pStyle w:val="PL"/>
      </w:pPr>
      <w:r>
        <w:t xml:space="preserve">      type: array</w:t>
      </w:r>
    </w:p>
    <w:p w14:paraId="2DBCB160" w14:textId="77777777" w:rsidR="00973DFB" w:rsidRDefault="00973DFB" w:rsidP="00973DFB">
      <w:pPr>
        <w:pStyle w:val="PL"/>
      </w:pPr>
      <w:r>
        <w:t xml:space="preserve">      items:</w:t>
      </w:r>
    </w:p>
    <w:p w14:paraId="3AED7EB3" w14:textId="77777777" w:rsidR="00973DFB" w:rsidRDefault="00973DFB" w:rsidP="00973DFB">
      <w:pPr>
        <w:pStyle w:val="PL"/>
      </w:pPr>
      <w:r>
        <w:t xml:space="preserve">        $ref: '#/components/schemas/ManagementNode-Single'</w:t>
      </w:r>
    </w:p>
    <w:p w14:paraId="4422762A" w14:textId="77777777" w:rsidR="00973DFB" w:rsidRDefault="00973DFB" w:rsidP="00973DFB">
      <w:pPr>
        <w:pStyle w:val="PL"/>
      </w:pPr>
      <w:r>
        <w:t xml:space="preserve">    MnsAgent-Multiple:</w:t>
      </w:r>
    </w:p>
    <w:p w14:paraId="791BFAA0" w14:textId="77777777" w:rsidR="00973DFB" w:rsidRDefault="00973DFB" w:rsidP="00973DFB">
      <w:pPr>
        <w:pStyle w:val="PL"/>
      </w:pPr>
      <w:r>
        <w:t xml:space="preserve">      type: array</w:t>
      </w:r>
    </w:p>
    <w:p w14:paraId="416AD65E" w14:textId="77777777" w:rsidR="00973DFB" w:rsidRDefault="00973DFB" w:rsidP="00973DFB">
      <w:pPr>
        <w:pStyle w:val="PL"/>
      </w:pPr>
      <w:r>
        <w:t xml:space="preserve">      items:</w:t>
      </w:r>
    </w:p>
    <w:p w14:paraId="3AAEB2EF" w14:textId="77777777" w:rsidR="00973DFB" w:rsidRDefault="00973DFB" w:rsidP="00973DFB">
      <w:pPr>
        <w:pStyle w:val="PL"/>
      </w:pPr>
      <w:r>
        <w:t xml:space="preserve">        $ref: '#/components/schemas/MnsAgent-Single'</w:t>
      </w:r>
    </w:p>
    <w:p w14:paraId="5B134C0C" w14:textId="77777777" w:rsidR="00973DFB" w:rsidRDefault="00973DFB" w:rsidP="00973DFB">
      <w:pPr>
        <w:pStyle w:val="PL"/>
      </w:pPr>
      <w:r>
        <w:t xml:space="preserve">    MeContext-Multiple:</w:t>
      </w:r>
    </w:p>
    <w:p w14:paraId="0E593E4E" w14:textId="77777777" w:rsidR="00973DFB" w:rsidRDefault="00973DFB" w:rsidP="00973DFB">
      <w:pPr>
        <w:pStyle w:val="PL"/>
      </w:pPr>
      <w:r>
        <w:t xml:space="preserve">      type: array</w:t>
      </w:r>
    </w:p>
    <w:p w14:paraId="10B7F6ED" w14:textId="77777777" w:rsidR="00973DFB" w:rsidRDefault="00973DFB" w:rsidP="00973DFB">
      <w:pPr>
        <w:pStyle w:val="PL"/>
      </w:pPr>
      <w:r>
        <w:t xml:space="preserve">      items:</w:t>
      </w:r>
    </w:p>
    <w:p w14:paraId="7C88AB99" w14:textId="77777777" w:rsidR="00973DFB" w:rsidRDefault="00973DFB" w:rsidP="00973DFB">
      <w:pPr>
        <w:pStyle w:val="PL"/>
      </w:pPr>
      <w:r>
        <w:t xml:space="preserve">        $ref: '#/components/schemas/MeContext-Single'</w:t>
      </w:r>
    </w:p>
    <w:p w14:paraId="222C140E" w14:textId="77777777" w:rsidR="00973DFB" w:rsidRDefault="00973DFB" w:rsidP="00973DFB">
      <w:pPr>
        <w:pStyle w:val="PL"/>
      </w:pPr>
      <w:r>
        <w:t xml:space="preserve">    PerfMetricJob-Multiple:</w:t>
      </w:r>
    </w:p>
    <w:p w14:paraId="100A2026" w14:textId="77777777" w:rsidR="00973DFB" w:rsidRDefault="00973DFB" w:rsidP="00973DFB">
      <w:pPr>
        <w:pStyle w:val="PL"/>
      </w:pPr>
      <w:r>
        <w:t xml:space="preserve">      type: array</w:t>
      </w:r>
    </w:p>
    <w:p w14:paraId="6F801B15" w14:textId="77777777" w:rsidR="00973DFB" w:rsidRDefault="00973DFB" w:rsidP="00973DFB">
      <w:pPr>
        <w:pStyle w:val="PL"/>
      </w:pPr>
      <w:r>
        <w:t xml:space="preserve">      items:</w:t>
      </w:r>
    </w:p>
    <w:p w14:paraId="209BE732" w14:textId="77777777" w:rsidR="00973DFB" w:rsidRDefault="00973DFB" w:rsidP="00973DFB">
      <w:pPr>
        <w:pStyle w:val="PL"/>
      </w:pPr>
      <w:r>
        <w:t xml:space="preserve">        $ref: '#/components/schemas/PerfMetricJob-Single'</w:t>
      </w:r>
    </w:p>
    <w:p w14:paraId="180138AA" w14:textId="77777777" w:rsidR="00973DFB" w:rsidRDefault="00973DFB" w:rsidP="00973DFB">
      <w:pPr>
        <w:pStyle w:val="PL"/>
      </w:pPr>
      <w:r>
        <w:t xml:space="preserve">    ThresholdMonitor-Multiple:</w:t>
      </w:r>
    </w:p>
    <w:p w14:paraId="01E7A0E3" w14:textId="77777777" w:rsidR="00973DFB" w:rsidRDefault="00973DFB" w:rsidP="00973DFB">
      <w:pPr>
        <w:pStyle w:val="PL"/>
      </w:pPr>
      <w:r>
        <w:t xml:space="preserve">      type: array</w:t>
      </w:r>
    </w:p>
    <w:p w14:paraId="2E13D0C0" w14:textId="77777777" w:rsidR="00973DFB" w:rsidRDefault="00973DFB" w:rsidP="00973DFB">
      <w:pPr>
        <w:pStyle w:val="PL"/>
      </w:pPr>
      <w:r>
        <w:t xml:space="preserve">      items:</w:t>
      </w:r>
    </w:p>
    <w:p w14:paraId="493C16A4" w14:textId="77777777" w:rsidR="00973DFB" w:rsidRDefault="00973DFB" w:rsidP="00973DFB">
      <w:pPr>
        <w:pStyle w:val="PL"/>
      </w:pPr>
      <w:r>
        <w:t xml:space="preserve">        $ref: '#/components/schemas/ThresholdMonitor-Single'</w:t>
      </w:r>
    </w:p>
    <w:p w14:paraId="213D6799" w14:textId="77777777" w:rsidR="00973DFB" w:rsidRDefault="00973DFB" w:rsidP="00973DFB">
      <w:pPr>
        <w:pStyle w:val="PL"/>
      </w:pPr>
      <w:r>
        <w:t xml:space="preserve">    TraceJob-Multiple:</w:t>
      </w:r>
    </w:p>
    <w:p w14:paraId="4BBC2023" w14:textId="77777777" w:rsidR="00973DFB" w:rsidRDefault="00973DFB" w:rsidP="00973DFB">
      <w:pPr>
        <w:pStyle w:val="PL"/>
      </w:pPr>
      <w:r>
        <w:t xml:space="preserve">      type: array</w:t>
      </w:r>
    </w:p>
    <w:p w14:paraId="0B29CA77" w14:textId="77777777" w:rsidR="00973DFB" w:rsidRDefault="00973DFB" w:rsidP="00973DFB">
      <w:pPr>
        <w:pStyle w:val="PL"/>
      </w:pPr>
      <w:r>
        <w:t xml:space="preserve">      items:</w:t>
      </w:r>
    </w:p>
    <w:p w14:paraId="5D48F259" w14:textId="77777777" w:rsidR="00973DFB" w:rsidRDefault="00973DFB" w:rsidP="00973DFB">
      <w:pPr>
        <w:pStyle w:val="PL"/>
      </w:pPr>
      <w:r>
        <w:t xml:space="preserve">        $ref: '#/components/schemas/TraceJob-Single'</w:t>
      </w:r>
    </w:p>
    <w:p w14:paraId="5286263C" w14:textId="77777777" w:rsidR="00973DFB" w:rsidRDefault="00973DFB" w:rsidP="00973DFB">
      <w:pPr>
        <w:pStyle w:val="PL"/>
      </w:pPr>
      <w:r>
        <w:t xml:space="preserve">    ManagementDataCollection-Multiple:</w:t>
      </w:r>
    </w:p>
    <w:p w14:paraId="7F75A6D5" w14:textId="77777777" w:rsidR="00973DFB" w:rsidRDefault="00973DFB" w:rsidP="00973DFB">
      <w:pPr>
        <w:pStyle w:val="PL"/>
      </w:pPr>
      <w:r>
        <w:t xml:space="preserve">      type: array</w:t>
      </w:r>
    </w:p>
    <w:p w14:paraId="5F8E2DD1" w14:textId="77777777" w:rsidR="00973DFB" w:rsidRDefault="00973DFB" w:rsidP="00973DFB">
      <w:pPr>
        <w:pStyle w:val="PL"/>
      </w:pPr>
      <w:r>
        <w:t xml:space="preserve">      items:</w:t>
      </w:r>
    </w:p>
    <w:p w14:paraId="6C808F41" w14:textId="77777777" w:rsidR="00973DFB" w:rsidRDefault="00973DFB" w:rsidP="00973DFB">
      <w:pPr>
        <w:pStyle w:val="PL"/>
      </w:pPr>
      <w:r>
        <w:t xml:space="preserve">        $ref: '#/components/schemas/ManagementDataCollection-Single'</w:t>
      </w:r>
    </w:p>
    <w:p w14:paraId="1B0492C6" w14:textId="77777777" w:rsidR="00973DFB" w:rsidRDefault="00973DFB" w:rsidP="00973DFB">
      <w:pPr>
        <w:pStyle w:val="PL"/>
      </w:pPr>
      <w:r>
        <w:t xml:space="preserve">    NtfSubscriptionControl-Multiple:</w:t>
      </w:r>
    </w:p>
    <w:p w14:paraId="197F679C" w14:textId="77777777" w:rsidR="00973DFB" w:rsidRDefault="00973DFB" w:rsidP="00973DFB">
      <w:pPr>
        <w:pStyle w:val="PL"/>
      </w:pPr>
      <w:r>
        <w:t xml:space="preserve">      type: array</w:t>
      </w:r>
    </w:p>
    <w:p w14:paraId="47B68F8F" w14:textId="77777777" w:rsidR="00973DFB" w:rsidRDefault="00973DFB" w:rsidP="00973DFB">
      <w:pPr>
        <w:pStyle w:val="PL"/>
      </w:pPr>
      <w:r>
        <w:t xml:space="preserve">      items:</w:t>
      </w:r>
    </w:p>
    <w:p w14:paraId="41AE2A28" w14:textId="77777777" w:rsidR="00973DFB" w:rsidRDefault="00973DFB" w:rsidP="00973DFB">
      <w:pPr>
        <w:pStyle w:val="PL"/>
      </w:pPr>
      <w:r>
        <w:t xml:space="preserve">        $ref: '#/components/schemas/NtfSubscriptionControl-Single'</w:t>
      </w:r>
    </w:p>
    <w:p w14:paraId="519405C4" w14:textId="77777777" w:rsidR="00973DFB" w:rsidRDefault="00973DFB" w:rsidP="00973DFB">
      <w:pPr>
        <w:pStyle w:val="PL"/>
      </w:pPr>
      <w:r>
        <w:t xml:space="preserve">    FileDownloadJob-Multiple:</w:t>
      </w:r>
    </w:p>
    <w:p w14:paraId="36AE03C0" w14:textId="77777777" w:rsidR="00973DFB" w:rsidRDefault="00973DFB" w:rsidP="00973DFB">
      <w:pPr>
        <w:pStyle w:val="PL"/>
      </w:pPr>
      <w:r>
        <w:t xml:space="preserve">      type: array</w:t>
      </w:r>
    </w:p>
    <w:p w14:paraId="4CD2A488" w14:textId="77777777" w:rsidR="00973DFB" w:rsidRDefault="00973DFB" w:rsidP="00973DFB">
      <w:pPr>
        <w:pStyle w:val="PL"/>
      </w:pPr>
      <w:r>
        <w:t xml:space="preserve">      items:</w:t>
      </w:r>
    </w:p>
    <w:p w14:paraId="47FECFB2" w14:textId="77777777" w:rsidR="00973DFB" w:rsidRDefault="00973DFB" w:rsidP="00973DFB">
      <w:pPr>
        <w:pStyle w:val="PL"/>
      </w:pPr>
      <w:r>
        <w:t xml:space="preserve">        $ref: '#/components/schemas/FileDownloadJob-Single'</w:t>
      </w:r>
    </w:p>
    <w:p w14:paraId="1572B4C9" w14:textId="77777777" w:rsidR="00973DFB" w:rsidRDefault="00973DFB" w:rsidP="00973DFB">
      <w:pPr>
        <w:pStyle w:val="PL"/>
      </w:pPr>
      <w:r>
        <w:t xml:space="preserve">    Files-Multiple:</w:t>
      </w:r>
    </w:p>
    <w:p w14:paraId="6C8E43AE" w14:textId="77777777" w:rsidR="00973DFB" w:rsidRDefault="00973DFB" w:rsidP="00973DFB">
      <w:pPr>
        <w:pStyle w:val="PL"/>
      </w:pPr>
      <w:r>
        <w:t xml:space="preserve">      type: array</w:t>
      </w:r>
    </w:p>
    <w:p w14:paraId="28C7610D" w14:textId="77777777" w:rsidR="00973DFB" w:rsidRDefault="00973DFB" w:rsidP="00973DFB">
      <w:pPr>
        <w:pStyle w:val="PL"/>
      </w:pPr>
      <w:r>
        <w:t xml:space="preserve">      items:</w:t>
      </w:r>
    </w:p>
    <w:p w14:paraId="03E2E680" w14:textId="77777777" w:rsidR="00973DFB" w:rsidRDefault="00973DFB" w:rsidP="00973DFB">
      <w:pPr>
        <w:pStyle w:val="PL"/>
      </w:pPr>
      <w:r>
        <w:t xml:space="preserve">        $ref: '#/components/schemas/Files-Single'</w:t>
      </w:r>
    </w:p>
    <w:p w14:paraId="32B16783" w14:textId="77777777" w:rsidR="00973DFB" w:rsidRDefault="00973DFB" w:rsidP="00973DFB">
      <w:pPr>
        <w:pStyle w:val="PL"/>
      </w:pPr>
      <w:r>
        <w:t xml:space="preserve">    File-Multiple:</w:t>
      </w:r>
    </w:p>
    <w:p w14:paraId="5ADCCA1B" w14:textId="77777777" w:rsidR="00973DFB" w:rsidRDefault="00973DFB" w:rsidP="00973DFB">
      <w:pPr>
        <w:pStyle w:val="PL"/>
      </w:pPr>
      <w:r>
        <w:t xml:space="preserve">      type: array</w:t>
      </w:r>
    </w:p>
    <w:p w14:paraId="63424C84" w14:textId="77777777" w:rsidR="00973DFB" w:rsidRDefault="00973DFB" w:rsidP="00973DFB">
      <w:pPr>
        <w:pStyle w:val="PL"/>
      </w:pPr>
      <w:r>
        <w:t xml:space="preserve">      items:</w:t>
      </w:r>
    </w:p>
    <w:p w14:paraId="017E5493" w14:textId="77777777" w:rsidR="00973DFB" w:rsidRDefault="00973DFB" w:rsidP="00973DFB">
      <w:pPr>
        <w:pStyle w:val="PL"/>
      </w:pPr>
      <w:r>
        <w:t xml:space="preserve">        $ref: '#/components/schemas/File-Single'</w:t>
      </w:r>
    </w:p>
    <w:p w14:paraId="667F3F1A" w14:textId="77777777" w:rsidR="00973DFB" w:rsidRDefault="00973DFB" w:rsidP="00973DFB">
      <w:pPr>
        <w:pStyle w:val="PL"/>
      </w:pPr>
      <w:r>
        <w:t xml:space="preserve">    MnsInfo-Multiple:</w:t>
      </w:r>
    </w:p>
    <w:p w14:paraId="3AA4AF06" w14:textId="77777777" w:rsidR="00973DFB" w:rsidRDefault="00973DFB" w:rsidP="00973DFB">
      <w:pPr>
        <w:pStyle w:val="PL"/>
      </w:pPr>
      <w:r>
        <w:t xml:space="preserve">      type: array</w:t>
      </w:r>
    </w:p>
    <w:p w14:paraId="5ADB51AB" w14:textId="77777777" w:rsidR="00973DFB" w:rsidRDefault="00973DFB" w:rsidP="00973DFB">
      <w:pPr>
        <w:pStyle w:val="PL"/>
      </w:pPr>
      <w:r>
        <w:t xml:space="preserve">      items:</w:t>
      </w:r>
    </w:p>
    <w:p w14:paraId="2AD8FAD1" w14:textId="77777777" w:rsidR="00973DFB" w:rsidRDefault="00973DFB" w:rsidP="00973DFB">
      <w:pPr>
        <w:pStyle w:val="PL"/>
      </w:pPr>
      <w:r>
        <w:t xml:space="preserve">        $ref: '#/components/schemas/MnsInfo-Single'</w:t>
      </w:r>
    </w:p>
    <w:p w14:paraId="611AFAC4" w14:textId="77777777" w:rsidR="00973DFB" w:rsidRDefault="00973DFB" w:rsidP="00973DFB">
      <w:pPr>
        <w:pStyle w:val="PL"/>
      </w:pPr>
    </w:p>
    <w:p w14:paraId="63131F0C" w14:textId="77777777" w:rsidR="00973DFB" w:rsidRDefault="00973DFB" w:rsidP="00973DFB">
      <w:pPr>
        <w:pStyle w:val="PL"/>
      </w:pPr>
      <w:r>
        <w:t>#-------- Definitions in TS 28.623 for TS 28.532 ---------------------------------</w:t>
      </w:r>
    </w:p>
    <w:p w14:paraId="6F9AF423" w14:textId="77777777" w:rsidR="00973DFB" w:rsidRDefault="00973DFB" w:rsidP="00973DFB">
      <w:pPr>
        <w:pStyle w:val="PL"/>
      </w:pPr>
    </w:p>
    <w:p w14:paraId="2694C852" w14:textId="77777777" w:rsidR="00973DFB" w:rsidRDefault="00973DFB" w:rsidP="00973DFB">
      <w:pPr>
        <w:pStyle w:val="PL"/>
      </w:pPr>
      <w:r>
        <w:t xml:space="preserve">    resources-genericNrm:</w:t>
      </w:r>
    </w:p>
    <w:p w14:paraId="34D5B0F4" w14:textId="77777777" w:rsidR="00973DFB" w:rsidRDefault="00973DFB" w:rsidP="00973DFB">
      <w:pPr>
        <w:pStyle w:val="PL"/>
      </w:pPr>
      <w:r>
        <w:t xml:space="preserve">      oneOf:</w:t>
      </w:r>
    </w:p>
    <w:p w14:paraId="04F25F34" w14:textId="77777777" w:rsidR="00973DFB" w:rsidRDefault="00973DFB" w:rsidP="00973DFB">
      <w:pPr>
        <w:pStyle w:val="PL"/>
      </w:pPr>
    </w:p>
    <w:p w14:paraId="613B0A35" w14:textId="77777777" w:rsidR="00973DFB" w:rsidRDefault="00973DFB" w:rsidP="00973DFB">
      <w:pPr>
        <w:pStyle w:val="PL"/>
      </w:pPr>
      <w:r>
        <w:t xml:space="preserve">       - $ref: '#/components/schemas/VsDataContainer-Single'</w:t>
      </w:r>
    </w:p>
    <w:p w14:paraId="31037590" w14:textId="77777777" w:rsidR="00973DFB" w:rsidRDefault="00973DFB" w:rsidP="00973DFB">
      <w:pPr>
        <w:pStyle w:val="PL"/>
      </w:pPr>
    </w:p>
    <w:p w14:paraId="6CC1D4C6" w14:textId="77777777" w:rsidR="00973DFB" w:rsidRDefault="00973DFB" w:rsidP="00973DFB">
      <w:pPr>
        <w:pStyle w:val="PL"/>
      </w:pPr>
      <w:r>
        <w:t xml:space="preserve">       - $ref: '#/components/schemas/ManagementNode-Single'</w:t>
      </w:r>
    </w:p>
    <w:p w14:paraId="630CAA5C" w14:textId="77777777" w:rsidR="00973DFB" w:rsidRDefault="00973DFB" w:rsidP="00973DFB">
      <w:pPr>
        <w:pStyle w:val="PL"/>
      </w:pPr>
      <w:r>
        <w:t xml:space="preserve">       - $ref: '#/components/schemas/MnsAgent-Single'</w:t>
      </w:r>
    </w:p>
    <w:p w14:paraId="77F08421" w14:textId="77777777" w:rsidR="00973DFB" w:rsidRDefault="00973DFB" w:rsidP="00973DFB">
      <w:pPr>
        <w:pStyle w:val="PL"/>
      </w:pPr>
      <w:r>
        <w:t xml:space="preserve">       - $ref: '#/components/schemas/MeContext-Single'</w:t>
      </w:r>
    </w:p>
    <w:p w14:paraId="6109D7BA" w14:textId="77777777" w:rsidR="00973DFB" w:rsidRDefault="00973DFB" w:rsidP="00973DFB">
      <w:pPr>
        <w:pStyle w:val="PL"/>
      </w:pPr>
    </w:p>
    <w:p w14:paraId="51A5F095" w14:textId="77777777" w:rsidR="00973DFB" w:rsidRDefault="00973DFB" w:rsidP="00973DFB">
      <w:pPr>
        <w:pStyle w:val="PL"/>
      </w:pPr>
      <w:r>
        <w:t xml:space="preserve">       - $ref: '#/components/schemas/ManagedNFService-Single'</w:t>
      </w:r>
    </w:p>
    <w:p w14:paraId="660B6130" w14:textId="77777777" w:rsidR="00973DFB" w:rsidRDefault="00973DFB" w:rsidP="00973DFB">
      <w:pPr>
        <w:pStyle w:val="PL"/>
      </w:pPr>
    </w:p>
    <w:p w14:paraId="5D9C5F34" w14:textId="77777777" w:rsidR="00973DFB" w:rsidRDefault="00973DFB" w:rsidP="00973DFB">
      <w:pPr>
        <w:pStyle w:val="PL"/>
      </w:pPr>
      <w:r>
        <w:t xml:space="preserve">       - $ref: '#/components/schemas/PerfMetricJob-Single'</w:t>
      </w:r>
    </w:p>
    <w:p w14:paraId="52FD35E4" w14:textId="77777777" w:rsidR="00973DFB" w:rsidRDefault="00973DFB" w:rsidP="00973DFB">
      <w:pPr>
        <w:pStyle w:val="PL"/>
      </w:pPr>
      <w:r>
        <w:t xml:space="preserve">       - $ref: '#/components/schemas/ThresholdMonitor-Single'</w:t>
      </w:r>
    </w:p>
    <w:p w14:paraId="57094A29" w14:textId="77777777" w:rsidR="00973DFB" w:rsidRDefault="00973DFB" w:rsidP="00973DFB">
      <w:pPr>
        <w:pStyle w:val="PL"/>
      </w:pPr>
      <w:r>
        <w:t xml:space="preserve">       - $ref: '#/components/schemas/TraceJob-Single'</w:t>
      </w:r>
    </w:p>
    <w:p w14:paraId="1A6EFB09" w14:textId="77777777" w:rsidR="00973DFB" w:rsidRDefault="00973DFB" w:rsidP="00973DFB">
      <w:pPr>
        <w:pStyle w:val="PL"/>
      </w:pPr>
      <w:r>
        <w:t xml:space="preserve">       - $ref: '#/components/schemas/ManagementDataCollection-Single'</w:t>
      </w:r>
    </w:p>
    <w:p w14:paraId="2EA15094" w14:textId="77777777" w:rsidR="00973DFB" w:rsidRDefault="00973DFB" w:rsidP="00973DFB">
      <w:pPr>
        <w:pStyle w:val="PL"/>
      </w:pPr>
      <w:r>
        <w:t xml:space="preserve">       </w:t>
      </w:r>
    </w:p>
    <w:p w14:paraId="7D9CFC1A" w14:textId="77777777" w:rsidR="00973DFB" w:rsidRDefault="00973DFB" w:rsidP="00973DFB">
      <w:pPr>
        <w:pStyle w:val="PL"/>
      </w:pPr>
      <w:r>
        <w:t xml:space="preserve">       - $ref: '#/components/schemas/NtfSubscriptionControl-Single'</w:t>
      </w:r>
    </w:p>
    <w:p w14:paraId="0A807672" w14:textId="77777777" w:rsidR="00973DFB" w:rsidRDefault="00973DFB" w:rsidP="00973DFB">
      <w:pPr>
        <w:pStyle w:val="PL"/>
      </w:pPr>
      <w:r>
        <w:t xml:space="preserve">       - $ref: '#/components/schemas/HeartbeatControl-Single'</w:t>
      </w:r>
    </w:p>
    <w:p w14:paraId="7D4CB6C5" w14:textId="77777777" w:rsidR="00973DFB" w:rsidRDefault="00973DFB" w:rsidP="00973DFB">
      <w:pPr>
        <w:pStyle w:val="PL"/>
      </w:pPr>
    </w:p>
    <w:p w14:paraId="030CAF16" w14:textId="77777777" w:rsidR="00973DFB" w:rsidRDefault="00973DFB" w:rsidP="00973DFB">
      <w:pPr>
        <w:pStyle w:val="PL"/>
      </w:pPr>
      <w:r>
        <w:t xml:space="preserve">       - $ref: '#/components/schemas/AlarmList-Single'</w:t>
      </w:r>
    </w:p>
    <w:p w14:paraId="18A59ADD" w14:textId="77777777" w:rsidR="00973DFB" w:rsidRDefault="00973DFB" w:rsidP="00973DFB">
      <w:pPr>
        <w:pStyle w:val="PL"/>
      </w:pPr>
    </w:p>
    <w:p w14:paraId="2432C8C9" w14:textId="77777777" w:rsidR="00973DFB" w:rsidRDefault="00973DFB" w:rsidP="00973DFB">
      <w:pPr>
        <w:pStyle w:val="PL"/>
      </w:pPr>
      <w:r>
        <w:t xml:space="preserve">       - $ref: '#/components/schemas/FileDownloadJob-Single'</w:t>
      </w:r>
    </w:p>
    <w:p w14:paraId="4B4D8FD9" w14:textId="77777777" w:rsidR="00973DFB" w:rsidRDefault="00973DFB" w:rsidP="00973DFB">
      <w:pPr>
        <w:pStyle w:val="PL"/>
      </w:pPr>
      <w:r>
        <w:t xml:space="preserve">       - $ref: '#/components/schemas/Files-Single'</w:t>
      </w:r>
    </w:p>
    <w:p w14:paraId="799466F3" w14:textId="77777777" w:rsidR="00973DFB" w:rsidRDefault="00973DFB" w:rsidP="00973DFB">
      <w:pPr>
        <w:pStyle w:val="PL"/>
      </w:pPr>
      <w:r>
        <w:t xml:space="preserve">       - $ref: '#/components/schemas/File-Single'</w:t>
      </w:r>
    </w:p>
    <w:p w14:paraId="4D3E606D" w14:textId="77777777" w:rsidR="00973DFB" w:rsidRDefault="00973DFB" w:rsidP="00973DFB">
      <w:pPr>
        <w:pStyle w:val="PL"/>
      </w:pPr>
      <w:r>
        <w:t xml:space="preserve">       </w:t>
      </w:r>
    </w:p>
    <w:p w14:paraId="6D062204" w14:textId="77777777" w:rsidR="00973DFB" w:rsidRDefault="00973DFB" w:rsidP="00973DFB">
      <w:pPr>
        <w:pStyle w:val="PL"/>
      </w:pPr>
      <w:r>
        <w:t xml:space="preserve">       - $ref: '#/components/schemas/MnsRegistry-Single'</w:t>
      </w:r>
    </w:p>
    <w:p w14:paraId="1F53ED4A" w14:textId="77777777" w:rsidR="00973DFB" w:rsidRDefault="00973DFB" w:rsidP="00973DFB">
      <w:pPr>
        <w:pStyle w:val="PL"/>
      </w:pPr>
      <w:r>
        <w:t xml:space="preserve">       - $ref: '#/components/schemas/MnsInfo-Single'</w:t>
      </w:r>
    </w:p>
    <w:p w14:paraId="58BD7656" w14:textId="08AB3C8A" w:rsidR="00973DFB" w:rsidRPr="00973DFB" w:rsidRDefault="00973DFB" w:rsidP="00973DFB">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4ED515D9" w14:textId="77777777" w:rsidR="00D56FE5" w:rsidRDefault="00D56FE5" w:rsidP="00D56FE5">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D56FE5" w14:paraId="181C32E2" w14:textId="77777777" w:rsidTr="00C049B2">
        <w:tc>
          <w:tcPr>
            <w:tcW w:w="9639" w:type="dxa"/>
            <w:shd w:val="clear" w:color="auto" w:fill="FFFFCC"/>
            <w:vAlign w:val="center"/>
          </w:tcPr>
          <w:p w14:paraId="5FB40477" w14:textId="77777777" w:rsidR="00D56FE5" w:rsidRDefault="00D56FE5" w:rsidP="00C049B2">
            <w:pPr>
              <w:jc w:val="center"/>
              <w:rPr>
                <w:rFonts w:ascii="MS LineDraw" w:hAnsi="MS LineDraw" w:cs="MS LineDraw" w:hint="eastAsia"/>
                <w:b/>
                <w:bCs/>
                <w:sz w:val="28"/>
                <w:szCs w:val="28"/>
              </w:rPr>
            </w:pPr>
            <w:r>
              <w:rPr>
                <w:b/>
                <w:bCs/>
                <w:sz w:val="28"/>
                <w:szCs w:val="28"/>
                <w:lang w:eastAsia="zh-CN"/>
              </w:rPr>
              <w:t>2</w:t>
            </w:r>
            <w:r w:rsidRPr="005951DF">
              <w:rPr>
                <w:b/>
                <w:bCs/>
                <w:sz w:val="28"/>
                <w:szCs w:val="28"/>
                <w:vertAlign w:val="superscript"/>
                <w:lang w:eastAsia="zh-CN"/>
              </w:rPr>
              <w:t>nd</w:t>
            </w:r>
            <w:r>
              <w:rPr>
                <w:b/>
                <w:bCs/>
                <w:sz w:val="28"/>
                <w:szCs w:val="28"/>
                <w:lang w:eastAsia="zh-CN"/>
              </w:rPr>
              <w:t xml:space="preserve"> Change</w:t>
            </w:r>
          </w:p>
        </w:tc>
      </w:tr>
    </w:tbl>
    <w:p w14:paraId="0CD8BFED" w14:textId="77777777" w:rsidR="00D56FE5" w:rsidRDefault="00D56FE5" w:rsidP="00D56FE5">
      <w:pPr>
        <w:pStyle w:val="CRCoverPage"/>
        <w:tabs>
          <w:tab w:val="right" w:pos="9639"/>
        </w:tabs>
        <w:spacing w:after="0"/>
        <w:rPr>
          <w:b/>
          <w:sz w:val="24"/>
          <w:lang w:val="pl-PL" w:eastAsia="pl-PL"/>
        </w:rPr>
      </w:pPr>
    </w:p>
    <w:p w14:paraId="25956AB7" w14:textId="6C895D61" w:rsidR="000E1FF9" w:rsidRPr="000E1FF9" w:rsidRDefault="00D56FE5" w:rsidP="000E1FF9">
      <w:pPr>
        <w:pStyle w:val="Heading2"/>
        <w:rPr>
          <w:lang w:eastAsia="zh-CN"/>
        </w:rPr>
      </w:pPr>
      <w:bookmarkStart w:id="5" w:name="_Toc105591929"/>
      <w:r>
        <w:rPr>
          <w:lang w:eastAsia="zh-CN"/>
        </w:rPr>
        <w:t>D.2.4</w:t>
      </w:r>
      <w:r>
        <w:rPr>
          <w:lang w:eastAsia="zh-CN"/>
        </w:rPr>
        <w:tab/>
        <w:t>module _3gpp-common-</w:t>
      </w:r>
      <w:proofErr w:type="gramStart"/>
      <w:r w:rsidRPr="00301480">
        <w:rPr>
          <w:lang w:eastAsia="zh-CN"/>
        </w:rPr>
        <w:t>measurements</w:t>
      </w:r>
      <w:r w:rsidRPr="00AE0B3E">
        <w:rPr>
          <w:lang w:eastAsia="zh-CN"/>
        </w:rPr>
        <w:t>.yang</w:t>
      </w:r>
      <w:bookmarkEnd w:id="5"/>
      <w:proofErr w:type="gramEnd"/>
    </w:p>
    <w:p w14:paraId="702BB4C3" w14:textId="77777777" w:rsidR="000E1FF9" w:rsidRPr="008F7C23" w:rsidRDefault="000E1FF9" w:rsidP="000E1FF9">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57C28537" w14:textId="77777777" w:rsidR="000E1FF9" w:rsidRDefault="000E1FF9" w:rsidP="000E1FF9">
      <w:pPr>
        <w:pStyle w:val="PL"/>
      </w:pPr>
      <w:r>
        <w:t>module _3gpp-common-measurements {</w:t>
      </w:r>
    </w:p>
    <w:p w14:paraId="5C7D69DE" w14:textId="77777777" w:rsidR="000E1FF9" w:rsidRDefault="000E1FF9" w:rsidP="000E1FF9">
      <w:pPr>
        <w:pStyle w:val="PL"/>
      </w:pPr>
      <w:r>
        <w:t xml:space="preserve">  yang-version </w:t>
      </w:r>
      <w:proofErr w:type="gramStart"/>
      <w:r>
        <w:t>1.1;</w:t>
      </w:r>
      <w:proofErr w:type="gramEnd"/>
    </w:p>
    <w:p w14:paraId="52535026" w14:textId="77777777" w:rsidR="000E1FF9" w:rsidRDefault="000E1FF9" w:rsidP="000E1FF9">
      <w:pPr>
        <w:pStyle w:val="PL"/>
      </w:pPr>
      <w:r>
        <w:t xml:space="preserve">  namespace "urn:3gpp:sa</w:t>
      </w:r>
      <w:proofErr w:type="gramStart"/>
      <w:r>
        <w:t>5:_</w:t>
      </w:r>
      <w:proofErr w:type="gramEnd"/>
      <w:r>
        <w:t>3gpp-common-measurements";</w:t>
      </w:r>
    </w:p>
    <w:p w14:paraId="6136AE39" w14:textId="77777777" w:rsidR="000E1FF9" w:rsidRDefault="000E1FF9" w:rsidP="000E1FF9">
      <w:pPr>
        <w:pStyle w:val="PL"/>
      </w:pPr>
      <w:r>
        <w:t xml:space="preserve">  prefix "meas3gpp</w:t>
      </w:r>
      <w:proofErr w:type="gramStart"/>
      <w:r>
        <w:t>";</w:t>
      </w:r>
      <w:proofErr w:type="gramEnd"/>
    </w:p>
    <w:p w14:paraId="09C6BA8B" w14:textId="77777777" w:rsidR="000E1FF9" w:rsidRDefault="000E1FF9" w:rsidP="000E1FF9">
      <w:pPr>
        <w:pStyle w:val="PL"/>
      </w:pPr>
    </w:p>
    <w:p w14:paraId="27EF2750" w14:textId="77777777" w:rsidR="000E1FF9" w:rsidRDefault="000E1FF9" w:rsidP="000E1FF9">
      <w:pPr>
        <w:pStyle w:val="PL"/>
      </w:pPr>
      <w:r>
        <w:t xml:space="preserve">  import _3gpp-common-top </w:t>
      </w:r>
      <w:proofErr w:type="gramStart"/>
      <w:r>
        <w:t>{ prefix</w:t>
      </w:r>
      <w:proofErr w:type="gramEnd"/>
      <w:r>
        <w:t xml:space="preserve"> top3gpp; }</w:t>
      </w:r>
    </w:p>
    <w:p w14:paraId="1CC3E01D" w14:textId="77777777" w:rsidR="000E1FF9" w:rsidRDefault="000E1FF9" w:rsidP="000E1FF9">
      <w:pPr>
        <w:pStyle w:val="PL"/>
      </w:pPr>
      <w:r>
        <w:t xml:space="preserve">  import _3gpp-common-yang-types </w:t>
      </w:r>
      <w:proofErr w:type="gramStart"/>
      <w:r>
        <w:t>{ prefix</w:t>
      </w:r>
      <w:proofErr w:type="gramEnd"/>
      <w:r>
        <w:t xml:space="preserve"> types3gpp; }</w:t>
      </w:r>
    </w:p>
    <w:p w14:paraId="217966EB" w14:textId="77777777" w:rsidR="000E1FF9" w:rsidRDefault="000E1FF9" w:rsidP="000E1FF9">
      <w:pPr>
        <w:pStyle w:val="PL"/>
      </w:pPr>
      <w:r>
        <w:t xml:space="preserve">  import _3gpp-common-yang-extensions </w:t>
      </w:r>
      <w:proofErr w:type="gramStart"/>
      <w:r>
        <w:t>{ prefix</w:t>
      </w:r>
      <w:proofErr w:type="gramEnd"/>
      <w:r>
        <w:t xml:space="preserve"> yext3gpp; }</w:t>
      </w:r>
    </w:p>
    <w:p w14:paraId="496E098E" w14:textId="77777777" w:rsidR="000E1FF9" w:rsidRDefault="000E1FF9" w:rsidP="000E1FF9">
      <w:pPr>
        <w:pStyle w:val="PL"/>
      </w:pPr>
      <w:r>
        <w:t xml:space="preserve">  import _3gpp-common-files </w:t>
      </w:r>
      <w:proofErr w:type="gramStart"/>
      <w:r>
        <w:t>{ prefix</w:t>
      </w:r>
      <w:proofErr w:type="gramEnd"/>
      <w:r>
        <w:t xml:space="preserve"> files3gpp; }</w:t>
      </w:r>
    </w:p>
    <w:p w14:paraId="1D7171AB" w14:textId="77777777" w:rsidR="000E1FF9" w:rsidRDefault="000E1FF9" w:rsidP="000E1FF9">
      <w:pPr>
        <w:pStyle w:val="PL"/>
      </w:pPr>
      <w:r>
        <w:t xml:space="preserve">  </w:t>
      </w:r>
    </w:p>
    <w:p w14:paraId="242261DF" w14:textId="77777777" w:rsidR="000E1FF9" w:rsidRDefault="000E1FF9" w:rsidP="000E1FF9">
      <w:pPr>
        <w:pStyle w:val="PL"/>
      </w:pPr>
      <w:r>
        <w:t xml:space="preserve">  organization "3GPP SA5</w:t>
      </w:r>
      <w:proofErr w:type="gramStart"/>
      <w:r>
        <w:t>";</w:t>
      </w:r>
      <w:proofErr w:type="gramEnd"/>
    </w:p>
    <w:p w14:paraId="56117D0E" w14:textId="77777777" w:rsidR="000E1FF9" w:rsidRDefault="000E1FF9" w:rsidP="000E1FF9">
      <w:pPr>
        <w:pStyle w:val="PL"/>
      </w:pPr>
      <w:r>
        <w:t xml:space="preserve">  contact "https://www.3gpp.org/DynaReport/TSG-WG--S5--officials.htm?Itemid=464</w:t>
      </w:r>
      <w:proofErr w:type="gramStart"/>
      <w:r>
        <w:t>";</w:t>
      </w:r>
      <w:proofErr w:type="gramEnd"/>
    </w:p>
    <w:p w14:paraId="77F76224" w14:textId="77777777" w:rsidR="000E1FF9" w:rsidRDefault="000E1FF9" w:rsidP="000E1FF9">
      <w:pPr>
        <w:pStyle w:val="PL"/>
      </w:pPr>
    </w:p>
    <w:p w14:paraId="687CFA09" w14:textId="77777777" w:rsidR="000E1FF9" w:rsidRDefault="000E1FF9" w:rsidP="000E1FF9">
      <w:pPr>
        <w:pStyle w:val="PL"/>
      </w:pPr>
      <w:r>
        <w:t xml:space="preserve">  description "Defines Measurement and KPI related groupings</w:t>
      </w:r>
    </w:p>
    <w:p w14:paraId="1D9107F5" w14:textId="77777777" w:rsidR="000E1FF9" w:rsidRDefault="000E1FF9" w:rsidP="000E1FF9">
      <w:pPr>
        <w:pStyle w:val="PL"/>
      </w:pPr>
      <w:r>
        <w:t xml:space="preserve">    Any list/class intending to use this should include 2 or 3 uses statements</w:t>
      </w:r>
    </w:p>
    <w:p w14:paraId="5FEB0FED" w14:textId="77777777" w:rsidR="000E1FF9" w:rsidRDefault="000E1FF9" w:rsidP="000E1FF9">
      <w:pPr>
        <w:pStyle w:val="PL"/>
      </w:pPr>
      <w:r>
        <w:t xml:space="preserve">    controlled by a feature:</w:t>
      </w:r>
    </w:p>
    <w:p w14:paraId="57CEF3B4" w14:textId="77777777" w:rsidR="000E1FF9" w:rsidRDefault="000E1FF9" w:rsidP="000E1FF9">
      <w:pPr>
        <w:pStyle w:val="PL"/>
      </w:pPr>
    </w:p>
    <w:p w14:paraId="39681CDA" w14:textId="77777777" w:rsidR="000E1FF9" w:rsidRDefault="000E1FF9" w:rsidP="000E1FF9">
      <w:pPr>
        <w:pStyle w:val="PL"/>
      </w:pPr>
      <w:r>
        <w:t xml:space="preserve">    A)</w:t>
      </w:r>
    </w:p>
    <w:p w14:paraId="6A27B694" w14:textId="77777777" w:rsidR="000E1FF9" w:rsidRDefault="000E1FF9" w:rsidP="000E1FF9">
      <w:pPr>
        <w:pStyle w:val="PL"/>
      </w:pPr>
      <w:r>
        <w:t>+++     feature MeasurementsUnderMyClass {</w:t>
      </w:r>
    </w:p>
    <w:p w14:paraId="10942E60" w14:textId="77777777" w:rsidR="000E1FF9" w:rsidRDefault="000E1FF9" w:rsidP="000E1FF9">
      <w:pPr>
        <w:pStyle w:val="PL"/>
      </w:pPr>
      <w:r>
        <w:t>+++       description 'Indicates whether measurements and/or KPIs are supported</w:t>
      </w:r>
    </w:p>
    <w:p w14:paraId="1FC3CDDA" w14:textId="77777777" w:rsidR="000E1FF9" w:rsidRDefault="000E1FF9" w:rsidP="000E1FF9">
      <w:pPr>
        <w:pStyle w:val="PL"/>
      </w:pPr>
      <w:r>
        <w:t>+++       for this class.</w:t>
      </w:r>
      <w:proofErr w:type="gramStart"/>
      <w:r>
        <w:t>';</w:t>
      </w:r>
      <w:proofErr w:type="gramEnd"/>
    </w:p>
    <w:p w14:paraId="35BCE7C8" w14:textId="77777777" w:rsidR="000E1FF9" w:rsidRDefault="000E1FF9" w:rsidP="000E1FF9">
      <w:pPr>
        <w:pStyle w:val="PL"/>
      </w:pPr>
      <w:r>
        <w:t>+++     }</w:t>
      </w:r>
    </w:p>
    <w:p w14:paraId="2B14B75A" w14:textId="77777777" w:rsidR="000E1FF9" w:rsidRDefault="000E1FF9" w:rsidP="000E1FF9">
      <w:pPr>
        <w:pStyle w:val="PL"/>
      </w:pPr>
    </w:p>
    <w:p w14:paraId="54CACD6A" w14:textId="77777777" w:rsidR="000E1FF9" w:rsidRDefault="000E1FF9" w:rsidP="000E1FF9">
      <w:pPr>
        <w:pStyle w:val="PL"/>
      </w:pPr>
      <w:r>
        <w:t xml:space="preserve">    B) include the attribute measurementsList and/or kPIsList indicating the</w:t>
      </w:r>
    </w:p>
    <w:p w14:paraId="03372D8F" w14:textId="77777777" w:rsidR="000E1FF9" w:rsidRDefault="000E1FF9" w:rsidP="000E1FF9">
      <w:pPr>
        <w:pStyle w:val="PL"/>
      </w:pPr>
      <w:r>
        <w:t xml:space="preserve">      supported measurment and KPI types and GPs. Note that for classes</w:t>
      </w:r>
    </w:p>
    <w:p w14:paraId="76DB7673" w14:textId="77777777" w:rsidR="000E1FF9" w:rsidRDefault="000E1FF9" w:rsidP="000E1FF9">
      <w:pPr>
        <w:pStyle w:val="PL"/>
      </w:pPr>
      <w:r>
        <w:t xml:space="preserve">      inheriting from ManagedFunction, EP_RP or SubNetwork these attributes are</w:t>
      </w:r>
    </w:p>
    <w:p w14:paraId="5C5C2020" w14:textId="77777777" w:rsidR="000E1FF9" w:rsidRDefault="000E1FF9" w:rsidP="000E1FF9">
      <w:pPr>
        <w:pStyle w:val="PL"/>
      </w:pPr>
      <w:r>
        <w:t xml:space="preserve">      already inherited, so there is no need to include them once more. E.g.</w:t>
      </w:r>
    </w:p>
    <w:p w14:paraId="55495041" w14:textId="77777777" w:rsidR="000E1FF9" w:rsidRDefault="000E1FF9" w:rsidP="000E1FF9">
      <w:pPr>
        <w:pStyle w:val="PL"/>
      </w:pPr>
    </w:p>
    <w:p w14:paraId="7898A547" w14:textId="77777777" w:rsidR="000E1FF9" w:rsidRDefault="000E1FF9" w:rsidP="000E1FF9">
      <w:pPr>
        <w:pStyle w:val="PL"/>
      </w:pPr>
      <w:r>
        <w:t>+++     grouping MyClassGrp {</w:t>
      </w:r>
    </w:p>
    <w:p w14:paraId="13098291" w14:textId="77777777" w:rsidR="000E1FF9" w:rsidRDefault="000E1FF9" w:rsidP="000E1FF9">
      <w:pPr>
        <w:pStyle w:val="PL"/>
      </w:pPr>
      <w:r>
        <w:t>+++        uses meas3</w:t>
      </w:r>
      <w:proofErr w:type="gramStart"/>
      <w:r>
        <w:t>gpp:SupportedPerfMetricGroup</w:t>
      </w:r>
      <w:proofErr w:type="gramEnd"/>
      <w:r>
        <w:t>;</w:t>
      </w:r>
    </w:p>
    <w:p w14:paraId="6EE2AC32" w14:textId="77777777" w:rsidR="000E1FF9" w:rsidRDefault="000E1FF9" w:rsidP="000E1FF9">
      <w:pPr>
        <w:pStyle w:val="PL"/>
      </w:pPr>
      <w:r>
        <w:t>+++     }</w:t>
      </w:r>
    </w:p>
    <w:p w14:paraId="08F4EADC" w14:textId="77777777" w:rsidR="000E1FF9" w:rsidRDefault="000E1FF9" w:rsidP="000E1FF9">
      <w:pPr>
        <w:pStyle w:val="PL"/>
      </w:pPr>
    </w:p>
    <w:p w14:paraId="36E2B497" w14:textId="77777777" w:rsidR="000E1FF9" w:rsidRDefault="000E1FF9" w:rsidP="000E1FF9">
      <w:pPr>
        <w:pStyle w:val="PL"/>
      </w:pPr>
      <w:r>
        <w:t xml:space="preserve">    C) include the class PerfmetricJob to control the measurements/KPIs. E.g.</w:t>
      </w:r>
    </w:p>
    <w:p w14:paraId="3236E750" w14:textId="77777777" w:rsidR="000E1FF9" w:rsidRDefault="000E1FF9" w:rsidP="000E1FF9">
      <w:pPr>
        <w:pStyle w:val="PL"/>
      </w:pPr>
    </w:p>
    <w:p w14:paraId="7F54B576" w14:textId="77777777" w:rsidR="000E1FF9" w:rsidRDefault="000E1FF9" w:rsidP="000E1FF9">
      <w:pPr>
        <w:pStyle w:val="PL"/>
      </w:pPr>
      <w:r>
        <w:t xml:space="preserve">        list MyClass {</w:t>
      </w:r>
    </w:p>
    <w:p w14:paraId="6FC2620E" w14:textId="77777777" w:rsidR="000E1FF9" w:rsidRDefault="000E1FF9" w:rsidP="000E1FF9">
      <w:pPr>
        <w:pStyle w:val="PL"/>
      </w:pPr>
      <w:r>
        <w:t xml:space="preserve">          container attributes {</w:t>
      </w:r>
    </w:p>
    <w:p w14:paraId="0F38AC66" w14:textId="77777777" w:rsidR="000E1FF9" w:rsidRDefault="000E1FF9" w:rsidP="000E1FF9">
      <w:pPr>
        <w:pStyle w:val="PL"/>
      </w:pPr>
      <w:r>
        <w:t xml:space="preserve">            uses </w:t>
      </w:r>
      <w:proofErr w:type="gramStart"/>
      <w:r>
        <w:t>MyClassGrp;</w:t>
      </w:r>
      <w:proofErr w:type="gramEnd"/>
    </w:p>
    <w:p w14:paraId="0C3A7B88" w14:textId="77777777" w:rsidR="000E1FF9" w:rsidRDefault="000E1FF9" w:rsidP="000E1FF9">
      <w:pPr>
        <w:pStyle w:val="PL"/>
      </w:pPr>
      <w:r>
        <w:t xml:space="preserve">          }</w:t>
      </w:r>
    </w:p>
    <w:p w14:paraId="3AA1C5E8" w14:textId="77777777" w:rsidR="000E1FF9" w:rsidRDefault="000E1FF9" w:rsidP="000E1FF9">
      <w:pPr>
        <w:pStyle w:val="PL"/>
      </w:pPr>
      <w:r>
        <w:t>+++       uses meas3</w:t>
      </w:r>
      <w:proofErr w:type="gramStart"/>
      <w:r>
        <w:t>gpp:MeasurementSubtree</w:t>
      </w:r>
      <w:proofErr w:type="gramEnd"/>
      <w:r>
        <w:t xml:space="preserve"> {</w:t>
      </w:r>
    </w:p>
    <w:p w14:paraId="6B322347" w14:textId="77777777" w:rsidR="000E1FF9" w:rsidRDefault="000E1FF9" w:rsidP="000E1FF9">
      <w:pPr>
        <w:pStyle w:val="PL"/>
      </w:pPr>
      <w:r>
        <w:t xml:space="preserve">+++         if-feature </w:t>
      </w:r>
      <w:proofErr w:type="gramStart"/>
      <w:r>
        <w:t>MeasurementsUnderMyClass ;</w:t>
      </w:r>
      <w:proofErr w:type="gramEnd"/>
    </w:p>
    <w:p w14:paraId="7D805E5D" w14:textId="77777777" w:rsidR="000E1FF9" w:rsidRDefault="000E1FF9" w:rsidP="000E1FF9">
      <w:pPr>
        <w:pStyle w:val="PL"/>
      </w:pPr>
      <w:r>
        <w:t>+++       }</w:t>
      </w:r>
    </w:p>
    <w:p w14:paraId="40B1147D" w14:textId="77777777" w:rsidR="000E1FF9" w:rsidRDefault="000E1FF9" w:rsidP="000E1FF9">
      <w:pPr>
        <w:pStyle w:val="PL"/>
      </w:pPr>
      <w:r>
        <w:t xml:space="preserve">        }</w:t>
      </w:r>
    </w:p>
    <w:p w14:paraId="646BDF3E" w14:textId="77777777" w:rsidR="000E1FF9" w:rsidRDefault="000E1FF9" w:rsidP="000E1FF9">
      <w:pPr>
        <w:pStyle w:val="PL"/>
      </w:pPr>
    </w:p>
    <w:p w14:paraId="19603394" w14:textId="77777777" w:rsidR="000E1FF9" w:rsidRDefault="000E1FF9" w:rsidP="000E1FF9">
      <w:pPr>
        <w:pStyle w:val="PL"/>
      </w:pPr>
      <w:r>
        <w:t xml:space="preserve">    Measurements can be contained under ManagedElement, SubNetwork, or</w:t>
      </w:r>
    </w:p>
    <w:p w14:paraId="1AA77761" w14:textId="77777777" w:rsidR="000E1FF9" w:rsidRDefault="000E1FF9" w:rsidP="000E1FF9">
      <w:pPr>
        <w:pStyle w:val="PL"/>
      </w:pPr>
      <w:r>
        <w:t xml:space="preserve">    any list representing a class inheriting from Subnetwork or</w:t>
      </w:r>
    </w:p>
    <w:p w14:paraId="259B8A13" w14:textId="77777777" w:rsidR="000E1FF9" w:rsidRDefault="000E1FF9" w:rsidP="000E1FF9">
      <w:pPr>
        <w:pStyle w:val="PL"/>
      </w:pPr>
      <w:r>
        <w:t xml:space="preserve">    ManagedFunction. Note: KPIs will only be supported under SubNetwork</w:t>
      </w:r>
      <w:proofErr w:type="gramStart"/>
      <w:r>
        <w:t>";</w:t>
      </w:r>
      <w:proofErr w:type="gramEnd"/>
    </w:p>
    <w:p w14:paraId="5B0CB977" w14:textId="77777777" w:rsidR="000E1FF9" w:rsidRDefault="000E1FF9" w:rsidP="000E1FF9">
      <w:pPr>
        <w:pStyle w:val="PL"/>
      </w:pPr>
    </w:p>
    <w:p w14:paraId="1233FDC6" w14:textId="77777777" w:rsidR="000E1FF9" w:rsidRDefault="000E1FF9" w:rsidP="000E1FF9">
      <w:pPr>
        <w:pStyle w:val="PL"/>
      </w:pPr>
      <w:r>
        <w:t xml:space="preserve">  reference "3GPP TS 28.623</w:t>
      </w:r>
    </w:p>
    <w:p w14:paraId="6F9B4BD9" w14:textId="77777777" w:rsidR="000E1FF9" w:rsidRDefault="000E1FF9" w:rsidP="000E1FF9">
      <w:pPr>
        <w:pStyle w:val="PL"/>
      </w:pPr>
      <w:r>
        <w:t xml:space="preserve">      Generic Network Resource Model (NRM)</w:t>
      </w:r>
    </w:p>
    <w:p w14:paraId="33B9C981" w14:textId="77777777" w:rsidR="000E1FF9" w:rsidRDefault="000E1FF9" w:rsidP="000E1FF9">
      <w:pPr>
        <w:pStyle w:val="PL"/>
      </w:pPr>
      <w:r>
        <w:t xml:space="preserve">      Integration Reference Point (IRP</w:t>
      </w:r>
      <w:proofErr w:type="gramStart"/>
      <w:r>
        <w:t>);</w:t>
      </w:r>
      <w:proofErr w:type="gramEnd"/>
    </w:p>
    <w:p w14:paraId="7974357F" w14:textId="77777777" w:rsidR="000E1FF9" w:rsidRDefault="000E1FF9" w:rsidP="000E1FF9">
      <w:pPr>
        <w:pStyle w:val="PL"/>
      </w:pPr>
      <w:r>
        <w:t xml:space="preserve">      Solution Set (SS) definitions</w:t>
      </w:r>
    </w:p>
    <w:p w14:paraId="7A354EF5" w14:textId="77777777" w:rsidR="000E1FF9" w:rsidRDefault="000E1FF9" w:rsidP="000E1FF9">
      <w:pPr>
        <w:pStyle w:val="PL"/>
      </w:pPr>
    </w:p>
    <w:p w14:paraId="6A22F6BA" w14:textId="77777777" w:rsidR="000E1FF9" w:rsidRDefault="000E1FF9" w:rsidP="000E1FF9">
      <w:pPr>
        <w:pStyle w:val="PL"/>
      </w:pPr>
      <w:r>
        <w:t xml:space="preserve">      3GPP TS 28.622</w:t>
      </w:r>
    </w:p>
    <w:p w14:paraId="5A6022CC" w14:textId="77777777" w:rsidR="000E1FF9" w:rsidRDefault="000E1FF9" w:rsidP="000E1FF9">
      <w:pPr>
        <w:pStyle w:val="PL"/>
      </w:pPr>
      <w:r>
        <w:t xml:space="preserve">      Generic Network Resource Model (NRM)</w:t>
      </w:r>
    </w:p>
    <w:p w14:paraId="3523D529" w14:textId="77777777" w:rsidR="000E1FF9" w:rsidRDefault="000E1FF9" w:rsidP="000E1FF9">
      <w:pPr>
        <w:pStyle w:val="PL"/>
      </w:pPr>
      <w:r>
        <w:t xml:space="preserve">      Integration Reference Point (IRP</w:t>
      </w:r>
      <w:proofErr w:type="gramStart"/>
      <w:r>
        <w:t>);</w:t>
      </w:r>
      <w:proofErr w:type="gramEnd"/>
    </w:p>
    <w:p w14:paraId="3AB552B2" w14:textId="77777777" w:rsidR="000E1FF9" w:rsidRDefault="000E1FF9" w:rsidP="000E1FF9">
      <w:pPr>
        <w:pStyle w:val="PL"/>
      </w:pPr>
      <w:r>
        <w:t xml:space="preserve">      Information Service (IS)</w:t>
      </w:r>
      <w:proofErr w:type="gramStart"/>
      <w:r>
        <w:t>";</w:t>
      </w:r>
      <w:proofErr w:type="gramEnd"/>
    </w:p>
    <w:p w14:paraId="59325778" w14:textId="77777777" w:rsidR="000E1FF9" w:rsidRDefault="000E1FF9" w:rsidP="000E1FF9">
      <w:pPr>
        <w:pStyle w:val="PL"/>
      </w:pPr>
    </w:p>
    <w:p w14:paraId="7B528A81" w14:textId="77777777" w:rsidR="000E1FF9" w:rsidRDefault="000E1FF9" w:rsidP="000E1FF9">
      <w:pPr>
        <w:pStyle w:val="PL"/>
        <w:rPr>
          <w:ins w:id="6" w:author="scottma"/>
        </w:rPr>
      </w:pPr>
      <w:ins w:id="7" w:author="scottma">
        <w:r>
          <w:t xml:space="preserve">  revision 2023-02-16 </w:t>
        </w:r>
        <w:proofErr w:type="gramStart"/>
        <w:r>
          <w:t>{ reference</w:t>
        </w:r>
        <w:proofErr w:type="gramEnd"/>
        <w:r>
          <w:t xml:space="preserve"> "CR-0240"; }</w:t>
        </w:r>
      </w:ins>
    </w:p>
    <w:p w14:paraId="289876FE" w14:textId="77777777" w:rsidR="000E1FF9" w:rsidRDefault="000E1FF9" w:rsidP="000E1FF9">
      <w:pPr>
        <w:pStyle w:val="PL"/>
      </w:pPr>
      <w:r>
        <w:t xml:space="preserve">  revision 2022-11-04 </w:t>
      </w:r>
      <w:proofErr w:type="gramStart"/>
      <w:r>
        <w:t>{ reference</w:t>
      </w:r>
      <w:proofErr w:type="gramEnd"/>
      <w:r>
        <w:t xml:space="preserve"> "CR-0212 CR-0194"; }</w:t>
      </w:r>
    </w:p>
    <w:p w14:paraId="7C19B920" w14:textId="77777777" w:rsidR="000E1FF9" w:rsidRDefault="000E1FF9" w:rsidP="000E1FF9">
      <w:pPr>
        <w:pStyle w:val="PL"/>
      </w:pPr>
      <w:r>
        <w:t xml:space="preserve">  revision 2022-10-24 </w:t>
      </w:r>
      <w:proofErr w:type="gramStart"/>
      <w:r>
        <w:t>{ reference</w:t>
      </w:r>
      <w:proofErr w:type="gramEnd"/>
      <w:r>
        <w:t xml:space="preserve"> CR-0196; }</w:t>
      </w:r>
    </w:p>
    <w:p w14:paraId="01DFEC14" w14:textId="77777777" w:rsidR="000E1FF9" w:rsidRDefault="000E1FF9" w:rsidP="000E1FF9">
      <w:pPr>
        <w:pStyle w:val="PL"/>
      </w:pPr>
      <w:r>
        <w:t xml:space="preserve">  revision 2022-09-30 </w:t>
      </w:r>
      <w:proofErr w:type="gramStart"/>
      <w:r>
        <w:t>{ reference</w:t>
      </w:r>
      <w:proofErr w:type="gramEnd"/>
      <w:r>
        <w:t xml:space="preserve"> CR-0191; }</w:t>
      </w:r>
    </w:p>
    <w:p w14:paraId="06705AAA" w14:textId="77777777" w:rsidR="000E1FF9" w:rsidRDefault="000E1FF9" w:rsidP="000E1FF9">
      <w:pPr>
        <w:pStyle w:val="PL"/>
      </w:pPr>
      <w:r>
        <w:t xml:space="preserve">  revision 2021-07-22 </w:t>
      </w:r>
      <w:proofErr w:type="gramStart"/>
      <w:r>
        <w:t>{ reference</w:t>
      </w:r>
      <w:proofErr w:type="gramEnd"/>
      <w:r>
        <w:t xml:space="preserve"> "CR-0137"; }</w:t>
      </w:r>
    </w:p>
    <w:p w14:paraId="1F52E35C" w14:textId="77777777" w:rsidR="000E1FF9" w:rsidRDefault="000E1FF9" w:rsidP="000E1FF9">
      <w:pPr>
        <w:pStyle w:val="PL"/>
      </w:pPr>
      <w:r>
        <w:t xml:space="preserve">  revision 2020-11-06 </w:t>
      </w:r>
      <w:proofErr w:type="gramStart"/>
      <w:r>
        <w:t>{ reference</w:t>
      </w:r>
      <w:proofErr w:type="gramEnd"/>
      <w:r>
        <w:t xml:space="preserve"> "CR-0118"; }</w:t>
      </w:r>
    </w:p>
    <w:p w14:paraId="49E90259" w14:textId="77777777" w:rsidR="000E1FF9" w:rsidRDefault="000E1FF9" w:rsidP="000E1FF9">
      <w:pPr>
        <w:pStyle w:val="PL"/>
      </w:pPr>
      <w:r>
        <w:t xml:space="preserve">  revision 2020-09-04 </w:t>
      </w:r>
      <w:proofErr w:type="gramStart"/>
      <w:r>
        <w:t>{ reference</w:t>
      </w:r>
      <w:proofErr w:type="gramEnd"/>
      <w:r>
        <w:t xml:space="preserve"> "CR-000107"; }</w:t>
      </w:r>
    </w:p>
    <w:p w14:paraId="0B0BFB4C" w14:textId="77777777" w:rsidR="000E1FF9" w:rsidRDefault="000E1FF9" w:rsidP="000E1FF9">
      <w:pPr>
        <w:pStyle w:val="PL"/>
      </w:pPr>
      <w:r>
        <w:t xml:space="preserve">  revision 2020-06-08 </w:t>
      </w:r>
      <w:proofErr w:type="gramStart"/>
      <w:r>
        <w:t>{ reference</w:t>
      </w:r>
      <w:proofErr w:type="gramEnd"/>
      <w:r>
        <w:t xml:space="preserve"> "CR-0092"; }</w:t>
      </w:r>
    </w:p>
    <w:p w14:paraId="65B43E11" w14:textId="77777777" w:rsidR="000E1FF9" w:rsidRDefault="000E1FF9" w:rsidP="000E1FF9">
      <w:pPr>
        <w:pStyle w:val="PL"/>
      </w:pPr>
      <w:r>
        <w:t xml:space="preserve">  revision 2020-05-31 </w:t>
      </w:r>
      <w:proofErr w:type="gramStart"/>
      <w:r>
        <w:t>{ reference</w:t>
      </w:r>
      <w:proofErr w:type="gramEnd"/>
      <w:r>
        <w:t xml:space="preserve"> "CR-0084"; }</w:t>
      </w:r>
    </w:p>
    <w:p w14:paraId="4EBDF980" w14:textId="77777777" w:rsidR="000E1FF9" w:rsidRDefault="000E1FF9" w:rsidP="000E1FF9">
      <w:pPr>
        <w:pStyle w:val="PL"/>
      </w:pPr>
      <w:r>
        <w:t xml:space="preserve">  revision 2020-03-11 </w:t>
      </w:r>
      <w:proofErr w:type="gramStart"/>
      <w:r>
        <w:t>{ reference</w:t>
      </w:r>
      <w:proofErr w:type="gramEnd"/>
      <w:r>
        <w:t xml:space="preserve"> "S5-201581, SP-200229"; }</w:t>
      </w:r>
    </w:p>
    <w:p w14:paraId="69198FD8" w14:textId="77777777" w:rsidR="000E1FF9" w:rsidRDefault="000E1FF9" w:rsidP="000E1FF9">
      <w:pPr>
        <w:pStyle w:val="PL"/>
      </w:pPr>
      <w:r>
        <w:t xml:space="preserve">  revision 2019-11-21 </w:t>
      </w:r>
      <w:proofErr w:type="gramStart"/>
      <w:r>
        <w:t>{ reference</w:t>
      </w:r>
      <w:proofErr w:type="gramEnd"/>
      <w:r>
        <w:t xml:space="preserve"> "S5-197275, S5-197735"; }</w:t>
      </w:r>
    </w:p>
    <w:p w14:paraId="14B04456" w14:textId="77777777" w:rsidR="000E1FF9" w:rsidRDefault="000E1FF9" w:rsidP="000E1FF9">
      <w:pPr>
        <w:pStyle w:val="PL"/>
      </w:pPr>
      <w:r>
        <w:t xml:space="preserve">  revision 2019-10-28 </w:t>
      </w:r>
      <w:proofErr w:type="gramStart"/>
      <w:r>
        <w:t>{ reference</w:t>
      </w:r>
      <w:proofErr w:type="gramEnd"/>
      <w:r>
        <w:t xml:space="preserve"> "S5-193516"; }</w:t>
      </w:r>
    </w:p>
    <w:p w14:paraId="493A5C2D" w14:textId="77777777" w:rsidR="000E1FF9" w:rsidRDefault="000E1FF9" w:rsidP="000E1FF9">
      <w:pPr>
        <w:pStyle w:val="PL"/>
      </w:pPr>
      <w:r>
        <w:t xml:space="preserve">  revision 2019-06-17 </w:t>
      </w:r>
      <w:proofErr w:type="gramStart"/>
      <w:r>
        <w:t>{ reference</w:t>
      </w:r>
      <w:proofErr w:type="gramEnd"/>
      <w:r>
        <w:t xml:space="preserve"> " "; }</w:t>
      </w:r>
    </w:p>
    <w:p w14:paraId="5EEF0862" w14:textId="77777777" w:rsidR="000E1FF9" w:rsidRDefault="000E1FF9" w:rsidP="000E1FF9">
      <w:pPr>
        <w:pStyle w:val="PL"/>
      </w:pPr>
    </w:p>
    <w:p w14:paraId="13216FDF" w14:textId="77777777" w:rsidR="000E1FF9" w:rsidRDefault="000E1FF9" w:rsidP="000E1FF9">
      <w:pPr>
        <w:pStyle w:val="PL"/>
      </w:pPr>
      <w:r>
        <w:t xml:space="preserve">  grouping ThresholdInfoGrp {</w:t>
      </w:r>
    </w:p>
    <w:p w14:paraId="04CD7071" w14:textId="77777777" w:rsidR="000E1FF9" w:rsidRDefault="000E1FF9" w:rsidP="000E1FF9">
      <w:pPr>
        <w:pStyle w:val="PL"/>
      </w:pPr>
      <w:r>
        <w:t xml:space="preserve">    description "Defines a single threshold level.</w:t>
      </w:r>
      <w:proofErr w:type="gramStart"/>
      <w:r>
        <w:t>";</w:t>
      </w:r>
      <w:proofErr w:type="gramEnd"/>
    </w:p>
    <w:p w14:paraId="585F5BE4" w14:textId="77777777" w:rsidR="000E1FF9" w:rsidRDefault="000E1FF9" w:rsidP="000E1FF9">
      <w:pPr>
        <w:pStyle w:val="PL"/>
      </w:pPr>
    </w:p>
    <w:p w14:paraId="5D55268C" w14:textId="77777777" w:rsidR="000E1FF9" w:rsidRDefault="000E1FF9" w:rsidP="000E1FF9">
      <w:pPr>
        <w:pStyle w:val="PL"/>
      </w:pPr>
      <w:r>
        <w:t xml:space="preserve">    leaf-list measurementTypes {</w:t>
      </w:r>
    </w:p>
    <w:p w14:paraId="26B4B834" w14:textId="77777777" w:rsidR="000E1FF9" w:rsidRDefault="000E1FF9" w:rsidP="000E1FF9">
      <w:pPr>
        <w:pStyle w:val="PL"/>
      </w:pPr>
      <w:r>
        <w:t xml:space="preserve">      type </w:t>
      </w:r>
      <w:proofErr w:type="gramStart"/>
      <w:r>
        <w:t>string;</w:t>
      </w:r>
      <w:proofErr w:type="gramEnd"/>
    </w:p>
    <w:p w14:paraId="7E0B7994" w14:textId="77777777" w:rsidR="000E1FF9" w:rsidRDefault="000E1FF9" w:rsidP="000E1FF9">
      <w:pPr>
        <w:pStyle w:val="PL"/>
      </w:pPr>
      <w:r>
        <w:t xml:space="preserve">      description "The Measurement type can be those specified in TS 28.552,</w:t>
      </w:r>
    </w:p>
    <w:p w14:paraId="1944290A" w14:textId="77777777" w:rsidR="000E1FF9" w:rsidRDefault="000E1FF9" w:rsidP="000E1FF9">
      <w:pPr>
        <w:pStyle w:val="PL"/>
      </w:pPr>
      <w:r>
        <w:t xml:space="preserve">        TS 32.404 and can be those specified by other SDOs or can be</w:t>
      </w:r>
    </w:p>
    <w:p w14:paraId="66E72B4A" w14:textId="77777777" w:rsidR="000E1FF9" w:rsidRDefault="000E1FF9" w:rsidP="000E1FF9">
      <w:pPr>
        <w:pStyle w:val="PL"/>
      </w:pPr>
      <w:r>
        <w:t xml:space="preserve">        </w:t>
      </w:r>
      <w:proofErr w:type="gramStart"/>
      <w:r>
        <w:t>vendor-specific</w:t>
      </w:r>
      <w:proofErr w:type="gramEnd"/>
      <w:r>
        <w:t>.";</w:t>
      </w:r>
    </w:p>
    <w:p w14:paraId="4D749ABC" w14:textId="77777777" w:rsidR="000E1FF9" w:rsidRDefault="000E1FF9" w:rsidP="000E1FF9">
      <w:pPr>
        <w:pStyle w:val="PL"/>
      </w:pPr>
      <w:r>
        <w:t xml:space="preserve">    }</w:t>
      </w:r>
    </w:p>
    <w:p w14:paraId="0D610ADF" w14:textId="77777777" w:rsidR="000E1FF9" w:rsidRDefault="000E1FF9" w:rsidP="000E1FF9">
      <w:pPr>
        <w:pStyle w:val="PL"/>
      </w:pPr>
    </w:p>
    <w:p w14:paraId="5EEAC80E" w14:textId="77777777" w:rsidR="000E1FF9" w:rsidRDefault="000E1FF9" w:rsidP="000E1FF9">
      <w:pPr>
        <w:pStyle w:val="PL"/>
      </w:pPr>
      <w:r>
        <w:t xml:space="preserve">    leaf thresholdLevel {</w:t>
      </w:r>
    </w:p>
    <w:p w14:paraId="7009A004" w14:textId="77777777" w:rsidR="000E1FF9" w:rsidRDefault="000E1FF9" w:rsidP="000E1FF9">
      <w:pPr>
        <w:pStyle w:val="PL"/>
      </w:pPr>
      <w:r>
        <w:t xml:space="preserve">      type </w:t>
      </w:r>
      <w:proofErr w:type="gramStart"/>
      <w:r>
        <w:t>uint64;</w:t>
      </w:r>
      <w:proofErr w:type="gramEnd"/>
    </w:p>
    <w:p w14:paraId="3C4CBEFA" w14:textId="77777777" w:rsidR="000E1FF9" w:rsidRDefault="000E1FF9" w:rsidP="000E1FF9">
      <w:pPr>
        <w:pStyle w:val="PL"/>
      </w:pPr>
      <w:r>
        <w:t xml:space="preserve">      mandatory </w:t>
      </w:r>
      <w:proofErr w:type="gramStart"/>
      <w:r>
        <w:t>true;</w:t>
      </w:r>
      <w:proofErr w:type="gramEnd"/>
    </w:p>
    <w:p w14:paraId="67474AAB" w14:textId="77777777" w:rsidR="000E1FF9" w:rsidRDefault="000E1FF9" w:rsidP="000E1FF9">
      <w:pPr>
        <w:pStyle w:val="PL"/>
      </w:pPr>
      <w:r>
        <w:t xml:space="preserve">      description "Number (key) for a single threshold in the threshold list</w:t>
      </w:r>
    </w:p>
    <w:p w14:paraId="350877C2" w14:textId="77777777" w:rsidR="000E1FF9" w:rsidRDefault="000E1FF9" w:rsidP="000E1FF9">
      <w:pPr>
        <w:pStyle w:val="PL"/>
      </w:pPr>
      <w:r>
        <w:t xml:space="preserve">        applicable to the monitored performance metric.</w:t>
      </w:r>
      <w:proofErr w:type="gramStart"/>
      <w:r>
        <w:t>";</w:t>
      </w:r>
      <w:proofErr w:type="gramEnd"/>
    </w:p>
    <w:p w14:paraId="20E72E10" w14:textId="77777777" w:rsidR="000E1FF9" w:rsidRDefault="000E1FF9" w:rsidP="000E1FF9">
      <w:pPr>
        <w:pStyle w:val="PL"/>
      </w:pPr>
      <w:r>
        <w:t xml:space="preserve">    }</w:t>
      </w:r>
    </w:p>
    <w:p w14:paraId="5FDED475" w14:textId="77777777" w:rsidR="000E1FF9" w:rsidRDefault="000E1FF9" w:rsidP="000E1FF9">
      <w:pPr>
        <w:pStyle w:val="PL"/>
      </w:pPr>
    </w:p>
    <w:p w14:paraId="028972A3" w14:textId="77777777" w:rsidR="000E1FF9" w:rsidRDefault="000E1FF9" w:rsidP="000E1FF9">
      <w:pPr>
        <w:pStyle w:val="PL"/>
      </w:pPr>
      <w:r>
        <w:t xml:space="preserve">    leaf thresholdDirection {</w:t>
      </w:r>
    </w:p>
    <w:p w14:paraId="6DFF7A6E" w14:textId="77777777" w:rsidR="000E1FF9" w:rsidRDefault="000E1FF9" w:rsidP="000E1FF9">
      <w:pPr>
        <w:pStyle w:val="PL"/>
      </w:pPr>
      <w:r>
        <w:t xml:space="preserve">      type enumeration {</w:t>
      </w:r>
    </w:p>
    <w:p w14:paraId="7D08B609" w14:textId="77777777" w:rsidR="000E1FF9" w:rsidRDefault="000E1FF9" w:rsidP="000E1FF9">
      <w:pPr>
        <w:pStyle w:val="PL"/>
      </w:pPr>
      <w:r>
        <w:t xml:space="preserve">        enum </w:t>
      </w:r>
      <w:proofErr w:type="gramStart"/>
      <w:r>
        <w:t>UP;</w:t>
      </w:r>
      <w:proofErr w:type="gramEnd"/>
    </w:p>
    <w:p w14:paraId="523C7393" w14:textId="77777777" w:rsidR="000E1FF9" w:rsidRDefault="000E1FF9" w:rsidP="000E1FF9">
      <w:pPr>
        <w:pStyle w:val="PL"/>
      </w:pPr>
      <w:r>
        <w:t xml:space="preserve">        enum </w:t>
      </w:r>
      <w:proofErr w:type="gramStart"/>
      <w:r>
        <w:t>DOWN;</w:t>
      </w:r>
      <w:proofErr w:type="gramEnd"/>
    </w:p>
    <w:p w14:paraId="742AB56D" w14:textId="77777777" w:rsidR="000E1FF9" w:rsidRDefault="000E1FF9" w:rsidP="000E1FF9">
      <w:pPr>
        <w:pStyle w:val="PL"/>
      </w:pPr>
      <w:r>
        <w:t xml:space="preserve">        enum UP_AND_</w:t>
      </w:r>
      <w:proofErr w:type="gramStart"/>
      <w:r>
        <w:t>DOWN;</w:t>
      </w:r>
      <w:proofErr w:type="gramEnd"/>
    </w:p>
    <w:p w14:paraId="257F0D70" w14:textId="77777777" w:rsidR="000E1FF9" w:rsidRDefault="000E1FF9" w:rsidP="000E1FF9">
      <w:pPr>
        <w:pStyle w:val="PL"/>
      </w:pPr>
      <w:r>
        <w:t xml:space="preserve">      }</w:t>
      </w:r>
    </w:p>
    <w:p w14:paraId="16333877" w14:textId="77777777" w:rsidR="000E1FF9" w:rsidRDefault="000E1FF9" w:rsidP="000E1FF9">
      <w:pPr>
        <w:pStyle w:val="PL"/>
      </w:pPr>
      <w:r>
        <w:t xml:space="preserve">      must '. = "UP_AND_DOWN" </w:t>
      </w:r>
      <w:proofErr w:type="gramStart"/>
      <w:r>
        <w:t>or  not</w:t>
      </w:r>
      <w:proofErr w:type="gramEnd"/>
      <w:r>
        <w:t>(../hysteresis)' {</w:t>
      </w:r>
    </w:p>
    <w:p w14:paraId="4609D83D" w14:textId="77777777" w:rsidR="000E1FF9" w:rsidRDefault="000E1FF9" w:rsidP="000E1FF9">
      <w:pPr>
        <w:pStyle w:val="PL"/>
      </w:pPr>
      <w:r>
        <w:t xml:space="preserve">        error-message "In case a threshold with hysteresis is configured, the "</w:t>
      </w:r>
    </w:p>
    <w:p w14:paraId="02B9800B" w14:textId="77777777" w:rsidR="000E1FF9" w:rsidRDefault="000E1FF9" w:rsidP="000E1FF9">
      <w:pPr>
        <w:pStyle w:val="PL"/>
      </w:pPr>
      <w:r>
        <w:t xml:space="preserve">          +"threshold direction attribute shall be set to 'UP_AND_DOWN'.</w:t>
      </w:r>
      <w:proofErr w:type="gramStart"/>
      <w:r>
        <w:t>";</w:t>
      </w:r>
      <w:proofErr w:type="gramEnd"/>
    </w:p>
    <w:p w14:paraId="2171DE58" w14:textId="77777777" w:rsidR="000E1FF9" w:rsidRDefault="000E1FF9" w:rsidP="000E1FF9">
      <w:pPr>
        <w:pStyle w:val="PL"/>
      </w:pPr>
      <w:r>
        <w:t xml:space="preserve">      }</w:t>
      </w:r>
    </w:p>
    <w:p w14:paraId="286BA03A" w14:textId="77777777" w:rsidR="000E1FF9" w:rsidRDefault="000E1FF9" w:rsidP="000E1FF9">
      <w:pPr>
        <w:pStyle w:val="PL"/>
      </w:pPr>
      <w:r>
        <w:t xml:space="preserve">      mandatory </w:t>
      </w:r>
      <w:proofErr w:type="gramStart"/>
      <w:r>
        <w:t>true;</w:t>
      </w:r>
      <w:proofErr w:type="gramEnd"/>
    </w:p>
    <w:p w14:paraId="43EE9BC6" w14:textId="77777777" w:rsidR="000E1FF9" w:rsidRDefault="000E1FF9" w:rsidP="000E1FF9">
      <w:pPr>
        <w:pStyle w:val="PL"/>
      </w:pPr>
      <w:r>
        <w:t xml:space="preserve">      description "Direction of a threshold indicating the direction for which</w:t>
      </w:r>
    </w:p>
    <w:p w14:paraId="33DAD871" w14:textId="77777777" w:rsidR="000E1FF9" w:rsidRDefault="000E1FF9" w:rsidP="000E1FF9">
      <w:pPr>
        <w:pStyle w:val="PL"/>
      </w:pPr>
      <w:r>
        <w:t xml:space="preserve">        a threshold crossing triggers a threshold.</w:t>
      </w:r>
    </w:p>
    <w:p w14:paraId="6DAE34E6" w14:textId="77777777" w:rsidR="000E1FF9" w:rsidRDefault="000E1FF9" w:rsidP="000E1FF9">
      <w:pPr>
        <w:pStyle w:val="PL"/>
      </w:pPr>
    </w:p>
    <w:p w14:paraId="4F305131" w14:textId="77777777" w:rsidR="000E1FF9" w:rsidRDefault="000E1FF9" w:rsidP="000E1FF9">
      <w:pPr>
        <w:pStyle w:val="PL"/>
      </w:pPr>
      <w:r>
        <w:t xml:space="preserve">        When the threshold direction is configured </w:t>
      </w:r>
      <w:proofErr w:type="gramStart"/>
      <w:r>
        <w:t>to</w:t>
      </w:r>
      <w:proofErr w:type="gramEnd"/>
      <w:r>
        <w:t xml:space="preserve"> 'UP', the associated</w:t>
      </w:r>
    </w:p>
    <w:p w14:paraId="0BA7A589" w14:textId="77777777" w:rsidR="000E1FF9" w:rsidRDefault="000E1FF9" w:rsidP="000E1FF9">
      <w:pPr>
        <w:pStyle w:val="PL"/>
      </w:pPr>
      <w:r>
        <w:t xml:space="preserve">        treshold is triggered only when the performance metric value is going</w:t>
      </w:r>
    </w:p>
    <w:p w14:paraId="39863F5A" w14:textId="77777777" w:rsidR="000E1FF9" w:rsidRDefault="000E1FF9" w:rsidP="000E1FF9">
      <w:pPr>
        <w:pStyle w:val="PL"/>
      </w:pPr>
      <w:r>
        <w:t xml:space="preserve">        up upon reaching or crossing the threshold value. The treshold is not</w:t>
      </w:r>
    </w:p>
    <w:p w14:paraId="6E393D94" w14:textId="77777777" w:rsidR="000E1FF9" w:rsidRDefault="000E1FF9" w:rsidP="000E1FF9">
      <w:pPr>
        <w:pStyle w:val="PL"/>
      </w:pPr>
      <w:r>
        <w:t xml:space="preserve">        triggered, when the performance metric is going down upon reaching or</w:t>
      </w:r>
    </w:p>
    <w:p w14:paraId="24FC4776" w14:textId="77777777" w:rsidR="000E1FF9" w:rsidRDefault="000E1FF9" w:rsidP="000E1FF9">
      <w:pPr>
        <w:pStyle w:val="PL"/>
      </w:pPr>
      <w:r>
        <w:t xml:space="preserve">        crossing the threshold value.</w:t>
      </w:r>
    </w:p>
    <w:p w14:paraId="7D4E3488" w14:textId="77777777" w:rsidR="000E1FF9" w:rsidRDefault="000E1FF9" w:rsidP="000E1FF9">
      <w:pPr>
        <w:pStyle w:val="PL"/>
      </w:pPr>
    </w:p>
    <w:p w14:paraId="3C424E3A" w14:textId="77777777" w:rsidR="000E1FF9" w:rsidRDefault="000E1FF9" w:rsidP="000E1FF9">
      <w:pPr>
        <w:pStyle w:val="PL"/>
      </w:pPr>
      <w:r>
        <w:t xml:space="preserve">        Vice versa, when the threshold direction is configured </w:t>
      </w:r>
      <w:proofErr w:type="gramStart"/>
      <w:r>
        <w:t>to</w:t>
      </w:r>
      <w:proofErr w:type="gramEnd"/>
      <w:r>
        <w:t xml:space="preserve"> 'DOWN', the</w:t>
      </w:r>
    </w:p>
    <w:p w14:paraId="56BFD49F" w14:textId="77777777" w:rsidR="000E1FF9" w:rsidRDefault="000E1FF9" w:rsidP="000E1FF9">
      <w:pPr>
        <w:pStyle w:val="PL"/>
      </w:pPr>
      <w:r>
        <w:t xml:space="preserve">        associated treshold is triggered only when the performance metric is</w:t>
      </w:r>
    </w:p>
    <w:p w14:paraId="184CB187" w14:textId="77777777" w:rsidR="000E1FF9" w:rsidRDefault="000E1FF9" w:rsidP="000E1FF9">
      <w:pPr>
        <w:pStyle w:val="PL"/>
      </w:pPr>
      <w:r>
        <w:t xml:space="preserve">        going down upon reaching or crossing the threshold value. The treshold</w:t>
      </w:r>
    </w:p>
    <w:p w14:paraId="514352BF" w14:textId="77777777" w:rsidR="000E1FF9" w:rsidRDefault="000E1FF9" w:rsidP="000E1FF9">
      <w:pPr>
        <w:pStyle w:val="PL"/>
      </w:pPr>
      <w:r>
        <w:t xml:space="preserve">        is not triggered, when the performance metric is going up upon reaching</w:t>
      </w:r>
    </w:p>
    <w:p w14:paraId="1ECA46E6" w14:textId="77777777" w:rsidR="000E1FF9" w:rsidRDefault="000E1FF9" w:rsidP="000E1FF9">
      <w:pPr>
        <w:pStyle w:val="PL"/>
      </w:pPr>
      <w:r>
        <w:t xml:space="preserve">        or crossing the threshold value.</w:t>
      </w:r>
    </w:p>
    <w:p w14:paraId="510EB368" w14:textId="77777777" w:rsidR="000E1FF9" w:rsidRDefault="000E1FF9" w:rsidP="000E1FF9">
      <w:pPr>
        <w:pStyle w:val="PL"/>
      </w:pPr>
    </w:p>
    <w:p w14:paraId="3C056C0E" w14:textId="77777777" w:rsidR="000E1FF9" w:rsidRDefault="000E1FF9" w:rsidP="000E1FF9">
      <w:pPr>
        <w:pStyle w:val="PL"/>
      </w:pPr>
      <w:r>
        <w:t xml:space="preserve">        When the threshold direction is set to 'UP_AND_DOWN' the treshold is</w:t>
      </w:r>
    </w:p>
    <w:p w14:paraId="370F35AB" w14:textId="77777777" w:rsidR="000E1FF9" w:rsidRDefault="000E1FF9" w:rsidP="000E1FF9">
      <w:pPr>
        <w:pStyle w:val="PL"/>
      </w:pPr>
      <w:r>
        <w:t xml:space="preserve">        active in both direcions.</w:t>
      </w:r>
    </w:p>
    <w:p w14:paraId="5D8AC021" w14:textId="77777777" w:rsidR="000E1FF9" w:rsidRDefault="000E1FF9" w:rsidP="000E1FF9">
      <w:pPr>
        <w:pStyle w:val="PL"/>
      </w:pPr>
    </w:p>
    <w:p w14:paraId="2EF9981E" w14:textId="77777777" w:rsidR="000E1FF9" w:rsidRDefault="000E1FF9" w:rsidP="000E1FF9">
      <w:pPr>
        <w:pStyle w:val="PL"/>
      </w:pPr>
      <w:r>
        <w:t xml:space="preserve">        In case a threshold with hysteresis is configured, the threshold</w:t>
      </w:r>
    </w:p>
    <w:p w14:paraId="384D807B" w14:textId="77777777" w:rsidR="000E1FF9" w:rsidRDefault="000E1FF9" w:rsidP="000E1FF9">
      <w:pPr>
        <w:pStyle w:val="PL"/>
      </w:pPr>
      <w:r>
        <w:t xml:space="preserve">        direction attribute shall be set to 'UP_AND_DOWN'.</w:t>
      </w:r>
      <w:proofErr w:type="gramStart"/>
      <w:r>
        <w:t>";</w:t>
      </w:r>
      <w:proofErr w:type="gramEnd"/>
    </w:p>
    <w:p w14:paraId="1046B066" w14:textId="77777777" w:rsidR="000E1FF9" w:rsidRDefault="000E1FF9" w:rsidP="000E1FF9">
      <w:pPr>
        <w:pStyle w:val="PL"/>
      </w:pPr>
      <w:r>
        <w:t xml:space="preserve">    }</w:t>
      </w:r>
    </w:p>
    <w:p w14:paraId="02E9F800" w14:textId="77777777" w:rsidR="000E1FF9" w:rsidRDefault="000E1FF9" w:rsidP="000E1FF9">
      <w:pPr>
        <w:pStyle w:val="PL"/>
      </w:pPr>
    </w:p>
    <w:p w14:paraId="64DBBB4A" w14:textId="77777777" w:rsidR="000E1FF9" w:rsidRDefault="000E1FF9" w:rsidP="000E1FF9">
      <w:pPr>
        <w:pStyle w:val="PL"/>
      </w:pPr>
      <w:r>
        <w:t xml:space="preserve">    leaf thresholdValue {</w:t>
      </w:r>
    </w:p>
    <w:p w14:paraId="5CACF4ED" w14:textId="77777777" w:rsidR="000E1FF9" w:rsidRDefault="000E1FF9" w:rsidP="000E1FF9">
      <w:pPr>
        <w:pStyle w:val="PL"/>
      </w:pPr>
      <w:r>
        <w:t xml:space="preserve">      type union {</w:t>
      </w:r>
    </w:p>
    <w:p w14:paraId="723D2048" w14:textId="77777777" w:rsidR="000E1FF9" w:rsidRDefault="000E1FF9" w:rsidP="000E1FF9">
      <w:pPr>
        <w:pStyle w:val="PL"/>
      </w:pPr>
      <w:r>
        <w:t xml:space="preserve">        type </w:t>
      </w:r>
      <w:proofErr w:type="gramStart"/>
      <w:r>
        <w:t>int64;</w:t>
      </w:r>
      <w:proofErr w:type="gramEnd"/>
    </w:p>
    <w:p w14:paraId="2E0C517C" w14:textId="77777777" w:rsidR="000E1FF9" w:rsidRDefault="000E1FF9" w:rsidP="000E1FF9">
      <w:pPr>
        <w:pStyle w:val="PL"/>
      </w:pPr>
      <w:r>
        <w:t xml:space="preserve">        type decimal64 {</w:t>
      </w:r>
    </w:p>
    <w:p w14:paraId="299EC81B" w14:textId="77777777" w:rsidR="000E1FF9" w:rsidRDefault="000E1FF9" w:rsidP="000E1FF9">
      <w:pPr>
        <w:pStyle w:val="PL"/>
      </w:pPr>
      <w:r>
        <w:t xml:space="preserve">          fraction-digits </w:t>
      </w:r>
      <w:proofErr w:type="gramStart"/>
      <w:r>
        <w:t>2;</w:t>
      </w:r>
      <w:proofErr w:type="gramEnd"/>
    </w:p>
    <w:p w14:paraId="4B6F8747" w14:textId="77777777" w:rsidR="000E1FF9" w:rsidRDefault="000E1FF9" w:rsidP="000E1FF9">
      <w:pPr>
        <w:pStyle w:val="PL"/>
      </w:pPr>
      <w:r>
        <w:t xml:space="preserve">        }</w:t>
      </w:r>
    </w:p>
    <w:p w14:paraId="10A595F9" w14:textId="77777777" w:rsidR="000E1FF9" w:rsidRDefault="000E1FF9" w:rsidP="000E1FF9">
      <w:pPr>
        <w:pStyle w:val="PL"/>
      </w:pPr>
      <w:r>
        <w:t xml:space="preserve">      }</w:t>
      </w:r>
    </w:p>
    <w:p w14:paraId="3B772981" w14:textId="77777777" w:rsidR="000E1FF9" w:rsidRDefault="000E1FF9" w:rsidP="000E1FF9">
      <w:pPr>
        <w:pStyle w:val="PL"/>
      </w:pPr>
      <w:r>
        <w:t xml:space="preserve">      mandatory </w:t>
      </w:r>
      <w:proofErr w:type="gramStart"/>
      <w:r>
        <w:t>true;</w:t>
      </w:r>
      <w:proofErr w:type="gramEnd"/>
    </w:p>
    <w:p w14:paraId="65800E9B" w14:textId="77777777" w:rsidR="000E1FF9" w:rsidRDefault="000E1FF9" w:rsidP="000E1FF9">
      <w:pPr>
        <w:pStyle w:val="PL"/>
      </w:pPr>
      <w:r>
        <w:t xml:space="preserve">      description "Value against which the monitored performance metric is</w:t>
      </w:r>
    </w:p>
    <w:p w14:paraId="7CBD3ADA" w14:textId="77777777" w:rsidR="000E1FF9" w:rsidRDefault="000E1FF9" w:rsidP="000E1FF9">
      <w:pPr>
        <w:pStyle w:val="PL"/>
      </w:pPr>
      <w:r>
        <w:t xml:space="preserve">        compared at a threshold level in case the hysteresis is zero</w:t>
      </w:r>
      <w:proofErr w:type="gramStart"/>
      <w:r>
        <w:t>";</w:t>
      </w:r>
      <w:proofErr w:type="gramEnd"/>
    </w:p>
    <w:p w14:paraId="0287C8A4" w14:textId="77777777" w:rsidR="000E1FF9" w:rsidRDefault="000E1FF9" w:rsidP="000E1FF9">
      <w:pPr>
        <w:pStyle w:val="PL"/>
      </w:pPr>
      <w:r>
        <w:t xml:space="preserve">    }</w:t>
      </w:r>
    </w:p>
    <w:p w14:paraId="2E28F067" w14:textId="77777777" w:rsidR="000E1FF9" w:rsidRDefault="000E1FF9" w:rsidP="000E1FF9">
      <w:pPr>
        <w:pStyle w:val="PL"/>
      </w:pPr>
    </w:p>
    <w:p w14:paraId="739B7B6E" w14:textId="77777777" w:rsidR="000E1FF9" w:rsidRDefault="000E1FF9" w:rsidP="000E1FF9">
      <w:pPr>
        <w:pStyle w:val="PL"/>
      </w:pPr>
      <w:r>
        <w:t xml:space="preserve">    leaf hysteresis {</w:t>
      </w:r>
    </w:p>
    <w:p w14:paraId="2EDB1DE7" w14:textId="77777777" w:rsidR="000E1FF9" w:rsidRDefault="000E1FF9" w:rsidP="000E1FF9">
      <w:pPr>
        <w:pStyle w:val="PL"/>
      </w:pPr>
      <w:r>
        <w:t xml:space="preserve">      type union {</w:t>
      </w:r>
    </w:p>
    <w:p w14:paraId="2716F2F9" w14:textId="77777777" w:rsidR="000E1FF9" w:rsidRDefault="000E1FF9" w:rsidP="000E1FF9">
      <w:pPr>
        <w:pStyle w:val="PL"/>
      </w:pPr>
      <w:r>
        <w:t xml:space="preserve">        type </w:t>
      </w:r>
      <w:proofErr w:type="gramStart"/>
      <w:r>
        <w:t>uint64;</w:t>
      </w:r>
      <w:proofErr w:type="gramEnd"/>
    </w:p>
    <w:p w14:paraId="3673FBF2" w14:textId="77777777" w:rsidR="000E1FF9" w:rsidRDefault="000E1FF9" w:rsidP="000E1FF9">
      <w:pPr>
        <w:pStyle w:val="PL"/>
      </w:pPr>
      <w:r>
        <w:t xml:space="preserve">        type decimal64 {</w:t>
      </w:r>
    </w:p>
    <w:p w14:paraId="1A954351" w14:textId="77777777" w:rsidR="000E1FF9" w:rsidRDefault="000E1FF9" w:rsidP="000E1FF9">
      <w:pPr>
        <w:pStyle w:val="PL"/>
      </w:pPr>
      <w:r>
        <w:t xml:space="preserve">          fraction-digits </w:t>
      </w:r>
      <w:proofErr w:type="gramStart"/>
      <w:r>
        <w:t>2;</w:t>
      </w:r>
      <w:proofErr w:type="gramEnd"/>
    </w:p>
    <w:p w14:paraId="6B442A14" w14:textId="77777777" w:rsidR="000E1FF9" w:rsidRDefault="000E1FF9" w:rsidP="000E1FF9">
      <w:pPr>
        <w:pStyle w:val="PL"/>
      </w:pPr>
      <w:r>
        <w:t xml:space="preserve">          range "</w:t>
      </w:r>
      <w:proofErr w:type="gramStart"/>
      <w:r>
        <w:t>0..</w:t>
      </w:r>
      <w:proofErr w:type="gramEnd"/>
      <w:r>
        <w:t>max";</w:t>
      </w:r>
    </w:p>
    <w:p w14:paraId="310F2F30" w14:textId="77777777" w:rsidR="000E1FF9" w:rsidRDefault="000E1FF9" w:rsidP="000E1FF9">
      <w:pPr>
        <w:pStyle w:val="PL"/>
      </w:pPr>
      <w:r>
        <w:t xml:space="preserve">        }</w:t>
      </w:r>
    </w:p>
    <w:p w14:paraId="2E9209E6" w14:textId="77777777" w:rsidR="000E1FF9" w:rsidRDefault="000E1FF9" w:rsidP="000E1FF9">
      <w:pPr>
        <w:pStyle w:val="PL"/>
      </w:pPr>
      <w:r>
        <w:t xml:space="preserve">      }</w:t>
      </w:r>
    </w:p>
    <w:p w14:paraId="33927EA4" w14:textId="77777777" w:rsidR="000E1FF9" w:rsidRDefault="000E1FF9" w:rsidP="000E1FF9">
      <w:pPr>
        <w:pStyle w:val="PL"/>
      </w:pPr>
      <w:r>
        <w:t xml:space="preserve">      description "Hysteresis of a threshold. If this attribute is present</w:t>
      </w:r>
    </w:p>
    <w:p w14:paraId="16113B5D" w14:textId="77777777" w:rsidR="000E1FF9" w:rsidRDefault="000E1FF9" w:rsidP="000E1FF9">
      <w:pPr>
        <w:pStyle w:val="PL"/>
      </w:pPr>
      <w:r>
        <w:t xml:space="preserve">        the monitored performance metric is not compared against the</w:t>
      </w:r>
    </w:p>
    <w:p w14:paraId="2E1F13D6" w14:textId="77777777" w:rsidR="000E1FF9" w:rsidRDefault="000E1FF9" w:rsidP="000E1FF9">
      <w:pPr>
        <w:pStyle w:val="PL"/>
      </w:pPr>
      <w:r>
        <w:t xml:space="preserve">        threshold value as specified by the thresholdValue attribute but</w:t>
      </w:r>
    </w:p>
    <w:p w14:paraId="7948C34B" w14:textId="77777777" w:rsidR="000E1FF9" w:rsidRDefault="000E1FF9" w:rsidP="000E1FF9">
      <w:pPr>
        <w:pStyle w:val="PL"/>
      </w:pPr>
      <w:r>
        <w:t xml:space="preserve">        against a high and low threshold value given by</w:t>
      </w:r>
    </w:p>
    <w:p w14:paraId="77790A2E" w14:textId="77777777" w:rsidR="000E1FF9" w:rsidRDefault="000E1FF9" w:rsidP="000E1FF9">
      <w:pPr>
        <w:pStyle w:val="PL"/>
      </w:pPr>
    </w:p>
    <w:p w14:paraId="79888350" w14:textId="77777777" w:rsidR="000E1FF9" w:rsidRDefault="000E1FF9" w:rsidP="000E1FF9">
      <w:pPr>
        <w:pStyle w:val="PL"/>
      </w:pPr>
      <w:r>
        <w:t xml:space="preserve">          threshold-high = thresholdValue + hysteresis</w:t>
      </w:r>
    </w:p>
    <w:p w14:paraId="052296F7" w14:textId="77777777" w:rsidR="000E1FF9" w:rsidRDefault="000E1FF9" w:rsidP="000E1FF9">
      <w:pPr>
        <w:pStyle w:val="PL"/>
      </w:pPr>
      <w:r>
        <w:t xml:space="preserve">          threshold-low = thresholdValue - hysteresis</w:t>
      </w:r>
    </w:p>
    <w:p w14:paraId="1B0641CC" w14:textId="77777777" w:rsidR="000E1FF9" w:rsidRDefault="000E1FF9" w:rsidP="000E1FF9">
      <w:pPr>
        <w:pStyle w:val="PL"/>
      </w:pPr>
    </w:p>
    <w:p w14:paraId="5A16EE33" w14:textId="77777777" w:rsidR="000E1FF9" w:rsidRDefault="000E1FF9" w:rsidP="000E1FF9">
      <w:pPr>
        <w:pStyle w:val="PL"/>
      </w:pPr>
      <w:r>
        <w:t xml:space="preserve">        When going up, the threshold is triggered when the performance metric</w:t>
      </w:r>
    </w:p>
    <w:p w14:paraId="3CBCF21E" w14:textId="77777777" w:rsidR="000E1FF9" w:rsidRDefault="000E1FF9" w:rsidP="000E1FF9">
      <w:pPr>
        <w:pStyle w:val="PL"/>
      </w:pPr>
      <w:r>
        <w:t xml:space="preserve">        reaches or crosses the high threshold value. When going down, the</w:t>
      </w:r>
    </w:p>
    <w:p w14:paraId="37A14FB3" w14:textId="77777777" w:rsidR="000E1FF9" w:rsidRDefault="000E1FF9" w:rsidP="000E1FF9">
      <w:pPr>
        <w:pStyle w:val="PL"/>
      </w:pPr>
      <w:r>
        <w:t xml:space="preserve">        hreshold is triggered when the performance metric reaches or crosses</w:t>
      </w:r>
    </w:p>
    <w:p w14:paraId="427B67F5" w14:textId="77777777" w:rsidR="000E1FF9" w:rsidRDefault="000E1FF9" w:rsidP="000E1FF9">
      <w:pPr>
        <w:pStyle w:val="PL"/>
      </w:pPr>
      <w:r>
        <w:t xml:space="preserve">        the low threshold value.</w:t>
      </w:r>
    </w:p>
    <w:p w14:paraId="13500B5B" w14:textId="77777777" w:rsidR="000E1FF9" w:rsidRDefault="000E1FF9" w:rsidP="000E1FF9">
      <w:pPr>
        <w:pStyle w:val="PL"/>
      </w:pPr>
    </w:p>
    <w:p w14:paraId="00D06460" w14:textId="77777777" w:rsidR="000E1FF9" w:rsidRDefault="000E1FF9" w:rsidP="000E1FF9">
      <w:pPr>
        <w:pStyle w:val="PL"/>
      </w:pPr>
      <w:r>
        <w:t xml:space="preserve">        A hysteresis may be present only when the monitored performance</w:t>
      </w:r>
    </w:p>
    <w:p w14:paraId="55A760D5" w14:textId="77777777" w:rsidR="000E1FF9" w:rsidRDefault="000E1FF9" w:rsidP="000E1FF9">
      <w:pPr>
        <w:pStyle w:val="PL"/>
      </w:pPr>
      <w:r>
        <w:t xml:space="preserve">        metric is not of type counter that can go up only. If present</w:t>
      </w:r>
    </w:p>
    <w:p w14:paraId="113AC0CC" w14:textId="77777777" w:rsidR="000E1FF9" w:rsidRDefault="000E1FF9" w:rsidP="000E1FF9">
      <w:pPr>
        <w:pStyle w:val="PL"/>
      </w:pPr>
      <w:r>
        <w:t xml:space="preserve">        for a performance metric of type counter, it shall be ignored.</w:t>
      </w:r>
      <w:proofErr w:type="gramStart"/>
      <w:r>
        <w:t>";</w:t>
      </w:r>
      <w:proofErr w:type="gramEnd"/>
    </w:p>
    <w:p w14:paraId="160302E4" w14:textId="77777777" w:rsidR="000E1FF9" w:rsidRDefault="000E1FF9" w:rsidP="000E1FF9">
      <w:pPr>
        <w:pStyle w:val="PL"/>
      </w:pPr>
      <w:r>
        <w:t xml:space="preserve">    }</w:t>
      </w:r>
    </w:p>
    <w:p w14:paraId="0C92A1D3" w14:textId="77777777" w:rsidR="000E1FF9" w:rsidRDefault="000E1FF9" w:rsidP="000E1FF9">
      <w:pPr>
        <w:pStyle w:val="PL"/>
      </w:pPr>
      <w:r>
        <w:t xml:space="preserve">  }</w:t>
      </w:r>
    </w:p>
    <w:p w14:paraId="7056C995" w14:textId="77777777" w:rsidR="000E1FF9" w:rsidRDefault="000E1FF9" w:rsidP="000E1FF9">
      <w:pPr>
        <w:pStyle w:val="PL"/>
      </w:pPr>
    </w:p>
    <w:p w14:paraId="4C80403B" w14:textId="77777777" w:rsidR="000E1FF9" w:rsidRDefault="000E1FF9" w:rsidP="000E1FF9">
      <w:pPr>
        <w:pStyle w:val="PL"/>
      </w:pPr>
      <w:r>
        <w:t xml:space="preserve">  grouping SupportedPerfMetricGroupGrp {</w:t>
      </w:r>
    </w:p>
    <w:p w14:paraId="6F2CEEDF" w14:textId="77777777" w:rsidR="000E1FF9" w:rsidRDefault="000E1FF9" w:rsidP="000E1FF9">
      <w:pPr>
        <w:pStyle w:val="PL"/>
      </w:pPr>
      <w:r>
        <w:t xml:space="preserve">    list SupportedPerfMetricGroup {</w:t>
      </w:r>
    </w:p>
    <w:p w14:paraId="29D4E03E" w14:textId="77777777" w:rsidR="000E1FF9" w:rsidRDefault="000E1FF9" w:rsidP="000E1FF9">
      <w:pPr>
        <w:pStyle w:val="PL"/>
      </w:pPr>
      <w:r>
        <w:t xml:space="preserve">      config </w:t>
      </w:r>
      <w:proofErr w:type="gramStart"/>
      <w:r>
        <w:t>false;</w:t>
      </w:r>
      <w:proofErr w:type="gramEnd"/>
    </w:p>
    <w:p w14:paraId="66AB6E7B" w14:textId="77777777" w:rsidR="000E1FF9" w:rsidRDefault="000E1FF9" w:rsidP="000E1FF9">
      <w:pPr>
        <w:pStyle w:val="PL"/>
      </w:pPr>
      <w:r>
        <w:t xml:space="preserve">      description "Captures a group of supported performance metrics and</w:t>
      </w:r>
    </w:p>
    <w:p w14:paraId="59BA5B38" w14:textId="77777777" w:rsidR="000E1FF9" w:rsidRDefault="000E1FF9" w:rsidP="000E1FF9">
      <w:pPr>
        <w:pStyle w:val="PL"/>
      </w:pPr>
      <w:r>
        <w:t xml:space="preserve">        associated parameters related to their production and reporting.</w:t>
      </w:r>
    </w:p>
    <w:p w14:paraId="5D4A5AD1" w14:textId="77777777" w:rsidR="000E1FF9" w:rsidRDefault="000E1FF9" w:rsidP="000E1FF9">
      <w:pPr>
        <w:pStyle w:val="PL"/>
      </w:pPr>
      <w:r>
        <w:t xml:space="preserve">        A SupportedPerfMetricGroup attribute which is part of an MOI may</w:t>
      </w:r>
    </w:p>
    <w:p w14:paraId="088AFE36" w14:textId="77777777" w:rsidR="000E1FF9" w:rsidRDefault="000E1FF9" w:rsidP="000E1FF9">
      <w:pPr>
        <w:pStyle w:val="PL"/>
      </w:pPr>
      <w:r>
        <w:t xml:space="preserve">        define performanceMetrics for any MOI under the subtree contained</w:t>
      </w:r>
    </w:p>
    <w:p w14:paraId="574721E0" w14:textId="77777777" w:rsidR="000E1FF9" w:rsidRDefault="000E1FF9" w:rsidP="000E1FF9">
      <w:pPr>
        <w:pStyle w:val="PL"/>
      </w:pPr>
      <w:r>
        <w:t xml:space="preserve">        under that MOI, </w:t>
      </w:r>
      <w:proofErr w:type="gramStart"/>
      <w:r>
        <w:t>e.g.</w:t>
      </w:r>
      <w:proofErr w:type="gramEnd"/>
      <w:r>
        <w:t xml:space="preserve"> SupportedPerfMetricGroup on a ManagedElement</w:t>
      </w:r>
    </w:p>
    <w:p w14:paraId="5EEB7A6C" w14:textId="77777777" w:rsidR="000E1FF9" w:rsidRDefault="000E1FF9" w:rsidP="000E1FF9">
      <w:pPr>
        <w:pStyle w:val="PL"/>
      </w:pPr>
      <w:r>
        <w:t xml:space="preserve">        can specify supported metrics for contained ManagedFunctions</w:t>
      </w:r>
    </w:p>
    <w:p w14:paraId="0AC4583B" w14:textId="77777777" w:rsidR="000E1FF9" w:rsidRDefault="000E1FF9" w:rsidP="000E1FF9">
      <w:pPr>
        <w:pStyle w:val="PL"/>
      </w:pPr>
      <w:r>
        <w:t xml:space="preserve">        like a GNBDUFunction.</w:t>
      </w:r>
      <w:proofErr w:type="gramStart"/>
      <w:r>
        <w:t>";</w:t>
      </w:r>
      <w:proofErr w:type="gramEnd"/>
    </w:p>
    <w:p w14:paraId="29797E7E" w14:textId="77777777" w:rsidR="000E1FF9" w:rsidRDefault="000E1FF9" w:rsidP="000E1FF9">
      <w:pPr>
        <w:pStyle w:val="PL"/>
      </w:pPr>
    </w:p>
    <w:p w14:paraId="34F65DF3" w14:textId="77777777" w:rsidR="000E1FF9" w:rsidRDefault="000E1FF9" w:rsidP="000E1FF9">
      <w:pPr>
        <w:pStyle w:val="PL"/>
      </w:pPr>
      <w:r>
        <w:t xml:space="preserve">      leaf-list performanceMetrics {</w:t>
      </w:r>
    </w:p>
    <w:p w14:paraId="6A7EF344" w14:textId="77777777" w:rsidR="000E1FF9" w:rsidRDefault="000E1FF9" w:rsidP="000E1FF9">
      <w:pPr>
        <w:pStyle w:val="PL"/>
      </w:pPr>
      <w:r>
        <w:t xml:space="preserve">        type </w:t>
      </w:r>
      <w:proofErr w:type="gramStart"/>
      <w:r>
        <w:t>string;</w:t>
      </w:r>
      <w:proofErr w:type="gramEnd"/>
    </w:p>
    <w:p w14:paraId="23475631" w14:textId="77777777" w:rsidR="000E1FF9" w:rsidRDefault="000E1FF9" w:rsidP="000E1FF9">
      <w:pPr>
        <w:pStyle w:val="PL"/>
      </w:pPr>
      <w:r>
        <w:t xml:space="preserve">        min-elements </w:t>
      </w:r>
      <w:proofErr w:type="gramStart"/>
      <w:r>
        <w:t>1;</w:t>
      </w:r>
      <w:proofErr w:type="gramEnd"/>
    </w:p>
    <w:p w14:paraId="02C24B27" w14:textId="77777777" w:rsidR="000E1FF9" w:rsidRDefault="000E1FF9" w:rsidP="000E1FF9">
      <w:pPr>
        <w:pStyle w:val="PL"/>
      </w:pPr>
      <w:r>
        <w:t xml:space="preserve">        description "Performance metrics include measurements defined in</w:t>
      </w:r>
    </w:p>
    <w:p w14:paraId="72C9D73B" w14:textId="77777777" w:rsidR="000E1FF9" w:rsidRDefault="000E1FF9" w:rsidP="000E1FF9">
      <w:pPr>
        <w:pStyle w:val="PL"/>
      </w:pPr>
      <w:r>
        <w:t xml:space="preserve">          TS 28.552 and KPIs defined in TS 28.554. Performance metrics can</w:t>
      </w:r>
    </w:p>
    <w:p w14:paraId="4452D7E4" w14:textId="77777777" w:rsidR="000E1FF9" w:rsidRDefault="000E1FF9" w:rsidP="000E1FF9">
      <w:pPr>
        <w:pStyle w:val="PL"/>
      </w:pPr>
      <w:r>
        <w:t xml:space="preserve">          also be specified by other SDOs or be vendor specific.</w:t>
      </w:r>
    </w:p>
    <w:p w14:paraId="39310E22" w14:textId="77777777" w:rsidR="000E1FF9" w:rsidRDefault="000E1FF9" w:rsidP="000E1FF9">
      <w:pPr>
        <w:pStyle w:val="PL"/>
      </w:pPr>
      <w:r>
        <w:t xml:space="preserve">          Performance metrics are identfied with their names.</w:t>
      </w:r>
    </w:p>
    <w:p w14:paraId="29F8130F" w14:textId="77777777" w:rsidR="000E1FF9" w:rsidRDefault="000E1FF9" w:rsidP="000E1FF9">
      <w:pPr>
        <w:pStyle w:val="PL"/>
      </w:pPr>
    </w:p>
    <w:p w14:paraId="2CFFDEB9" w14:textId="77777777" w:rsidR="000E1FF9" w:rsidRDefault="000E1FF9" w:rsidP="000E1FF9">
      <w:pPr>
        <w:pStyle w:val="PL"/>
      </w:pPr>
      <w:r>
        <w:t xml:space="preserve">          For measurements defined in TS 28.552 the name is constructed as</w:t>
      </w:r>
    </w:p>
    <w:p w14:paraId="6F10227D" w14:textId="77777777" w:rsidR="000E1FF9" w:rsidRDefault="000E1FF9" w:rsidP="000E1FF9">
      <w:pPr>
        <w:pStyle w:val="PL"/>
      </w:pPr>
      <w:r>
        <w:t xml:space="preserve">          follows:</w:t>
      </w:r>
    </w:p>
    <w:p w14:paraId="590819F5" w14:textId="77777777" w:rsidR="000E1FF9" w:rsidRDefault="000E1FF9" w:rsidP="000E1FF9">
      <w:pPr>
        <w:pStyle w:val="PL"/>
      </w:pPr>
      <w:r>
        <w:t xml:space="preserve">          - '</w:t>
      </w:r>
      <w:proofErr w:type="gramStart"/>
      <w:r>
        <w:t>family.measurementName.subcounter</w:t>
      </w:r>
      <w:proofErr w:type="gramEnd"/>
      <w:r>
        <w:t>' for measurement types with</w:t>
      </w:r>
    </w:p>
    <w:p w14:paraId="26D8B248" w14:textId="77777777" w:rsidR="000E1FF9" w:rsidRDefault="000E1FF9" w:rsidP="000E1FF9">
      <w:pPr>
        <w:pStyle w:val="PL"/>
      </w:pPr>
      <w:r>
        <w:t xml:space="preserve">          subcounters</w:t>
      </w:r>
    </w:p>
    <w:p w14:paraId="623C4BAC" w14:textId="77777777" w:rsidR="000E1FF9" w:rsidRDefault="000E1FF9" w:rsidP="000E1FF9">
      <w:pPr>
        <w:pStyle w:val="PL"/>
      </w:pPr>
      <w:r>
        <w:t xml:space="preserve">          - '</w:t>
      </w:r>
      <w:proofErr w:type="gramStart"/>
      <w:r>
        <w:t>family.measurementName</w:t>
      </w:r>
      <w:proofErr w:type="gramEnd"/>
      <w:r>
        <w:t>' for measurement types without subcounters</w:t>
      </w:r>
    </w:p>
    <w:p w14:paraId="3E2FE551" w14:textId="77777777" w:rsidR="000E1FF9" w:rsidRDefault="000E1FF9" w:rsidP="000E1FF9">
      <w:pPr>
        <w:pStyle w:val="PL"/>
      </w:pPr>
      <w:r>
        <w:t xml:space="preserve">          - 'family' for measurement families</w:t>
      </w:r>
    </w:p>
    <w:p w14:paraId="4E7D3A7A" w14:textId="77777777" w:rsidR="000E1FF9" w:rsidRDefault="000E1FF9" w:rsidP="000E1FF9">
      <w:pPr>
        <w:pStyle w:val="PL"/>
      </w:pPr>
    </w:p>
    <w:p w14:paraId="3539434C" w14:textId="77777777" w:rsidR="000E1FF9" w:rsidRDefault="000E1FF9" w:rsidP="000E1FF9">
      <w:pPr>
        <w:pStyle w:val="PL"/>
      </w:pPr>
      <w:r>
        <w:t xml:space="preserve">          For KPIs defined in TS 28.554 the name is defined in the KPI</w:t>
      </w:r>
    </w:p>
    <w:p w14:paraId="70D78071" w14:textId="77777777" w:rsidR="000E1FF9" w:rsidRDefault="000E1FF9" w:rsidP="000E1FF9">
      <w:pPr>
        <w:pStyle w:val="PL"/>
      </w:pPr>
      <w:r>
        <w:t xml:space="preserve">          definitions template as the component designated with e).</w:t>
      </w:r>
    </w:p>
    <w:p w14:paraId="166753FB" w14:textId="77777777" w:rsidR="000E1FF9" w:rsidRDefault="000E1FF9" w:rsidP="000E1FF9">
      <w:pPr>
        <w:pStyle w:val="PL"/>
      </w:pPr>
    </w:p>
    <w:p w14:paraId="150D9170" w14:textId="77777777" w:rsidR="000E1FF9" w:rsidRDefault="000E1FF9" w:rsidP="000E1FF9">
      <w:pPr>
        <w:pStyle w:val="PL"/>
      </w:pPr>
      <w:r>
        <w:t xml:space="preserve">          A name can also identify a vendor specific performance metric or a</w:t>
      </w:r>
    </w:p>
    <w:p w14:paraId="44913394" w14:textId="77777777" w:rsidR="000E1FF9" w:rsidRDefault="000E1FF9" w:rsidP="000E1FF9">
      <w:pPr>
        <w:pStyle w:val="PL"/>
      </w:pPr>
      <w:r>
        <w:t xml:space="preserve">          group of vendor specific performance metrics.</w:t>
      </w:r>
      <w:proofErr w:type="gramStart"/>
      <w:r>
        <w:t>";</w:t>
      </w:r>
      <w:proofErr w:type="gramEnd"/>
    </w:p>
    <w:p w14:paraId="11748FF5" w14:textId="77777777" w:rsidR="000E1FF9" w:rsidRDefault="000E1FF9" w:rsidP="000E1FF9">
      <w:pPr>
        <w:pStyle w:val="PL"/>
      </w:pPr>
      <w:r>
        <w:t xml:space="preserve">      }</w:t>
      </w:r>
    </w:p>
    <w:p w14:paraId="3FC35FA7" w14:textId="77777777" w:rsidR="000E1FF9" w:rsidRDefault="000E1FF9" w:rsidP="000E1FF9">
      <w:pPr>
        <w:pStyle w:val="PL"/>
      </w:pPr>
    </w:p>
    <w:p w14:paraId="4539659B" w14:textId="77777777" w:rsidR="000E1FF9" w:rsidRDefault="000E1FF9" w:rsidP="000E1FF9">
      <w:pPr>
        <w:pStyle w:val="PL"/>
      </w:pPr>
      <w:r>
        <w:t xml:space="preserve">      leaf-list granularityPeriods {</w:t>
      </w:r>
    </w:p>
    <w:p w14:paraId="45FBC047" w14:textId="77777777" w:rsidR="000E1FF9" w:rsidRDefault="000E1FF9" w:rsidP="000E1FF9">
      <w:pPr>
        <w:pStyle w:val="PL"/>
      </w:pPr>
      <w:r>
        <w:t xml:space="preserve">        type uint32 {</w:t>
      </w:r>
    </w:p>
    <w:p w14:paraId="660C3CE1" w14:textId="77777777" w:rsidR="000E1FF9" w:rsidRDefault="000E1FF9" w:rsidP="000E1FF9">
      <w:pPr>
        <w:pStyle w:val="PL"/>
      </w:pPr>
      <w:r>
        <w:t xml:space="preserve">          range </w:t>
      </w:r>
      <w:proofErr w:type="gramStart"/>
      <w:r>
        <w:t>1..</w:t>
      </w:r>
      <w:proofErr w:type="gramEnd"/>
      <w:r>
        <w:t>max ;</w:t>
      </w:r>
    </w:p>
    <w:p w14:paraId="7E8882D0" w14:textId="77777777" w:rsidR="000E1FF9" w:rsidRDefault="000E1FF9" w:rsidP="000E1FF9">
      <w:pPr>
        <w:pStyle w:val="PL"/>
      </w:pPr>
      <w:r>
        <w:t xml:space="preserve">        }</w:t>
      </w:r>
    </w:p>
    <w:p w14:paraId="560F6829" w14:textId="77777777" w:rsidR="000E1FF9" w:rsidRDefault="000E1FF9" w:rsidP="000E1FF9">
      <w:pPr>
        <w:pStyle w:val="PL"/>
      </w:pPr>
      <w:r>
        <w:t xml:space="preserve">        units </w:t>
      </w:r>
      <w:proofErr w:type="gramStart"/>
      <w:r>
        <w:t>seconds;</w:t>
      </w:r>
      <w:proofErr w:type="gramEnd"/>
    </w:p>
    <w:p w14:paraId="281BDDD0" w14:textId="77777777" w:rsidR="000E1FF9" w:rsidRDefault="000E1FF9" w:rsidP="000E1FF9">
      <w:pPr>
        <w:pStyle w:val="PL"/>
        <w:rPr>
          <w:ins w:id="8" w:author="scottma"/>
        </w:rPr>
      </w:pPr>
      <w:ins w:id="9" w:author="scottma">
        <w:r>
          <w:t xml:space="preserve">        description "Granularity periods supported for the associated </w:t>
        </w:r>
      </w:ins>
    </w:p>
    <w:p w14:paraId="50194423" w14:textId="77777777" w:rsidR="000E1FF9" w:rsidRDefault="000E1FF9" w:rsidP="000E1FF9">
      <w:pPr>
        <w:pStyle w:val="PL"/>
        <w:rPr>
          <w:ins w:id="10" w:author="scottma"/>
        </w:rPr>
      </w:pPr>
      <w:ins w:id="11" w:author="scottma">
        <w:r>
          <w:t xml:space="preserve">          measurement types. The period is defined in seconds.</w:t>
        </w:r>
        <w:proofErr w:type="gramStart"/>
        <w:r>
          <w:t>";</w:t>
        </w:r>
        <w:proofErr w:type="gramEnd"/>
      </w:ins>
    </w:p>
    <w:p w14:paraId="7457C8CE" w14:textId="77777777" w:rsidR="000E1FF9" w:rsidRDefault="000E1FF9" w:rsidP="000E1FF9">
      <w:pPr>
        <w:pStyle w:val="PL"/>
      </w:pPr>
      <w:r>
        <w:t xml:space="preserve">      }</w:t>
      </w:r>
    </w:p>
    <w:p w14:paraId="66BF7BB9" w14:textId="77777777" w:rsidR="000E1FF9" w:rsidRDefault="000E1FF9" w:rsidP="000E1FF9">
      <w:pPr>
        <w:pStyle w:val="PL"/>
      </w:pPr>
    </w:p>
    <w:p w14:paraId="5AFA4FD5" w14:textId="77777777" w:rsidR="000E1FF9" w:rsidRDefault="000E1FF9" w:rsidP="000E1FF9">
      <w:pPr>
        <w:pStyle w:val="PL"/>
      </w:pPr>
      <w:r>
        <w:t xml:space="preserve">      leaf-list reportingMethods {</w:t>
      </w:r>
    </w:p>
    <w:p w14:paraId="4FD5803C" w14:textId="77777777" w:rsidR="000E1FF9" w:rsidRDefault="000E1FF9" w:rsidP="000E1FF9">
      <w:pPr>
        <w:pStyle w:val="PL"/>
      </w:pPr>
      <w:r>
        <w:t xml:space="preserve">        type enumeration {</w:t>
      </w:r>
    </w:p>
    <w:p w14:paraId="4CA5602D" w14:textId="77777777" w:rsidR="000E1FF9" w:rsidRDefault="000E1FF9" w:rsidP="000E1FF9">
      <w:pPr>
        <w:pStyle w:val="PL"/>
      </w:pPr>
      <w:r>
        <w:t xml:space="preserve">          enum FILE_BASED_LOC_SET_BY_</w:t>
      </w:r>
      <w:proofErr w:type="gramStart"/>
      <w:r>
        <w:t>PRODUCER;</w:t>
      </w:r>
      <w:proofErr w:type="gramEnd"/>
    </w:p>
    <w:p w14:paraId="7F678B24" w14:textId="77777777" w:rsidR="000E1FF9" w:rsidRDefault="000E1FF9" w:rsidP="000E1FF9">
      <w:pPr>
        <w:pStyle w:val="PL"/>
      </w:pPr>
      <w:r>
        <w:t xml:space="preserve">          enum FILE_BASED_LOC_SET_BY_</w:t>
      </w:r>
      <w:proofErr w:type="gramStart"/>
      <w:r>
        <w:t>CONSUMER;</w:t>
      </w:r>
      <w:proofErr w:type="gramEnd"/>
    </w:p>
    <w:p w14:paraId="4251DA64" w14:textId="77777777" w:rsidR="000E1FF9" w:rsidRDefault="000E1FF9" w:rsidP="000E1FF9">
      <w:pPr>
        <w:pStyle w:val="PL"/>
      </w:pPr>
      <w:r>
        <w:t xml:space="preserve">          enum STREAM_</w:t>
      </w:r>
      <w:proofErr w:type="gramStart"/>
      <w:r>
        <w:t>BASED;</w:t>
      </w:r>
      <w:proofErr w:type="gramEnd"/>
    </w:p>
    <w:p w14:paraId="593400F9" w14:textId="77777777" w:rsidR="000E1FF9" w:rsidRDefault="000E1FF9" w:rsidP="000E1FF9">
      <w:pPr>
        <w:pStyle w:val="PL"/>
      </w:pPr>
      <w:r>
        <w:t xml:space="preserve">        }</w:t>
      </w:r>
    </w:p>
    <w:p w14:paraId="3B1637B5" w14:textId="77777777" w:rsidR="000E1FF9" w:rsidRDefault="000E1FF9" w:rsidP="000E1FF9">
      <w:pPr>
        <w:pStyle w:val="PL"/>
      </w:pPr>
      <w:r>
        <w:t xml:space="preserve">        min-elements </w:t>
      </w:r>
      <w:proofErr w:type="gramStart"/>
      <w:r>
        <w:t>1;</w:t>
      </w:r>
      <w:proofErr w:type="gramEnd"/>
    </w:p>
    <w:p w14:paraId="5E640021" w14:textId="77777777" w:rsidR="000E1FF9" w:rsidRDefault="000E1FF9" w:rsidP="000E1FF9">
      <w:pPr>
        <w:pStyle w:val="PL"/>
      </w:pPr>
      <w:r>
        <w:t xml:space="preserve">      }</w:t>
      </w:r>
    </w:p>
    <w:p w14:paraId="3D65E8FA" w14:textId="77777777" w:rsidR="000E1FF9" w:rsidRDefault="000E1FF9" w:rsidP="000E1FF9">
      <w:pPr>
        <w:pStyle w:val="PL"/>
      </w:pPr>
    </w:p>
    <w:p w14:paraId="09A78362" w14:textId="77777777" w:rsidR="000E1FF9" w:rsidRDefault="000E1FF9" w:rsidP="000E1FF9">
      <w:pPr>
        <w:pStyle w:val="PL"/>
        <w:rPr>
          <w:ins w:id="12" w:author="scottma"/>
        </w:rPr>
      </w:pPr>
      <w:ins w:id="13" w:author="scottma">
        <w:r>
          <w:t xml:space="preserve">      leaf-list reportingPeriods {</w:t>
        </w:r>
      </w:ins>
    </w:p>
    <w:p w14:paraId="7A6801CB" w14:textId="77777777" w:rsidR="000E1FF9" w:rsidRDefault="000E1FF9" w:rsidP="000E1FF9">
      <w:pPr>
        <w:pStyle w:val="PL"/>
        <w:rPr>
          <w:del w:id="14" w:author="scottma"/>
        </w:rPr>
      </w:pPr>
      <w:del w:id="15" w:author="scottma">
        <w:r>
          <w:delText xml:space="preserve">      leaf-list monitorGranularityPeriods {</w:delText>
        </w:r>
      </w:del>
    </w:p>
    <w:p w14:paraId="0319B59F" w14:textId="77777777" w:rsidR="000E1FF9" w:rsidRDefault="000E1FF9" w:rsidP="000E1FF9">
      <w:pPr>
        <w:pStyle w:val="PL"/>
      </w:pPr>
      <w:r>
        <w:t xml:space="preserve">        type uint32 {</w:t>
      </w:r>
    </w:p>
    <w:p w14:paraId="0C594565" w14:textId="77777777" w:rsidR="000E1FF9" w:rsidRDefault="000E1FF9" w:rsidP="000E1FF9">
      <w:pPr>
        <w:pStyle w:val="PL"/>
      </w:pPr>
      <w:r>
        <w:t xml:space="preserve">          range </w:t>
      </w:r>
      <w:proofErr w:type="gramStart"/>
      <w:r>
        <w:t>1..</w:t>
      </w:r>
      <w:proofErr w:type="gramEnd"/>
      <w:r>
        <w:t>max ;</w:t>
      </w:r>
    </w:p>
    <w:p w14:paraId="57C7E2BF" w14:textId="77777777" w:rsidR="000E1FF9" w:rsidRDefault="000E1FF9" w:rsidP="000E1FF9">
      <w:pPr>
        <w:pStyle w:val="PL"/>
      </w:pPr>
      <w:r>
        <w:t xml:space="preserve">        }</w:t>
      </w:r>
    </w:p>
    <w:p w14:paraId="2A52ACEB" w14:textId="77777777" w:rsidR="000E1FF9" w:rsidRDefault="000E1FF9" w:rsidP="000E1FF9">
      <w:pPr>
        <w:pStyle w:val="PL"/>
      </w:pPr>
      <w:r>
        <w:t xml:space="preserve">        units </w:t>
      </w:r>
      <w:proofErr w:type="gramStart"/>
      <w:r>
        <w:t>seconds;</w:t>
      </w:r>
      <w:proofErr w:type="gramEnd"/>
    </w:p>
    <w:p w14:paraId="40C0815F" w14:textId="77777777" w:rsidR="000E1FF9" w:rsidRDefault="000E1FF9" w:rsidP="000E1FF9">
      <w:pPr>
        <w:pStyle w:val="PL"/>
        <w:rPr>
          <w:ins w:id="16" w:author="scottma"/>
        </w:rPr>
      </w:pPr>
      <w:ins w:id="17" w:author="scottma">
        <w:r>
          <w:t xml:space="preserve">        description "Reporting periods supported for the associated </w:t>
        </w:r>
      </w:ins>
    </w:p>
    <w:p w14:paraId="342FF6B9" w14:textId="77777777" w:rsidR="000E1FF9" w:rsidRDefault="000E1FF9" w:rsidP="000E1FF9">
      <w:pPr>
        <w:pStyle w:val="PL"/>
        <w:rPr>
          <w:ins w:id="18" w:author="scottma"/>
        </w:rPr>
      </w:pPr>
      <w:ins w:id="19" w:author="scottma">
        <w:r>
          <w:t xml:space="preserve">          measurement types. The period is defined in seconds.</w:t>
        </w:r>
        <w:proofErr w:type="gramStart"/>
        <w:r>
          <w:t>";</w:t>
        </w:r>
        <w:proofErr w:type="gramEnd"/>
      </w:ins>
    </w:p>
    <w:p w14:paraId="2F18EF8D" w14:textId="77777777" w:rsidR="000E1FF9" w:rsidRDefault="000E1FF9" w:rsidP="000E1FF9">
      <w:pPr>
        <w:pStyle w:val="PL"/>
        <w:rPr>
          <w:del w:id="20" w:author="scottma"/>
        </w:rPr>
      </w:pPr>
      <w:del w:id="21" w:author="scottma">
        <w:r>
          <w:delText xml:space="preserve">        description "Granularity periods supported for the monitoring of</w:delText>
        </w:r>
      </w:del>
    </w:p>
    <w:p w14:paraId="6AAAAD9E" w14:textId="77777777" w:rsidR="000E1FF9" w:rsidRDefault="000E1FF9" w:rsidP="000E1FF9">
      <w:pPr>
        <w:pStyle w:val="PL"/>
        <w:rPr>
          <w:del w:id="22" w:author="scottma"/>
        </w:rPr>
      </w:pPr>
      <w:del w:id="23" w:author="scottma">
        <w:r>
          <w:delText xml:space="preserve">          associated measurement types for thresholds";</w:delText>
        </w:r>
      </w:del>
    </w:p>
    <w:p w14:paraId="30D3657C" w14:textId="77777777" w:rsidR="000E1FF9" w:rsidRDefault="000E1FF9" w:rsidP="000E1FF9">
      <w:pPr>
        <w:pStyle w:val="PL"/>
      </w:pPr>
      <w:r>
        <w:t xml:space="preserve">      }</w:t>
      </w:r>
    </w:p>
    <w:p w14:paraId="38E90CC8" w14:textId="77777777" w:rsidR="000E1FF9" w:rsidRDefault="000E1FF9" w:rsidP="000E1FF9">
      <w:pPr>
        <w:pStyle w:val="PL"/>
      </w:pPr>
      <w:r>
        <w:t xml:space="preserve">    }</w:t>
      </w:r>
    </w:p>
    <w:p w14:paraId="5F9C1A1D" w14:textId="77777777" w:rsidR="000E1FF9" w:rsidRDefault="000E1FF9" w:rsidP="000E1FF9">
      <w:pPr>
        <w:pStyle w:val="PL"/>
      </w:pPr>
      <w:r>
        <w:t xml:space="preserve">  }</w:t>
      </w:r>
    </w:p>
    <w:p w14:paraId="02A2B2FD" w14:textId="77777777" w:rsidR="000E1FF9" w:rsidRDefault="000E1FF9" w:rsidP="000E1FF9">
      <w:pPr>
        <w:pStyle w:val="PL"/>
      </w:pPr>
    </w:p>
    <w:p w14:paraId="36B94F54" w14:textId="77777777" w:rsidR="000E1FF9" w:rsidRDefault="000E1FF9" w:rsidP="000E1FF9">
      <w:pPr>
        <w:pStyle w:val="PL"/>
      </w:pPr>
      <w:r>
        <w:t xml:space="preserve">  grouping PerfMetricJobGrp {</w:t>
      </w:r>
    </w:p>
    <w:p w14:paraId="7E2524ED" w14:textId="77777777" w:rsidR="000E1FF9" w:rsidRDefault="000E1FF9" w:rsidP="000E1FF9">
      <w:pPr>
        <w:pStyle w:val="PL"/>
      </w:pPr>
      <w:r>
        <w:t xml:space="preserve">    description "Represents the attributtes of the IOC PerfMetricJob</w:t>
      </w:r>
      <w:proofErr w:type="gramStart"/>
      <w:r>
        <w:t>";</w:t>
      </w:r>
      <w:proofErr w:type="gramEnd"/>
    </w:p>
    <w:p w14:paraId="7206A004" w14:textId="77777777" w:rsidR="000E1FF9" w:rsidRDefault="000E1FF9" w:rsidP="000E1FF9">
      <w:pPr>
        <w:pStyle w:val="PL"/>
      </w:pPr>
    </w:p>
    <w:p w14:paraId="0335A67A" w14:textId="77777777" w:rsidR="000E1FF9" w:rsidRDefault="000E1FF9" w:rsidP="000E1FF9">
      <w:pPr>
        <w:pStyle w:val="PL"/>
      </w:pPr>
      <w:r>
        <w:t xml:space="preserve">    leaf administrativeState {</w:t>
      </w:r>
    </w:p>
    <w:p w14:paraId="3C4054E3" w14:textId="77777777" w:rsidR="000E1FF9" w:rsidRDefault="000E1FF9" w:rsidP="000E1FF9">
      <w:pPr>
        <w:pStyle w:val="PL"/>
      </w:pPr>
      <w:r>
        <w:t xml:space="preserve">      default </w:t>
      </w:r>
      <w:proofErr w:type="gramStart"/>
      <w:r>
        <w:t>UNLOCKED;</w:t>
      </w:r>
      <w:proofErr w:type="gramEnd"/>
    </w:p>
    <w:p w14:paraId="0B0555A6" w14:textId="77777777" w:rsidR="000E1FF9" w:rsidRDefault="000E1FF9" w:rsidP="000E1FF9">
      <w:pPr>
        <w:pStyle w:val="PL"/>
      </w:pPr>
      <w:r>
        <w:t xml:space="preserve">      type types3</w:t>
      </w:r>
      <w:proofErr w:type="gramStart"/>
      <w:r>
        <w:t>gpp:AdministrativeState</w:t>
      </w:r>
      <w:proofErr w:type="gramEnd"/>
      <w:r>
        <w:t xml:space="preserve"> ;</w:t>
      </w:r>
    </w:p>
    <w:p w14:paraId="66B368DD" w14:textId="77777777" w:rsidR="000E1FF9" w:rsidRDefault="000E1FF9" w:rsidP="000E1FF9">
      <w:pPr>
        <w:pStyle w:val="PL"/>
      </w:pPr>
      <w:r>
        <w:t xml:space="preserve">      description "Enable or disables production of the metrics</w:t>
      </w:r>
      <w:proofErr w:type="gramStart"/>
      <w:r>
        <w:t>";</w:t>
      </w:r>
      <w:proofErr w:type="gramEnd"/>
    </w:p>
    <w:p w14:paraId="0BCAE2E5" w14:textId="77777777" w:rsidR="000E1FF9" w:rsidRDefault="000E1FF9" w:rsidP="000E1FF9">
      <w:pPr>
        <w:pStyle w:val="PL"/>
      </w:pPr>
      <w:r>
        <w:t xml:space="preserve">    }</w:t>
      </w:r>
    </w:p>
    <w:p w14:paraId="016F214B" w14:textId="77777777" w:rsidR="000E1FF9" w:rsidRDefault="000E1FF9" w:rsidP="000E1FF9">
      <w:pPr>
        <w:pStyle w:val="PL"/>
      </w:pPr>
    </w:p>
    <w:p w14:paraId="1F5CF345" w14:textId="77777777" w:rsidR="000E1FF9" w:rsidRDefault="000E1FF9" w:rsidP="000E1FF9">
      <w:pPr>
        <w:pStyle w:val="PL"/>
      </w:pPr>
      <w:r>
        <w:t xml:space="preserve">    leaf operationalState {</w:t>
      </w:r>
    </w:p>
    <w:p w14:paraId="4BED5A4F" w14:textId="77777777" w:rsidR="000E1FF9" w:rsidRDefault="000E1FF9" w:rsidP="000E1FF9">
      <w:pPr>
        <w:pStyle w:val="PL"/>
      </w:pPr>
      <w:r>
        <w:t xml:space="preserve">      config </w:t>
      </w:r>
      <w:proofErr w:type="gramStart"/>
      <w:r>
        <w:t>false;</w:t>
      </w:r>
      <w:proofErr w:type="gramEnd"/>
    </w:p>
    <w:p w14:paraId="6BAE6F89" w14:textId="77777777" w:rsidR="000E1FF9" w:rsidRDefault="000E1FF9" w:rsidP="000E1FF9">
      <w:pPr>
        <w:pStyle w:val="PL"/>
      </w:pPr>
      <w:r>
        <w:t xml:space="preserve">      mandatory </w:t>
      </w:r>
      <w:proofErr w:type="gramStart"/>
      <w:r>
        <w:t>true;</w:t>
      </w:r>
      <w:proofErr w:type="gramEnd"/>
    </w:p>
    <w:p w14:paraId="1DF9D368" w14:textId="77777777" w:rsidR="000E1FF9" w:rsidRDefault="000E1FF9" w:rsidP="000E1FF9">
      <w:pPr>
        <w:pStyle w:val="PL"/>
      </w:pPr>
      <w:r>
        <w:t xml:space="preserve">      type types3</w:t>
      </w:r>
      <w:proofErr w:type="gramStart"/>
      <w:r>
        <w:t>gpp:OperationalState</w:t>
      </w:r>
      <w:proofErr w:type="gramEnd"/>
      <w:r>
        <w:t xml:space="preserve"> ;</w:t>
      </w:r>
    </w:p>
    <w:p w14:paraId="14300158" w14:textId="77777777" w:rsidR="000E1FF9" w:rsidRDefault="000E1FF9" w:rsidP="000E1FF9">
      <w:pPr>
        <w:pStyle w:val="PL"/>
      </w:pPr>
      <w:r>
        <w:t xml:space="preserve">      description "Indicates whether the PerfMetricJob is working.</w:t>
      </w:r>
      <w:proofErr w:type="gramStart"/>
      <w:r>
        <w:t>";</w:t>
      </w:r>
      <w:proofErr w:type="gramEnd"/>
    </w:p>
    <w:p w14:paraId="10B0482A" w14:textId="77777777" w:rsidR="000E1FF9" w:rsidRDefault="000E1FF9" w:rsidP="000E1FF9">
      <w:pPr>
        <w:pStyle w:val="PL"/>
      </w:pPr>
      <w:r>
        <w:t xml:space="preserve">    }</w:t>
      </w:r>
    </w:p>
    <w:p w14:paraId="55CD39C4" w14:textId="77777777" w:rsidR="000E1FF9" w:rsidRDefault="000E1FF9" w:rsidP="000E1FF9">
      <w:pPr>
        <w:pStyle w:val="PL"/>
      </w:pPr>
    </w:p>
    <w:p w14:paraId="3D2DEB1F" w14:textId="77777777" w:rsidR="000E1FF9" w:rsidRDefault="000E1FF9" w:rsidP="000E1FF9">
      <w:pPr>
        <w:pStyle w:val="PL"/>
      </w:pPr>
      <w:r>
        <w:t xml:space="preserve">    leaf jobId {</w:t>
      </w:r>
    </w:p>
    <w:p w14:paraId="25A1D2B7" w14:textId="77777777" w:rsidR="000E1FF9" w:rsidRDefault="000E1FF9" w:rsidP="000E1FF9">
      <w:pPr>
        <w:pStyle w:val="PL"/>
      </w:pPr>
      <w:r>
        <w:t xml:space="preserve">      type </w:t>
      </w:r>
      <w:proofErr w:type="gramStart"/>
      <w:r>
        <w:t>string;</w:t>
      </w:r>
      <w:proofErr w:type="gramEnd"/>
    </w:p>
    <w:p w14:paraId="4C1D70C6" w14:textId="77777777" w:rsidR="000E1FF9" w:rsidRDefault="000E1FF9" w:rsidP="000E1FF9">
      <w:pPr>
        <w:pStyle w:val="PL"/>
      </w:pPr>
      <w:r>
        <w:t xml:space="preserve">      description "Id for a PerfMetricJob job.</w:t>
      </w:r>
      <w:proofErr w:type="gramStart"/>
      <w:r>
        <w:t>";</w:t>
      </w:r>
      <w:proofErr w:type="gramEnd"/>
    </w:p>
    <w:p w14:paraId="207C41E9" w14:textId="77777777" w:rsidR="000E1FF9" w:rsidRDefault="000E1FF9" w:rsidP="000E1FF9">
      <w:pPr>
        <w:pStyle w:val="PL"/>
      </w:pPr>
      <w:r>
        <w:t xml:space="preserve">    }</w:t>
      </w:r>
    </w:p>
    <w:p w14:paraId="59F94349" w14:textId="77777777" w:rsidR="000E1FF9" w:rsidRDefault="000E1FF9" w:rsidP="000E1FF9">
      <w:pPr>
        <w:pStyle w:val="PL"/>
      </w:pPr>
    </w:p>
    <w:p w14:paraId="4A9737D6" w14:textId="77777777" w:rsidR="000E1FF9" w:rsidRDefault="000E1FF9" w:rsidP="000E1FF9">
      <w:pPr>
        <w:pStyle w:val="PL"/>
      </w:pPr>
      <w:r>
        <w:t xml:space="preserve">    leaf-list performanceMetrics {</w:t>
      </w:r>
    </w:p>
    <w:p w14:paraId="2645F14C" w14:textId="77777777" w:rsidR="000E1FF9" w:rsidRDefault="000E1FF9" w:rsidP="000E1FF9">
      <w:pPr>
        <w:pStyle w:val="PL"/>
      </w:pPr>
      <w:r>
        <w:t xml:space="preserve">      type </w:t>
      </w:r>
      <w:proofErr w:type="gramStart"/>
      <w:r>
        <w:t>string;</w:t>
      </w:r>
      <w:proofErr w:type="gramEnd"/>
    </w:p>
    <w:p w14:paraId="6446C14E" w14:textId="77777777" w:rsidR="000E1FF9" w:rsidRDefault="000E1FF9" w:rsidP="000E1FF9">
      <w:pPr>
        <w:pStyle w:val="PL"/>
      </w:pPr>
      <w:r>
        <w:t xml:space="preserve">      min-elements </w:t>
      </w:r>
      <w:proofErr w:type="gramStart"/>
      <w:r>
        <w:t>1;</w:t>
      </w:r>
      <w:proofErr w:type="gramEnd"/>
    </w:p>
    <w:p w14:paraId="0972BF3B" w14:textId="77777777" w:rsidR="000E1FF9" w:rsidRDefault="000E1FF9" w:rsidP="000E1FF9">
      <w:pPr>
        <w:pStyle w:val="PL"/>
      </w:pPr>
      <w:r>
        <w:t xml:space="preserve">      description "Performance metrics include measurements defined in</w:t>
      </w:r>
    </w:p>
    <w:p w14:paraId="121EF182" w14:textId="77777777" w:rsidR="000E1FF9" w:rsidRDefault="000E1FF9" w:rsidP="000E1FF9">
      <w:pPr>
        <w:pStyle w:val="PL"/>
      </w:pPr>
      <w:r>
        <w:t xml:space="preserve">        TS 28.552 and KPIs defined in TS 28.554. Performance metrics can</w:t>
      </w:r>
    </w:p>
    <w:p w14:paraId="4823CF1C" w14:textId="77777777" w:rsidR="000E1FF9" w:rsidRDefault="000E1FF9" w:rsidP="000E1FF9">
      <w:pPr>
        <w:pStyle w:val="PL"/>
      </w:pPr>
      <w:r>
        <w:t xml:space="preserve">        also be those specified by other SDOs or vendor specific metrics.</w:t>
      </w:r>
    </w:p>
    <w:p w14:paraId="20CD3892" w14:textId="77777777" w:rsidR="000E1FF9" w:rsidRDefault="000E1FF9" w:rsidP="000E1FF9">
      <w:pPr>
        <w:pStyle w:val="PL"/>
      </w:pPr>
      <w:r>
        <w:t xml:space="preserve">        Performance metrics are identfied with their names. A name can also</w:t>
      </w:r>
    </w:p>
    <w:p w14:paraId="7BFFF2E1" w14:textId="77777777" w:rsidR="000E1FF9" w:rsidRDefault="000E1FF9" w:rsidP="000E1FF9">
      <w:pPr>
        <w:pStyle w:val="PL"/>
      </w:pPr>
      <w:r>
        <w:t xml:space="preserve">        identify a vendor specific group of performance metrics.</w:t>
      </w:r>
    </w:p>
    <w:p w14:paraId="2515AAA2" w14:textId="77777777" w:rsidR="000E1FF9" w:rsidRDefault="000E1FF9" w:rsidP="000E1FF9">
      <w:pPr>
        <w:pStyle w:val="PL"/>
      </w:pPr>
    </w:p>
    <w:p w14:paraId="4B3FDD4C" w14:textId="77777777" w:rsidR="000E1FF9" w:rsidRDefault="000E1FF9" w:rsidP="000E1FF9">
      <w:pPr>
        <w:pStyle w:val="PL"/>
      </w:pPr>
      <w:r>
        <w:t xml:space="preserve">        For measurements defined in TS 28.552 the name is constructed as</w:t>
      </w:r>
    </w:p>
    <w:p w14:paraId="6C197B48" w14:textId="77777777" w:rsidR="000E1FF9" w:rsidRDefault="000E1FF9" w:rsidP="000E1FF9">
      <w:pPr>
        <w:pStyle w:val="PL"/>
      </w:pPr>
      <w:r>
        <w:t xml:space="preserve">        follows:</w:t>
      </w:r>
    </w:p>
    <w:p w14:paraId="289B6EB8" w14:textId="77777777" w:rsidR="000E1FF9" w:rsidRDefault="000E1FF9" w:rsidP="000E1FF9">
      <w:pPr>
        <w:pStyle w:val="PL"/>
      </w:pPr>
      <w:r>
        <w:t xml:space="preserve">        - '</w:t>
      </w:r>
      <w:proofErr w:type="gramStart"/>
      <w:r>
        <w:t>family.measurementName.subcounter</w:t>
      </w:r>
      <w:proofErr w:type="gramEnd"/>
      <w:r>
        <w:t>' for measurement types with</w:t>
      </w:r>
    </w:p>
    <w:p w14:paraId="6DF36288" w14:textId="77777777" w:rsidR="000E1FF9" w:rsidRDefault="000E1FF9" w:rsidP="000E1FF9">
      <w:pPr>
        <w:pStyle w:val="PL"/>
      </w:pPr>
      <w:r>
        <w:t xml:space="preserve">        subcounters</w:t>
      </w:r>
    </w:p>
    <w:p w14:paraId="2D17E582" w14:textId="77777777" w:rsidR="000E1FF9" w:rsidRDefault="000E1FF9" w:rsidP="000E1FF9">
      <w:pPr>
        <w:pStyle w:val="PL"/>
      </w:pPr>
      <w:r>
        <w:t xml:space="preserve">        - '</w:t>
      </w:r>
      <w:proofErr w:type="gramStart"/>
      <w:r>
        <w:t>family.measurementName</w:t>
      </w:r>
      <w:proofErr w:type="gramEnd"/>
      <w:r>
        <w:t>' for measurement types without subcounters</w:t>
      </w:r>
    </w:p>
    <w:p w14:paraId="08CC6780" w14:textId="77777777" w:rsidR="000E1FF9" w:rsidRDefault="000E1FF9" w:rsidP="000E1FF9">
      <w:pPr>
        <w:pStyle w:val="PL"/>
      </w:pPr>
      <w:r>
        <w:t xml:space="preserve">        - 'family' for measurement families</w:t>
      </w:r>
    </w:p>
    <w:p w14:paraId="24AB409D" w14:textId="77777777" w:rsidR="000E1FF9" w:rsidRDefault="000E1FF9" w:rsidP="000E1FF9">
      <w:pPr>
        <w:pStyle w:val="PL"/>
      </w:pPr>
    </w:p>
    <w:p w14:paraId="58DA99D4" w14:textId="77777777" w:rsidR="000E1FF9" w:rsidRDefault="000E1FF9" w:rsidP="000E1FF9">
      <w:pPr>
        <w:pStyle w:val="PL"/>
      </w:pPr>
      <w:r>
        <w:t xml:space="preserve">        For KPIs defined in TS 28.554 the name is defined in the KPI</w:t>
      </w:r>
    </w:p>
    <w:p w14:paraId="554C4F34" w14:textId="77777777" w:rsidR="000E1FF9" w:rsidRDefault="000E1FF9" w:rsidP="000E1FF9">
      <w:pPr>
        <w:pStyle w:val="PL"/>
      </w:pPr>
      <w:r>
        <w:t xml:space="preserve">        definitions template as the component designated with e).</w:t>
      </w:r>
      <w:proofErr w:type="gramStart"/>
      <w:r>
        <w:t>";</w:t>
      </w:r>
      <w:proofErr w:type="gramEnd"/>
    </w:p>
    <w:p w14:paraId="6B875B06" w14:textId="77777777" w:rsidR="000E1FF9" w:rsidRDefault="000E1FF9" w:rsidP="000E1FF9">
      <w:pPr>
        <w:pStyle w:val="PL"/>
      </w:pPr>
      <w:r>
        <w:t xml:space="preserve">    }</w:t>
      </w:r>
    </w:p>
    <w:p w14:paraId="42BBECEA" w14:textId="77777777" w:rsidR="000E1FF9" w:rsidRDefault="000E1FF9" w:rsidP="000E1FF9">
      <w:pPr>
        <w:pStyle w:val="PL"/>
      </w:pPr>
    </w:p>
    <w:p w14:paraId="3E7CB10A" w14:textId="77777777" w:rsidR="000E1FF9" w:rsidRDefault="000E1FF9" w:rsidP="000E1FF9">
      <w:pPr>
        <w:pStyle w:val="PL"/>
      </w:pPr>
      <w:r>
        <w:t xml:space="preserve">    leaf granularityPeriod {</w:t>
      </w:r>
    </w:p>
    <w:p w14:paraId="50A092EA" w14:textId="77777777" w:rsidR="000E1FF9" w:rsidRDefault="000E1FF9" w:rsidP="000E1FF9">
      <w:pPr>
        <w:pStyle w:val="PL"/>
      </w:pPr>
      <w:r>
        <w:t xml:space="preserve">      type uint32 {</w:t>
      </w:r>
    </w:p>
    <w:p w14:paraId="3B310362" w14:textId="77777777" w:rsidR="000E1FF9" w:rsidRDefault="000E1FF9" w:rsidP="000E1FF9">
      <w:pPr>
        <w:pStyle w:val="PL"/>
      </w:pPr>
      <w:r>
        <w:t xml:space="preserve">        range </w:t>
      </w:r>
      <w:proofErr w:type="gramStart"/>
      <w:r>
        <w:t>1..</w:t>
      </w:r>
      <w:proofErr w:type="gramEnd"/>
      <w:r>
        <w:t>max ;</w:t>
      </w:r>
    </w:p>
    <w:p w14:paraId="625BA16A" w14:textId="77777777" w:rsidR="000E1FF9" w:rsidRDefault="000E1FF9" w:rsidP="000E1FF9">
      <w:pPr>
        <w:pStyle w:val="PL"/>
      </w:pPr>
      <w:r>
        <w:t xml:space="preserve">      }</w:t>
      </w:r>
    </w:p>
    <w:p w14:paraId="704C3F0A" w14:textId="77777777" w:rsidR="000E1FF9" w:rsidRDefault="000E1FF9" w:rsidP="000E1FF9">
      <w:pPr>
        <w:pStyle w:val="PL"/>
      </w:pPr>
      <w:r>
        <w:t xml:space="preserve">      units </w:t>
      </w:r>
      <w:proofErr w:type="gramStart"/>
      <w:r>
        <w:t>seconds;</w:t>
      </w:r>
      <w:proofErr w:type="gramEnd"/>
    </w:p>
    <w:p w14:paraId="381B532D" w14:textId="77777777" w:rsidR="000E1FF9" w:rsidRDefault="000E1FF9" w:rsidP="000E1FF9">
      <w:pPr>
        <w:pStyle w:val="PL"/>
      </w:pPr>
      <w:r>
        <w:t xml:space="preserve">      mandatory </w:t>
      </w:r>
      <w:proofErr w:type="gramStart"/>
      <w:r>
        <w:t>true;</w:t>
      </w:r>
      <w:proofErr w:type="gramEnd"/>
    </w:p>
    <w:p w14:paraId="0B52B899" w14:textId="77777777" w:rsidR="000E1FF9" w:rsidRDefault="000E1FF9" w:rsidP="000E1FF9">
      <w:pPr>
        <w:pStyle w:val="PL"/>
      </w:pPr>
      <w:r>
        <w:t xml:space="preserve">      description "Granularity period used to produce measurements. The value</w:t>
      </w:r>
    </w:p>
    <w:p w14:paraId="7F80717D" w14:textId="77777777" w:rsidR="000E1FF9" w:rsidRDefault="000E1FF9" w:rsidP="000E1FF9">
      <w:pPr>
        <w:pStyle w:val="PL"/>
      </w:pPr>
      <w:r>
        <w:t xml:space="preserve">        must be one of the supported granularity periods for the metric.</w:t>
      </w:r>
      <w:proofErr w:type="gramStart"/>
      <w:r>
        <w:t>";</w:t>
      </w:r>
      <w:proofErr w:type="gramEnd"/>
    </w:p>
    <w:p w14:paraId="7D8EB32E" w14:textId="77777777" w:rsidR="000E1FF9" w:rsidRDefault="000E1FF9" w:rsidP="000E1FF9">
      <w:pPr>
        <w:pStyle w:val="PL"/>
      </w:pPr>
      <w:r>
        <w:t xml:space="preserve">    }</w:t>
      </w:r>
    </w:p>
    <w:p w14:paraId="667CE5C4" w14:textId="77777777" w:rsidR="000E1FF9" w:rsidRDefault="000E1FF9" w:rsidP="000E1FF9">
      <w:pPr>
        <w:pStyle w:val="PL"/>
      </w:pPr>
    </w:p>
    <w:p w14:paraId="60878C5C" w14:textId="77777777" w:rsidR="000E1FF9" w:rsidRDefault="000E1FF9" w:rsidP="000E1FF9">
      <w:pPr>
        <w:pStyle w:val="PL"/>
      </w:pPr>
      <w:r>
        <w:t xml:space="preserve">    leaf-list objectInstances {</w:t>
      </w:r>
    </w:p>
    <w:p w14:paraId="4B207E70" w14:textId="77777777" w:rsidR="000E1FF9" w:rsidRDefault="000E1FF9" w:rsidP="000E1FF9">
      <w:pPr>
        <w:pStyle w:val="PL"/>
      </w:pPr>
      <w:r>
        <w:t xml:space="preserve">      type types3</w:t>
      </w:r>
      <w:proofErr w:type="gramStart"/>
      <w:r>
        <w:t>gpp:DistinguishedName</w:t>
      </w:r>
      <w:proofErr w:type="gramEnd"/>
      <w:r>
        <w:t>;</w:t>
      </w:r>
    </w:p>
    <w:p w14:paraId="389F606F" w14:textId="77777777" w:rsidR="000E1FF9" w:rsidRDefault="000E1FF9" w:rsidP="000E1FF9">
      <w:pPr>
        <w:pStyle w:val="PL"/>
      </w:pPr>
      <w:r>
        <w:t xml:space="preserve">    }</w:t>
      </w:r>
    </w:p>
    <w:p w14:paraId="554362AE" w14:textId="77777777" w:rsidR="000E1FF9" w:rsidRDefault="000E1FF9" w:rsidP="000E1FF9">
      <w:pPr>
        <w:pStyle w:val="PL"/>
      </w:pPr>
    </w:p>
    <w:p w14:paraId="152D9DAE" w14:textId="77777777" w:rsidR="000E1FF9" w:rsidRDefault="000E1FF9" w:rsidP="000E1FF9">
      <w:pPr>
        <w:pStyle w:val="PL"/>
      </w:pPr>
      <w:r>
        <w:t xml:space="preserve">    leaf-list rootObjectInstances {</w:t>
      </w:r>
    </w:p>
    <w:p w14:paraId="1206E857" w14:textId="77777777" w:rsidR="000E1FF9" w:rsidRDefault="000E1FF9" w:rsidP="000E1FF9">
      <w:pPr>
        <w:pStyle w:val="PL"/>
      </w:pPr>
      <w:r>
        <w:t xml:space="preserve">      type types3</w:t>
      </w:r>
      <w:proofErr w:type="gramStart"/>
      <w:r>
        <w:t>gpp:DistinguishedName</w:t>
      </w:r>
      <w:proofErr w:type="gramEnd"/>
      <w:r>
        <w:t>;</w:t>
      </w:r>
    </w:p>
    <w:p w14:paraId="2E0C1A10" w14:textId="77777777" w:rsidR="000E1FF9" w:rsidRDefault="000E1FF9" w:rsidP="000E1FF9">
      <w:pPr>
        <w:pStyle w:val="PL"/>
      </w:pPr>
      <w:r>
        <w:t xml:space="preserve">      description "Each object instance designates the root of a subtree that</w:t>
      </w:r>
    </w:p>
    <w:p w14:paraId="2150A417" w14:textId="77777777" w:rsidR="000E1FF9" w:rsidRDefault="000E1FF9" w:rsidP="000E1FF9">
      <w:pPr>
        <w:pStyle w:val="PL"/>
      </w:pPr>
      <w:r>
        <w:t xml:space="preserve">      contains the root object and all descendant objects.</w:t>
      </w:r>
      <w:proofErr w:type="gramStart"/>
      <w:r>
        <w:t>";</w:t>
      </w:r>
      <w:proofErr w:type="gramEnd"/>
    </w:p>
    <w:p w14:paraId="2DB3DCC0" w14:textId="77777777" w:rsidR="000E1FF9" w:rsidRDefault="000E1FF9" w:rsidP="000E1FF9">
      <w:pPr>
        <w:pStyle w:val="PL"/>
      </w:pPr>
      <w:r>
        <w:t xml:space="preserve">    }</w:t>
      </w:r>
    </w:p>
    <w:p w14:paraId="682875C8" w14:textId="77777777" w:rsidR="000E1FF9" w:rsidRDefault="000E1FF9" w:rsidP="000E1FF9">
      <w:pPr>
        <w:pStyle w:val="PL"/>
      </w:pPr>
    </w:p>
    <w:p w14:paraId="733B7729" w14:textId="77777777" w:rsidR="000E1FF9" w:rsidRDefault="000E1FF9" w:rsidP="000E1FF9">
      <w:pPr>
        <w:pStyle w:val="PL"/>
      </w:pPr>
      <w:r>
        <w:t xml:space="preserve">    uses types3</w:t>
      </w:r>
      <w:proofErr w:type="gramStart"/>
      <w:r>
        <w:t>gpp:ReportingCtrl</w:t>
      </w:r>
      <w:proofErr w:type="gramEnd"/>
      <w:r>
        <w:t xml:space="preserve"> {</w:t>
      </w:r>
    </w:p>
    <w:p w14:paraId="4B574340" w14:textId="77777777" w:rsidR="000E1FF9" w:rsidRDefault="000E1FF9" w:rsidP="000E1FF9">
      <w:pPr>
        <w:pStyle w:val="PL"/>
      </w:pPr>
      <w:r>
        <w:t xml:space="preserve">      refine "reportingCtrl/file-based-reporting/fileReportingPeriod" {</w:t>
      </w:r>
    </w:p>
    <w:p w14:paraId="6DBBC2B1" w14:textId="77777777" w:rsidR="000E1FF9" w:rsidRDefault="000E1FF9" w:rsidP="000E1FF9">
      <w:pPr>
        <w:pStyle w:val="PL"/>
      </w:pPr>
      <w:r>
        <w:t xml:space="preserve">        must '(number(.)*"60") mod number</w:t>
      </w:r>
      <w:proofErr w:type="gramStart"/>
      <w:r>
        <w:t>(..</w:t>
      </w:r>
      <w:proofErr w:type="gramEnd"/>
      <w:r>
        <w:t>/granularityPeriod) = "0"' {</w:t>
      </w:r>
    </w:p>
    <w:p w14:paraId="5728F556" w14:textId="77777777" w:rsidR="000E1FF9" w:rsidRDefault="000E1FF9" w:rsidP="000E1FF9">
      <w:pPr>
        <w:pStyle w:val="PL"/>
      </w:pPr>
      <w:r>
        <w:t xml:space="preserve">          error-message</w:t>
      </w:r>
    </w:p>
    <w:p w14:paraId="5958D9F4" w14:textId="77777777" w:rsidR="000E1FF9" w:rsidRDefault="000E1FF9" w:rsidP="000E1FF9">
      <w:pPr>
        <w:pStyle w:val="PL"/>
      </w:pPr>
      <w:r>
        <w:t xml:space="preserve">            "The time-period must be a multiple of the granularityPeriod.</w:t>
      </w:r>
      <w:proofErr w:type="gramStart"/>
      <w:r>
        <w:t>";</w:t>
      </w:r>
      <w:proofErr w:type="gramEnd"/>
    </w:p>
    <w:p w14:paraId="40AE4D31" w14:textId="77777777" w:rsidR="000E1FF9" w:rsidRDefault="000E1FF9" w:rsidP="000E1FF9">
      <w:pPr>
        <w:pStyle w:val="PL"/>
      </w:pPr>
      <w:r>
        <w:t xml:space="preserve">        }</w:t>
      </w:r>
    </w:p>
    <w:p w14:paraId="79D42BB0" w14:textId="77777777" w:rsidR="000E1FF9" w:rsidRDefault="000E1FF9" w:rsidP="000E1FF9">
      <w:pPr>
        <w:pStyle w:val="PL"/>
      </w:pPr>
      <w:r>
        <w:t xml:space="preserve">      }</w:t>
      </w:r>
    </w:p>
    <w:p w14:paraId="5B9CE570" w14:textId="77777777" w:rsidR="000E1FF9" w:rsidRDefault="000E1FF9" w:rsidP="000E1FF9">
      <w:pPr>
        <w:pStyle w:val="PL"/>
      </w:pPr>
      <w:r>
        <w:t xml:space="preserve">    }</w:t>
      </w:r>
    </w:p>
    <w:p w14:paraId="2D1AE61C" w14:textId="77777777" w:rsidR="000E1FF9" w:rsidRDefault="000E1FF9" w:rsidP="000E1FF9">
      <w:pPr>
        <w:pStyle w:val="PL"/>
      </w:pPr>
      <w:r>
        <w:t xml:space="preserve">    </w:t>
      </w:r>
    </w:p>
    <w:p w14:paraId="7BFA93A3" w14:textId="77777777" w:rsidR="000E1FF9" w:rsidRDefault="000E1FF9" w:rsidP="000E1FF9">
      <w:pPr>
        <w:pStyle w:val="PL"/>
      </w:pPr>
      <w:r>
        <w:t xml:space="preserve">    leaf _linkToFiles {</w:t>
      </w:r>
    </w:p>
    <w:p w14:paraId="56FEE1C1" w14:textId="77777777" w:rsidR="000E1FF9" w:rsidRDefault="000E1FF9" w:rsidP="000E1FF9">
      <w:pPr>
        <w:pStyle w:val="PL"/>
      </w:pPr>
      <w:r>
        <w:t xml:space="preserve">      type </w:t>
      </w:r>
      <w:proofErr w:type="gramStart"/>
      <w:r>
        <w:t>string ;</w:t>
      </w:r>
      <w:proofErr w:type="gramEnd"/>
    </w:p>
    <w:p w14:paraId="0B27879A" w14:textId="77777777" w:rsidR="000E1FF9" w:rsidRDefault="000E1FF9" w:rsidP="000E1FF9">
      <w:pPr>
        <w:pStyle w:val="PL"/>
      </w:pPr>
      <w:r>
        <w:t xml:space="preserve">      config </w:t>
      </w:r>
      <w:proofErr w:type="gramStart"/>
      <w:r>
        <w:t>false;</w:t>
      </w:r>
      <w:proofErr w:type="gramEnd"/>
    </w:p>
    <w:p w14:paraId="0689D44C" w14:textId="77777777" w:rsidR="000E1FF9" w:rsidRDefault="000E1FF9" w:rsidP="000E1FF9">
      <w:pPr>
        <w:pStyle w:val="PL"/>
      </w:pPr>
      <w:r>
        <w:t xml:space="preserve">      mandatory </w:t>
      </w:r>
      <w:proofErr w:type="gramStart"/>
      <w:r>
        <w:t>true;</w:t>
      </w:r>
      <w:proofErr w:type="gramEnd"/>
    </w:p>
    <w:p w14:paraId="70A227AC" w14:textId="77777777" w:rsidR="000E1FF9" w:rsidRDefault="000E1FF9" w:rsidP="000E1FF9">
      <w:pPr>
        <w:pStyle w:val="PL"/>
      </w:pPr>
      <w:r>
        <w:t xml:space="preserve">      yext3</w:t>
      </w:r>
      <w:proofErr w:type="gramStart"/>
      <w:r>
        <w:t>gpp:notNotifyable</w:t>
      </w:r>
      <w:proofErr w:type="gramEnd"/>
      <w:r>
        <w:t xml:space="preserve"> ; </w:t>
      </w:r>
    </w:p>
    <w:p w14:paraId="17D8D6F1" w14:textId="77777777" w:rsidR="000E1FF9" w:rsidRDefault="000E1FF9" w:rsidP="000E1FF9">
      <w:pPr>
        <w:pStyle w:val="PL"/>
      </w:pPr>
      <w:r>
        <w:t xml:space="preserve">      description "Link to a 'Files' object.</w:t>
      </w:r>
      <w:proofErr w:type="gramStart"/>
      <w:r>
        <w:t>";</w:t>
      </w:r>
      <w:proofErr w:type="gramEnd"/>
    </w:p>
    <w:p w14:paraId="74BA8CED" w14:textId="77777777" w:rsidR="000E1FF9" w:rsidRDefault="000E1FF9" w:rsidP="000E1FF9">
      <w:pPr>
        <w:pStyle w:val="PL"/>
      </w:pPr>
      <w:r>
        <w:t xml:space="preserve">    }</w:t>
      </w:r>
    </w:p>
    <w:p w14:paraId="33BD54D6" w14:textId="77777777" w:rsidR="000E1FF9" w:rsidRDefault="000E1FF9" w:rsidP="000E1FF9">
      <w:pPr>
        <w:pStyle w:val="PL"/>
      </w:pPr>
      <w:r>
        <w:t xml:space="preserve">  }</w:t>
      </w:r>
    </w:p>
    <w:p w14:paraId="016C6F96" w14:textId="77777777" w:rsidR="000E1FF9" w:rsidRDefault="000E1FF9" w:rsidP="000E1FF9">
      <w:pPr>
        <w:pStyle w:val="PL"/>
      </w:pPr>
    </w:p>
    <w:p w14:paraId="380178CD" w14:textId="77777777" w:rsidR="000E1FF9" w:rsidRDefault="000E1FF9" w:rsidP="000E1FF9">
      <w:pPr>
        <w:pStyle w:val="PL"/>
      </w:pPr>
    </w:p>
    <w:p w14:paraId="2B8429DD" w14:textId="77777777" w:rsidR="000E1FF9" w:rsidRDefault="000E1FF9" w:rsidP="000E1FF9">
      <w:pPr>
        <w:pStyle w:val="PL"/>
      </w:pPr>
      <w:r>
        <w:t xml:space="preserve">  grouping ThresholdMonitorGrp {</w:t>
      </w:r>
    </w:p>
    <w:p w14:paraId="0846DCFA" w14:textId="77777777" w:rsidR="000E1FF9" w:rsidRDefault="000E1FF9" w:rsidP="000E1FF9">
      <w:pPr>
        <w:pStyle w:val="PL"/>
      </w:pPr>
      <w:r>
        <w:t xml:space="preserve">      description "A threshold monitor that is created by the consumer for</w:t>
      </w:r>
    </w:p>
    <w:p w14:paraId="2198268F" w14:textId="77777777" w:rsidR="000E1FF9" w:rsidRDefault="000E1FF9" w:rsidP="000E1FF9">
      <w:pPr>
        <w:pStyle w:val="PL"/>
      </w:pPr>
      <w:r>
        <w:t xml:space="preserve">        the monitored entities whose measurements are required by consumer</w:t>
      </w:r>
    </w:p>
    <w:p w14:paraId="650BF737" w14:textId="77777777" w:rsidR="000E1FF9" w:rsidRDefault="000E1FF9" w:rsidP="000E1FF9">
      <w:pPr>
        <w:pStyle w:val="PL"/>
      </w:pPr>
      <w:r>
        <w:t xml:space="preserve">        to monitor.</w:t>
      </w:r>
      <w:proofErr w:type="gramStart"/>
      <w:r>
        <w:t>";</w:t>
      </w:r>
      <w:proofErr w:type="gramEnd"/>
    </w:p>
    <w:p w14:paraId="1717ECD3" w14:textId="77777777" w:rsidR="000E1FF9" w:rsidRDefault="000E1FF9" w:rsidP="000E1FF9">
      <w:pPr>
        <w:pStyle w:val="PL"/>
      </w:pPr>
    </w:p>
    <w:p w14:paraId="0BE50717" w14:textId="77777777" w:rsidR="000E1FF9" w:rsidRDefault="000E1FF9" w:rsidP="000E1FF9">
      <w:pPr>
        <w:pStyle w:val="PL"/>
      </w:pPr>
      <w:r>
        <w:t xml:space="preserve">    leaf administrativeState {</w:t>
      </w:r>
    </w:p>
    <w:p w14:paraId="6C4DA5D0" w14:textId="77777777" w:rsidR="000E1FF9" w:rsidRDefault="000E1FF9" w:rsidP="000E1FF9">
      <w:pPr>
        <w:pStyle w:val="PL"/>
      </w:pPr>
      <w:r>
        <w:t xml:space="preserve">      default </w:t>
      </w:r>
      <w:proofErr w:type="gramStart"/>
      <w:r>
        <w:t>UNLOCKED;</w:t>
      </w:r>
      <w:proofErr w:type="gramEnd"/>
    </w:p>
    <w:p w14:paraId="79DF200F" w14:textId="77777777" w:rsidR="000E1FF9" w:rsidRDefault="000E1FF9" w:rsidP="000E1FF9">
      <w:pPr>
        <w:pStyle w:val="PL"/>
      </w:pPr>
      <w:r>
        <w:t xml:space="preserve">      type types3</w:t>
      </w:r>
      <w:proofErr w:type="gramStart"/>
      <w:r>
        <w:t>gpp:AdministrativeState</w:t>
      </w:r>
      <w:proofErr w:type="gramEnd"/>
      <w:r>
        <w:t xml:space="preserve"> ;</w:t>
      </w:r>
    </w:p>
    <w:p w14:paraId="7FDDD742" w14:textId="77777777" w:rsidR="000E1FF9" w:rsidRDefault="000E1FF9" w:rsidP="000E1FF9">
      <w:pPr>
        <w:pStyle w:val="PL"/>
      </w:pPr>
      <w:r>
        <w:t xml:space="preserve">      description "Enables or disables the ThresholdMonitor.</w:t>
      </w:r>
      <w:proofErr w:type="gramStart"/>
      <w:r>
        <w:t>";</w:t>
      </w:r>
      <w:proofErr w:type="gramEnd"/>
    </w:p>
    <w:p w14:paraId="7C97E9E5" w14:textId="77777777" w:rsidR="000E1FF9" w:rsidRDefault="000E1FF9" w:rsidP="000E1FF9">
      <w:pPr>
        <w:pStyle w:val="PL"/>
      </w:pPr>
      <w:r>
        <w:t xml:space="preserve">    }</w:t>
      </w:r>
    </w:p>
    <w:p w14:paraId="6AF4FE2F" w14:textId="77777777" w:rsidR="000E1FF9" w:rsidRDefault="000E1FF9" w:rsidP="000E1FF9">
      <w:pPr>
        <w:pStyle w:val="PL"/>
      </w:pPr>
    </w:p>
    <w:p w14:paraId="53C844FD" w14:textId="77777777" w:rsidR="000E1FF9" w:rsidRDefault="000E1FF9" w:rsidP="000E1FF9">
      <w:pPr>
        <w:pStyle w:val="PL"/>
      </w:pPr>
      <w:r>
        <w:t xml:space="preserve">    leaf operationalState {</w:t>
      </w:r>
    </w:p>
    <w:p w14:paraId="450B77C0" w14:textId="77777777" w:rsidR="000E1FF9" w:rsidRDefault="000E1FF9" w:rsidP="000E1FF9">
      <w:pPr>
        <w:pStyle w:val="PL"/>
      </w:pPr>
      <w:r>
        <w:t xml:space="preserve">      config </w:t>
      </w:r>
      <w:proofErr w:type="gramStart"/>
      <w:r>
        <w:t>false;</w:t>
      </w:r>
      <w:proofErr w:type="gramEnd"/>
    </w:p>
    <w:p w14:paraId="63FDD26C" w14:textId="77777777" w:rsidR="000E1FF9" w:rsidRDefault="000E1FF9" w:rsidP="000E1FF9">
      <w:pPr>
        <w:pStyle w:val="PL"/>
      </w:pPr>
      <w:r>
        <w:t xml:space="preserve">      mandatory </w:t>
      </w:r>
      <w:proofErr w:type="gramStart"/>
      <w:r>
        <w:t>true;</w:t>
      </w:r>
      <w:proofErr w:type="gramEnd"/>
    </w:p>
    <w:p w14:paraId="1B7E52A0" w14:textId="77777777" w:rsidR="000E1FF9" w:rsidRDefault="000E1FF9" w:rsidP="000E1FF9">
      <w:pPr>
        <w:pStyle w:val="PL"/>
      </w:pPr>
      <w:r>
        <w:t xml:space="preserve">      type types3</w:t>
      </w:r>
      <w:proofErr w:type="gramStart"/>
      <w:r>
        <w:t>gpp:OperationalState</w:t>
      </w:r>
      <w:proofErr w:type="gramEnd"/>
      <w:r>
        <w:t xml:space="preserve"> ;</w:t>
      </w:r>
    </w:p>
    <w:p w14:paraId="58349259" w14:textId="77777777" w:rsidR="000E1FF9" w:rsidRDefault="000E1FF9" w:rsidP="000E1FF9">
      <w:pPr>
        <w:pStyle w:val="PL"/>
      </w:pPr>
      <w:r>
        <w:t xml:space="preserve">      description "Indicates whether the ThresholdMonitor is working.</w:t>
      </w:r>
      <w:proofErr w:type="gramStart"/>
      <w:r>
        <w:t>";</w:t>
      </w:r>
      <w:proofErr w:type="gramEnd"/>
    </w:p>
    <w:p w14:paraId="73DF5272" w14:textId="77777777" w:rsidR="000E1FF9" w:rsidRDefault="000E1FF9" w:rsidP="000E1FF9">
      <w:pPr>
        <w:pStyle w:val="PL"/>
      </w:pPr>
      <w:r>
        <w:t xml:space="preserve">    }</w:t>
      </w:r>
    </w:p>
    <w:p w14:paraId="596AD1C1" w14:textId="77777777" w:rsidR="000E1FF9" w:rsidRDefault="000E1FF9" w:rsidP="000E1FF9">
      <w:pPr>
        <w:pStyle w:val="PL"/>
      </w:pPr>
    </w:p>
    <w:p w14:paraId="71FDBA25" w14:textId="77777777" w:rsidR="000E1FF9" w:rsidRDefault="000E1FF9" w:rsidP="000E1FF9">
      <w:pPr>
        <w:pStyle w:val="PL"/>
      </w:pPr>
      <w:r>
        <w:t xml:space="preserve">    list thresholdInfoList {</w:t>
      </w:r>
    </w:p>
    <w:p w14:paraId="2DDAFFE6" w14:textId="77777777" w:rsidR="000E1FF9" w:rsidRDefault="000E1FF9" w:rsidP="000E1FF9">
      <w:pPr>
        <w:pStyle w:val="PL"/>
      </w:pPr>
      <w:r>
        <w:t xml:space="preserve">      key </w:t>
      </w:r>
      <w:proofErr w:type="gramStart"/>
      <w:r>
        <w:t>idx;</w:t>
      </w:r>
      <w:proofErr w:type="gramEnd"/>
    </w:p>
    <w:p w14:paraId="4597E81B" w14:textId="77777777" w:rsidR="000E1FF9" w:rsidRDefault="000E1FF9" w:rsidP="000E1FF9">
      <w:pPr>
        <w:pStyle w:val="PL"/>
      </w:pPr>
      <w:r>
        <w:t xml:space="preserve">      min-elements </w:t>
      </w:r>
      <w:proofErr w:type="gramStart"/>
      <w:r>
        <w:t>1;</w:t>
      </w:r>
      <w:proofErr w:type="gramEnd"/>
    </w:p>
    <w:p w14:paraId="6FB02D92" w14:textId="77777777" w:rsidR="000E1FF9" w:rsidRDefault="000E1FF9" w:rsidP="000E1FF9">
      <w:pPr>
        <w:pStyle w:val="PL"/>
      </w:pPr>
      <w:r>
        <w:t xml:space="preserve">      leaf idx </w:t>
      </w:r>
      <w:proofErr w:type="gramStart"/>
      <w:r>
        <w:t>{ type</w:t>
      </w:r>
      <w:proofErr w:type="gramEnd"/>
      <w:r>
        <w:t xml:space="preserve"> uint32 ; }</w:t>
      </w:r>
    </w:p>
    <w:p w14:paraId="54D12B1B" w14:textId="77777777" w:rsidR="000E1FF9" w:rsidRDefault="000E1FF9" w:rsidP="000E1FF9">
      <w:pPr>
        <w:pStyle w:val="PL"/>
      </w:pPr>
      <w:r>
        <w:t xml:space="preserve">      uses </w:t>
      </w:r>
      <w:proofErr w:type="gramStart"/>
      <w:r>
        <w:t>ThresholdInfoGrp;</w:t>
      </w:r>
      <w:proofErr w:type="gramEnd"/>
    </w:p>
    <w:p w14:paraId="776F8864" w14:textId="77777777" w:rsidR="000E1FF9" w:rsidRDefault="000E1FF9" w:rsidP="000E1FF9">
      <w:pPr>
        <w:pStyle w:val="PL"/>
        <w:rPr>
          <w:ins w:id="24" w:author="scottma"/>
        </w:rPr>
      </w:pPr>
      <w:ins w:id="25" w:author="scottma">
        <w:r>
          <w:t xml:space="preserve">      description "List of threshold info.</w:t>
        </w:r>
        <w:proofErr w:type="gramStart"/>
        <w:r>
          <w:t>";</w:t>
        </w:r>
        <w:proofErr w:type="gramEnd"/>
      </w:ins>
    </w:p>
    <w:p w14:paraId="0CD05F84" w14:textId="77777777" w:rsidR="000E1FF9" w:rsidRDefault="000E1FF9" w:rsidP="000E1FF9">
      <w:pPr>
        <w:pStyle w:val="PL"/>
      </w:pPr>
      <w:r>
        <w:t xml:space="preserve">    }</w:t>
      </w:r>
    </w:p>
    <w:p w14:paraId="30ECEFBF" w14:textId="77777777" w:rsidR="000E1FF9" w:rsidRDefault="000E1FF9" w:rsidP="000E1FF9">
      <w:pPr>
        <w:pStyle w:val="PL"/>
      </w:pPr>
    </w:p>
    <w:p w14:paraId="0CB62CFC" w14:textId="77777777" w:rsidR="000E1FF9" w:rsidRDefault="000E1FF9" w:rsidP="000E1FF9">
      <w:pPr>
        <w:pStyle w:val="PL"/>
      </w:pPr>
      <w:r>
        <w:t xml:space="preserve">    leaf monitorGranularityPeriod {</w:t>
      </w:r>
    </w:p>
    <w:p w14:paraId="43E874AC" w14:textId="77777777" w:rsidR="000E1FF9" w:rsidRDefault="000E1FF9" w:rsidP="000E1FF9">
      <w:pPr>
        <w:pStyle w:val="PL"/>
      </w:pPr>
      <w:r>
        <w:t xml:space="preserve">      type uint32 {</w:t>
      </w:r>
    </w:p>
    <w:p w14:paraId="47D0BC02" w14:textId="77777777" w:rsidR="000E1FF9" w:rsidRDefault="000E1FF9" w:rsidP="000E1FF9">
      <w:pPr>
        <w:pStyle w:val="PL"/>
      </w:pPr>
      <w:r>
        <w:t xml:space="preserve">        range "</w:t>
      </w:r>
      <w:proofErr w:type="gramStart"/>
      <w:r>
        <w:t>1..</w:t>
      </w:r>
      <w:proofErr w:type="gramEnd"/>
      <w:r>
        <w:t>max";</w:t>
      </w:r>
    </w:p>
    <w:p w14:paraId="2DC9642E" w14:textId="77777777" w:rsidR="000E1FF9" w:rsidRDefault="000E1FF9" w:rsidP="000E1FF9">
      <w:pPr>
        <w:pStyle w:val="PL"/>
      </w:pPr>
      <w:r>
        <w:t xml:space="preserve">      }</w:t>
      </w:r>
    </w:p>
    <w:p w14:paraId="22150F2E" w14:textId="77777777" w:rsidR="000E1FF9" w:rsidRDefault="000E1FF9" w:rsidP="000E1FF9">
      <w:pPr>
        <w:pStyle w:val="PL"/>
      </w:pPr>
      <w:r>
        <w:t xml:space="preserve">      units </w:t>
      </w:r>
      <w:proofErr w:type="gramStart"/>
      <w:r>
        <w:t>second;</w:t>
      </w:r>
      <w:proofErr w:type="gramEnd"/>
    </w:p>
    <w:p w14:paraId="1CF422B7" w14:textId="77777777" w:rsidR="000E1FF9" w:rsidRDefault="000E1FF9" w:rsidP="000E1FF9">
      <w:pPr>
        <w:pStyle w:val="PL"/>
      </w:pPr>
      <w:r>
        <w:t xml:space="preserve">      mandatory </w:t>
      </w:r>
      <w:proofErr w:type="gramStart"/>
      <w:r>
        <w:t>true;</w:t>
      </w:r>
      <w:proofErr w:type="gramEnd"/>
    </w:p>
    <w:p w14:paraId="5CE49980" w14:textId="77777777" w:rsidR="000E1FF9" w:rsidRDefault="000E1FF9" w:rsidP="000E1FF9">
      <w:pPr>
        <w:pStyle w:val="PL"/>
      </w:pPr>
      <w:r>
        <w:t xml:space="preserve">      description " Granularity period used to monitor measurements for</w:t>
      </w:r>
    </w:p>
    <w:p w14:paraId="48E1A73B" w14:textId="77777777" w:rsidR="000E1FF9" w:rsidRDefault="000E1FF9" w:rsidP="000E1FF9">
      <w:pPr>
        <w:pStyle w:val="PL"/>
      </w:pPr>
      <w:r>
        <w:t xml:space="preserve">        threshold crossings. ";</w:t>
      </w:r>
    </w:p>
    <w:p w14:paraId="13D95336" w14:textId="77777777" w:rsidR="000E1FF9" w:rsidRDefault="000E1FF9" w:rsidP="000E1FF9">
      <w:pPr>
        <w:pStyle w:val="PL"/>
      </w:pPr>
      <w:r>
        <w:t xml:space="preserve">    }</w:t>
      </w:r>
    </w:p>
    <w:p w14:paraId="1359EAC1" w14:textId="77777777" w:rsidR="000E1FF9" w:rsidRDefault="000E1FF9" w:rsidP="000E1FF9">
      <w:pPr>
        <w:pStyle w:val="PL"/>
      </w:pPr>
    </w:p>
    <w:p w14:paraId="7B8FA110" w14:textId="77777777" w:rsidR="000E1FF9" w:rsidRDefault="000E1FF9" w:rsidP="000E1FF9">
      <w:pPr>
        <w:pStyle w:val="PL"/>
      </w:pPr>
      <w:r>
        <w:t xml:space="preserve">     leaf-list objectInstances {</w:t>
      </w:r>
    </w:p>
    <w:p w14:paraId="5022D06F" w14:textId="77777777" w:rsidR="000E1FF9" w:rsidRDefault="000E1FF9" w:rsidP="000E1FF9">
      <w:pPr>
        <w:pStyle w:val="PL"/>
      </w:pPr>
      <w:r>
        <w:t xml:space="preserve">      type types3</w:t>
      </w:r>
      <w:proofErr w:type="gramStart"/>
      <w:r>
        <w:t>gpp:DistinguishedName</w:t>
      </w:r>
      <w:proofErr w:type="gramEnd"/>
      <w:r>
        <w:t>;</w:t>
      </w:r>
    </w:p>
    <w:p w14:paraId="62A30245" w14:textId="77777777" w:rsidR="000E1FF9" w:rsidRDefault="000E1FF9" w:rsidP="000E1FF9">
      <w:pPr>
        <w:pStyle w:val="PL"/>
      </w:pPr>
      <w:r>
        <w:t xml:space="preserve">      yext3</w:t>
      </w:r>
      <w:proofErr w:type="gramStart"/>
      <w:r>
        <w:t>gpp:notNotifyable</w:t>
      </w:r>
      <w:proofErr w:type="gramEnd"/>
      <w:r>
        <w:t>;</w:t>
      </w:r>
    </w:p>
    <w:p w14:paraId="229B0A01" w14:textId="77777777" w:rsidR="000E1FF9" w:rsidRDefault="000E1FF9" w:rsidP="000E1FF9">
      <w:pPr>
        <w:pStyle w:val="PL"/>
      </w:pPr>
      <w:r>
        <w:t xml:space="preserve">    }</w:t>
      </w:r>
    </w:p>
    <w:p w14:paraId="30DB8249" w14:textId="77777777" w:rsidR="000E1FF9" w:rsidRDefault="000E1FF9" w:rsidP="000E1FF9">
      <w:pPr>
        <w:pStyle w:val="PL"/>
      </w:pPr>
    </w:p>
    <w:p w14:paraId="7021EDA7" w14:textId="77777777" w:rsidR="000E1FF9" w:rsidRDefault="000E1FF9" w:rsidP="000E1FF9">
      <w:pPr>
        <w:pStyle w:val="PL"/>
      </w:pPr>
      <w:r>
        <w:t xml:space="preserve">    leaf-list rootObjectInstances {</w:t>
      </w:r>
    </w:p>
    <w:p w14:paraId="60A71647" w14:textId="77777777" w:rsidR="000E1FF9" w:rsidRDefault="000E1FF9" w:rsidP="000E1FF9">
      <w:pPr>
        <w:pStyle w:val="PL"/>
      </w:pPr>
      <w:r>
        <w:t xml:space="preserve">      type types3</w:t>
      </w:r>
      <w:proofErr w:type="gramStart"/>
      <w:r>
        <w:t>gpp:DistinguishedName</w:t>
      </w:r>
      <w:proofErr w:type="gramEnd"/>
      <w:r>
        <w:t>;</w:t>
      </w:r>
    </w:p>
    <w:p w14:paraId="050E9051" w14:textId="77777777" w:rsidR="000E1FF9" w:rsidRDefault="000E1FF9" w:rsidP="000E1FF9">
      <w:pPr>
        <w:pStyle w:val="PL"/>
      </w:pPr>
      <w:r>
        <w:t xml:space="preserve">      description "Each object instance designates the root of a subtree that</w:t>
      </w:r>
    </w:p>
    <w:p w14:paraId="1AC323D5" w14:textId="77777777" w:rsidR="000E1FF9" w:rsidRDefault="000E1FF9" w:rsidP="000E1FF9">
      <w:pPr>
        <w:pStyle w:val="PL"/>
      </w:pPr>
      <w:r>
        <w:t xml:space="preserve">      contains the root object and all descendant objects.</w:t>
      </w:r>
      <w:proofErr w:type="gramStart"/>
      <w:r>
        <w:t>";</w:t>
      </w:r>
      <w:proofErr w:type="gramEnd"/>
    </w:p>
    <w:p w14:paraId="4B4262E4" w14:textId="77777777" w:rsidR="000E1FF9" w:rsidRDefault="000E1FF9" w:rsidP="000E1FF9">
      <w:pPr>
        <w:pStyle w:val="PL"/>
      </w:pPr>
      <w:r>
        <w:t xml:space="preserve">      yext3</w:t>
      </w:r>
      <w:proofErr w:type="gramStart"/>
      <w:r>
        <w:t>gpp:notNotifyable</w:t>
      </w:r>
      <w:proofErr w:type="gramEnd"/>
      <w:r>
        <w:t>;</w:t>
      </w:r>
    </w:p>
    <w:p w14:paraId="4CD8ADBA" w14:textId="77777777" w:rsidR="000E1FF9" w:rsidRDefault="000E1FF9" w:rsidP="000E1FF9">
      <w:pPr>
        <w:pStyle w:val="PL"/>
      </w:pPr>
      <w:r>
        <w:t xml:space="preserve">    }</w:t>
      </w:r>
    </w:p>
    <w:p w14:paraId="2F8D9DCD" w14:textId="77777777" w:rsidR="000E1FF9" w:rsidRDefault="000E1FF9" w:rsidP="000E1FF9">
      <w:pPr>
        <w:pStyle w:val="PL"/>
      </w:pPr>
      <w:r>
        <w:t xml:space="preserve">  }</w:t>
      </w:r>
    </w:p>
    <w:p w14:paraId="66EB8428" w14:textId="77777777" w:rsidR="000E1FF9" w:rsidRDefault="000E1FF9" w:rsidP="000E1FF9">
      <w:pPr>
        <w:pStyle w:val="PL"/>
      </w:pPr>
    </w:p>
    <w:p w14:paraId="7439E5B1" w14:textId="77777777" w:rsidR="000E1FF9" w:rsidRDefault="000E1FF9" w:rsidP="000E1FF9">
      <w:pPr>
        <w:pStyle w:val="PL"/>
      </w:pPr>
      <w:r>
        <w:t xml:space="preserve">  grouping MeasurementSubtree {</w:t>
      </w:r>
    </w:p>
    <w:p w14:paraId="6C2DBE78" w14:textId="77777777" w:rsidR="000E1FF9" w:rsidRDefault="000E1FF9" w:rsidP="000E1FF9">
      <w:pPr>
        <w:pStyle w:val="PL"/>
      </w:pPr>
      <w:r>
        <w:t xml:space="preserve">    description "Contains classes that define measurements.</w:t>
      </w:r>
    </w:p>
    <w:p w14:paraId="31F0F582" w14:textId="77777777" w:rsidR="000E1FF9" w:rsidRDefault="000E1FF9" w:rsidP="000E1FF9">
      <w:pPr>
        <w:pStyle w:val="PL"/>
      </w:pPr>
      <w:r>
        <w:t xml:space="preserve">      Should be used in </w:t>
      </w:r>
      <w:proofErr w:type="gramStart"/>
      <w:r>
        <w:t>all  classes</w:t>
      </w:r>
      <w:proofErr w:type="gramEnd"/>
      <w:r>
        <w:t xml:space="preserve"> (or classes inheriting from)</w:t>
      </w:r>
    </w:p>
    <w:p w14:paraId="04075612" w14:textId="77777777" w:rsidR="000E1FF9" w:rsidRDefault="000E1FF9" w:rsidP="000E1FF9">
      <w:pPr>
        <w:pStyle w:val="PL"/>
      </w:pPr>
      <w:r>
        <w:t xml:space="preserve">      - SubNnetwork</w:t>
      </w:r>
    </w:p>
    <w:p w14:paraId="287D9BD9" w14:textId="77777777" w:rsidR="000E1FF9" w:rsidRDefault="000E1FF9" w:rsidP="000E1FF9">
      <w:pPr>
        <w:pStyle w:val="PL"/>
      </w:pPr>
      <w:r>
        <w:t xml:space="preserve">      - ManagedElement</w:t>
      </w:r>
    </w:p>
    <w:p w14:paraId="75D0AD38" w14:textId="77777777" w:rsidR="000E1FF9" w:rsidRDefault="000E1FF9" w:rsidP="000E1FF9">
      <w:pPr>
        <w:pStyle w:val="PL"/>
      </w:pPr>
      <w:r>
        <w:t xml:space="preserve">      - ManagedFunction</w:t>
      </w:r>
    </w:p>
    <w:p w14:paraId="619231EE" w14:textId="77777777" w:rsidR="000E1FF9" w:rsidRDefault="000E1FF9" w:rsidP="000E1FF9">
      <w:pPr>
        <w:pStyle w:val="PL"/>
      </w:pPr>
    </w:p>
    <w:p w14:paraId="40926994" w14:textId="77777777" w:rsidR="000E1FF9" w:rsidRDefault="000E1FF9" w:rsidP="000E1FF9">
      <w:pPr>
        <w:pStyle w:val="PL"/>
      </w:pPr>
      <w:r>
        <w:t xml:space="preserve">      If a YANG module wants to augment these classes/list/</w:t>
      </w:r>
      <w:proofErr w:type="gramStart"/>
      <w:r>
        <w:t>groupings</w:t>
      </w:r>
      <w:proofErr w:type="gramEnd"/>
      <w:r>
        <w:t xml:space="preserve"> they must</w:t>
      </w:r>
    </w:p>
    <w:p w14:paraId="4BE91EBE" w14:textId="77777777" w:rsidR="000E1FF9" w:rsidRDefault="000E1FF9" w:rsidP="000E1FF9">
      <w:pPr>
        <w:pStyle w:val="PL"/>
      </w:pPr>
      <w:r>
        <w:t xml:space="preserve">      augment all user classes!</w:t>
      </w:r>
    </w:p>
    <w:p w14:paraId="494D3FE8" w14:textId="77777777" w:rsidR="000E1FF9" w:rsidRDefault="000E1FF9" w:rsidP="000E1FF9">
      <w:pPr>
        <w:pStyle w:val="PL"/>
      </w:pPr>
    </w:p>
    <w:p w14:paraId="33997BCD" w14:textId="77777777" w:rsidR="000E1FF9" w:rsidRDefault="000E1FF9" w:rsidP="000E1FF9">
      <w:pPr>
        <w:pStyle w:val="PL"/>
      </w:pPr>
      <w:r>
        <w:t xml:space="preserve">      If a class uses this grouping in its </w:t>
      </w:r>
      <w:proofErr w:type="gramStart"/>
      <w:r>
        <w:t>list</w:t>
      </w:r>
      <w:proofErr w:type="gramEnd"/>
      <w:r>
        <w:t xml:space="preserve"> it shall also use the</w:t>
      </w:r>
    </w:p>
    <w:p w14:paraId="222F3D1E" w14:textId="77777777" w:rsidR="000E1FF9" w:rsidRDefault="000E1FF9" w:rsidP="000E1FF9">
      <w:pPr>
        <w:pStyle w:val="PL"/>
      </w:pPr>
      <w:r>
        <w:t xml:space="preserve">      grouping SupportedPerfMetricGroupGrp to add SupportedPerfMetricGroup as</w:t>
      </w:r>
    </w:p>
    <w:p w14:paraId="094872FB" w14:textId="77777777" w:rsidR="000E1FF9" w:rsidRDefault="000E1FF9" w:rsidP="000E1FF9">
      <w:pPr>
        <w:pStyle w:val="PL"/>
      </w:pPr>
      <w:r>
        <w:t xml:space="preserve">      an attribute to its grouping</w:t>
      </w:r>
      <w:proofErr w:type="gramStart"/>
      <w:r>
        <w:t>";</w:t>
      </w:r>
      <w:proofErr w:type="gramEnd"/>
    </w:p>
    <w:p w14:paraId="3B6FBACF" w14:textId="77777777" w:rsidR="000E1FF9" w:rsidRDefault="000E1FF9" w:rsidP="000E1FF9">
      <w:pPr>
        <w:pStyle w:val="PL"/>
      </w:pPr>
    </w:p>
    <w:p w14:paraId="485E76CF" w14:textId="77777777" w:rsidR="000E1FF9" w:rsidRDefault="000E1FF9" w:rsidP="000E1FF9">
      <w:pPr>
        <w:pStyle w:val="PL"/>
      </w:pPr>
      <w:r>
        <w:t xml:space="preserve">    list PerfMetricJob {</w:t>
      </w:r>
    </w:p>
    <w:p w14:paraId="6B00B458" w14:textId="77777777" w:rsidR="000E1FF9" w:rsidRDefault="000E1FF9" w:rsidP="000E1FF9">
      <w:pPr>
        <w:pStyle w:val="PL"/>
      </w:pPr>
      <w:r>
        <w:t xml:space="preserve">      description "This IOC represents a performance metric production job. It</w:t>
      </w:r>
    </w:p>
    <w:p w14:paraId="1513894F" w14:textId="77777777" w:rsidR="000E1FF9" w:rsidRDefault="000E1FF9" w:rsidP="000E1FF9">
      <w:pPr>
        <w:pStyle w:val="PL"/>
      </w:pPr>
      <w:r>
        <w:t xml:space="preserve">        can be name-contained by SubNetwork, ManagedElement, or ManagedFunction.</w:t>
      </w:r>
    </w:p>
    <w:p w14:paraId="2987608F" w14:textId="77777777" w:rsidR="000E1FF9" w:rsidRDefault="000E1FF9" w:rsidP="000E1FF9">
      <w:pPr>
        <w:pStyle w:val="PL"/>
      </w:pPr>
    </w:p>
    <w:p w14:paraId="49902504" w14:textId="77777777" w:rsidR="000E1FF9" w:rsidRDefault="000E1FF9" w:rsidP="000E1FF9">
      <w:pPr>
        <w:pStyle w:val="PL"/>
      </w:pPr>
      <w:r>
        <w:t xml:space="preserve">        To activate the production of the specified performance metrics, a MnS</w:t>
      </w:r>
    </w:p>
    <w:p w14:paraId="39E8E6D7" w14:textId="77777777" w:rsidR="000E1FF9" w:rsidRDefault="000E1FF9" w:rsidP="000E1FF9">
      <w:pPr>
        <w:pStyle w:val="PL"/>
      </w:pPr>
      <w:r>
        <w:t xml:space="preserve">        consumer needs to create a PerfMetricJob instance on the MnS producer.</w:t>
      </w:r>
    </w:p>
    <w:p w14:paraId="36EC9E86" w14:textId="77777777" w:rsidR="000E1FF9" w:rsidRDefault="000E1FF9" w:rsidP="000E1FF9">
      <w:pPr>
        <w:pStyle w:val="PL"/>
      </w:pPr>
      <w:r>
        <w:t xml:space="preserve">        For ultimate deactivation of metric production, the MnS consumer should</w:t>
      </w:r>
    </w:p>
    <w:p w14:paraId="2E8A3B0B" w14:textId="77777777" w:rsidR="000E1FF9" w:rsidRDefault="000E1FF9" w:rsidP="000E1FF9">
      <w:pPr>
        <w:pStyle w:val="PL"/>
      </w:pPr>
      <w:r>
        <w:t xml:space="preserve">        delete the job to free up resources on the MnS producer.</w:t>
      </w:r>
    </w:p>
    <w:p w14:paraId="0807EFF6" w14:textId="77777777" w:rsidR="000E1FF9" w:rsidRDefault="000E1FF9" w:rsidP="000E1FF9">
      <w:pPr>
        <w:pStyle w:val="PL"/>
      </w:pPr>
    </w:p>
    <w:p w14:paraId="338D777A" w14:textId="77777777" w:rsidR="000E1FF9" w:rsidRDefault="000E1FF9" w:rsidP="000E1FF9">
      <w:pPr>
        <w:pStyle w:val="PL"/>
      </w:pPr>
      <w:r>
        <w:t xml:space="preserve">        For temporary suspension of metric production, the MnS consumer can</w:t>
      </w:r>
    </w:p>
    <w:p w14:paraId="552D4542" w14:textId="77777777" w:rsidR="000E1FF9" w:rsidRDefault="000E1FF9" w:rsidP="000E1FF9">
      <w:pPr>
        <w:pStyle w:val="PL"/>
      </w:pPr>
      <w:r>
        <w:t xml:space="preserve">        manipulate the value of the administrative state attribute. The MnS</w:t>
      </w:r>
    </w:p>
    <w:p w14:paraId="44C6C8D2" w14:textId="77777777" w:rsidR="000E1FF9" w:rsidRDefault="000E1FF9" w:rsidP="000E1FF9">
      <w:pPr>
        <w:pStyle w:val="PL"/>
      </w:pPr>
      <w:r>
        <w:t xml:space="preserve">        producer may disable metric production as well, for example in overload</w:t>
      </w:r>
    </w:p>
    <w:p w14:paraId="191303F2" w14:textId="77777777" w:rsidR="000E1FF9" w:rsidRDefault="000E1FF9" w:rsidP="000E1FF9">
      <w:pPr>
        <w:pStyle w:val="PL"/>
      </w:pPr>
      <w:r>
        <w:t xml:space="preserve">        situations. This situation is indicated by the MnS producer with setting</w:t>
      </w:r>
    </w:p>
    <w:p w14:paraId="098B24B9" w14:textId="77777777" w:rsidR="000E1FF9" w:rsidRDefault="000E1FF9" w:rsidP="000E1FF9">
      <w:pPr>
        <w:pStyle w:val="PL"/>
      </w:pPr>
      <w:r>
        <w:t xml:space="preserve">        the operational state attribute to disabled. When production is resumed</w:t>
      </w:r>
    </w:p>
    <w:p w14:paraId="3A0C7D76" w14:textId="77777777" w:rsidR="000E1FF9" w:rsidRDefault="000E1FF9" w:rsidP="000E1FF9">
      <w:pPr>
        <w:pStyle w:val="PL"/>
      </w:pPr>
      <w:r>
        <w:t xml:space="preserve">        the operational state is set back to enabled.</w:t>
      </w:r>
    </w:p>
    <w:p w14:paraId="0C35F0D0" w14:textId="77777777" w:rsidR="000E1FF9" w:rsidRDefault="000E1FF9" w:rsidP="000E1FF9">
      <w:pPr>
        <w:pStyle w:val="PL"/>
      </w:pPr>
    </w:p>
    <w:p w14:paraId="0C63FFFB" w14:textId="77777777" w:rsidR="000E1FF9" w:rsidRDefault="000E1FF9" w:rsidP="000E1FF9">
      <w:pPr>
        <w:pStyle w:val="PL"/>
      </w:pPr>
      <w:r>
        <w:t xml:space="preserve">        The jobId attribute can be used to associate metrics from multiple</w:t>
      </w:r>
    </w:p>
    <w:p w14:paraId="735FFE4C" w14:textId="77777777" w:rsidR="000E1FF9" w:rsidRDefault="000E1FF9" w:rsidP="000E1FF9">
      <w:pPr>
        <w:pStyle w:val="PL"/>
      </w:pPr>
      <w:r>
        <w:t xml:space="preserve">        PerfMetricJob instances. The jobId can be included when reporting</w:t>
      </w:r>
    </w:p>
    <w:p w14:paraId="44AB99B4" w14:textId="77777777" w:rsidR="000E1FF9" w:rsidRDefault="000E1FF9" w:rsidP="000E1FF9">
      <w:pPr>
        <w:pStyle w:val="PL"/>
      </w:pPr>
      <w:r>
        <w:t xml:space="preserve">        performance metrics to allow a MnS consumer to associate received</w:t>
      </w:r>
    </w:p>
    <w:p w14:paraId="06345E0B" w14:textId="77777777" w:rsidR="000E1FF9" w:rsidRDefault="000E1FF9" w:rsidP="000E1FF9">
      <w:pPr>
        <w:pStyle w:val="PL"/>
      </w:pPr>
      <w:r>
        <w:t xml:space="preserve">        metrics for the same purpose.  For example, it is possible to configure</w:t>
      </w:r>
    </w:p>
    <w:p w14:paraId="220882B2" w14:textId="77777777" w:rsidR="000E1FF9" w:rsidRDefault="000E1FF9" w:rsidP="000E1FF9">
      <w:pPr>
        <w:pStyle w:val="PL"/>
      </w:pPr>
      <w:r>
        <w:t xml:space="preserve">        the same jobId value for multiple PerfMetricJob instances required to</w:t>
      </w:r>
    </w:p>
    <w:p w14:paraId="3B8AB112" w14:textId="77777777" w:rsidR="000E1FF9" w:rsidRDefault="000E1FF9" w:rsidP="000E1FF9">
      <w:pPr>
        <w:pStyle w:val="PL"/>
      </w:pPr>
      <w:r>
        <w:t xml:space="preserve">        produce the measurements for a specific KPI.</w:t>
      </w:r>
    </w:p>
    <w:p w14:paraId="52B7C12D" w14:textId="77777777" w:rsidR="000E1FF9" w:rsidRDefault="000E1FF9" w:rsidP="000E1FF9">
      <w:pPr>
        <w:pStyle w:val="PL"/>
      </w:pPr>
    </w:p>
    <w:p w14:paraId="6E7AB9AE" w14:textId="77777777" w:rsidR="000E1FF9" w:rsidRDefault="000E1FF9" w:rsidP="000E1FF9">
      <w:pPr>
        <w:pStyle w:val="PL"/>
      </w:pPr>
      <w:r>
        <w:t xml:space="preserve">        The attribute performanceMetrics defines the performance metrics to be</w:t>
      </w:r>
    </w:p>
    <w:p w14:paraId="75323C59" w14:textId="77777777" w:rsidR="000E1FF9" w:rsidRDefault="000E1FF9" w:rsidP="000E1FF9">
      <w:pPr>
        <w:pStyle w:val="PL"/>
      </w:pPr>
      <w:r>
        <w:t xml:space="preserve">        produced and the attribute granularityPeriod defines the granularity</w:t>
      </w:r>
    </w:p>
    <w:p w14:paraId="23421127" w14:textId="77777777" w:rsidR="000E1FF9" w:rsidRDefault="000E1FF9" w:rsidP="000E1FF9">
      <w:pPr>
        <w:pStyle w:val="PL"/>
      </w:pPr>
      <w:r>
        <w:t xml:space="preserve">        period to be applied.</w:t>
      </w:r>
    </w:p>
    <w:p w14:paraId="3898D185" w14:textId="77777777" w:rsidR="000E1FF9" w:rsidRDefault="000E1FF9" w:rsidP="000E1FF9">
      <w:pPr>
        <w:pStyle w:val="PL"/>
      </w:pPr>
    </w:p>
    <w:p w14:paraId="59AAB8AD" w14:textId="77777777" w:rsidR="000E1FF9" w:rsidRDefault="000E1FF9" w:rsidP="000E1FF9">
      <w:pPr>
        <w:pStyle w:val="PL"/>
      </w:pPr>
      <w:r>
        <w:t xml:space="preserve">        All object instances below and including the instance name-containing</w:t>
      </w:r>
    </w:p>
    <w:p w14:paraId="057BAB21" w14:textId="77777777" w:rsidR="000E1FF9" w:rsidRDefault="000E1FF9" w:rsidP="000E1FF9">
      <w:pPr>
        <w:pStyle w:val="PL"/>
      </w:pPr>
      <w:r>
        <w:t xml:space="preserve">        the PerfMetricJob (base object instance) are scoped for performance</w:t>
      </w:r>
    </w:p>
    <w:p w14:paraId="7460C223" w14:textId="77777777" w:rsidR="000E1FF9" w:rsidRDefault="000E1FF9" w:rsidP="000E1FF9">
      <w:pPr>
        <w:pStyle w:val="PL"/>
      </w:pPr>
      <w:r>
        <w:t xml:space="preserve">        metric production. Performance metrics are produced only on those object</w:t>
      </w:r>
    </w:p>
    <w:p w14:paraId="3F04BEE9" w14:textId="77777777" w:rsidR="000E1FF9" w:rsidRDefault="000E1FF9" w:rsidP="000E1FF9">
      <w:pPr>
        <w:pStyle w:val="PL"/>
      </w:pPr>
      <w:r>
        <w:t xml:space="preserve">        instances whose object class matches the object class associated to the</w:t>
      </w:r>
    </w:p>
    <w:p w14:paraId="341CD6C6" w14:textId="77777777" w:rsidR="000E1FF9" w:rsidRDefault="000E1FF9" w:rsidP="000E1FF9">
      <w:pPr>
        <w:pStyle w:val="PL"/>
      </w:pPr>
      <w:r>
        <w:t xml:space="preserve">        performance metrics to be produced.</w:t>
      </w:r>
    </w:p>
    <w:p w14:paraId="51683382" w14:textId="77777777" w:rsidR="000E1FF9" w:rsidRDefault="000E1FF9" w:rsidP="000E1FF9">
      <w:pPr>
        <w:pStyle w:val="PL"/>
      </w:pPr>
    </w:p>
    <w:p w14:paraId="258CEA4E" w14:textId="77777777" w:rsidR="000E1FF9" w:rsidRDefault="000E1FF9" w:rsidP="000E1FF9">
      <w:pPr>
        <w:pStyle w:val="PL"/>
      </w:pPr>
      <w:r>
        <w:t xml:space="preserve">        The attributes objectInstances and rootObjectInstances allow to restrict</w:t>
      </w:r>
    </w:p>
    <w:p w14:paraId="2A057147" w14:textId="77777777" w:rsidR="000E1FF9" w:rsidRDefault="000E1FF9" w:rsidP="000E1FF9">
      <w:pPr>
        <w:pStyle w:val="PL"/>
      </w:pPr>
      <w:r>
        <w:t xml:space="preserve">        the scope. When the attribute objectInstances is present, only the object</w:t>
      </w:r>
    </w:p>
    <w:p w14:paraId="2DD77A73" w14:textId="77777777" w:rsidR="000E1FF9" w:rsidRDefault="000E1FF9" w:rsidP="000E1FF9">
      <w:pPr>
        <w:pStyle w:val="PL"/>
      </w:pPr>
      <w:r>
        <w:t xml:space="preserve">        instances identified by this attribute are scoped. When the attribute</w:t>
      </w:r>
    </w:p>
    <w:p w14:paraId="3E815675" w14:textId="77777777" w:rsidR="000E1FF9" w:rsidRDefault="000E1FF9" w:rsidP="000E1FF9">
      <w:pPr>
        <w:pStyle w:val="PL"/>
      </w:pPr>
      <w:r>
        <w:t xml:space="preserve">        rootObjectInstances is present, then the subtrees whose root objects are</w:t>
      </w:r>
    </w:p>
    <w:p w14:paraId="02DEA7B1" w14:textId="77777777" w:rsidR="000E1FF9" w:rsidRDefault="000E1FF9" w:rsidP="000E1FF9">
      <w:pPr>
        <w:pStyle w:val="PL"/>
      </w:pPr>
      <w:r>
        <w:t xml:space="preserve">        identified by this attribute are scoped. Both attributes may be present</w:t>
      </w:r>
    </w:p>
    <w:p w14:paraId="32D3D4F8" w14:textId="77777777" w:rsidR="000E1FF9" w:rsidRDefault="000E1FF9" w:rsidP="000E1FF9">
      <w:pPr>
        <w:pStyle w:val="PL"/>
      </w:pPr>
      <w:r>
        <w:t xml:space="preserve">        at the same time meaning the total scope is equal to the sum of both</w:t>
      </w:r>
    </w:p>
    <w:p w14:paraId="039DF342" w14:textId="77777777" w:rsidR="000E1FF9" w:rsidRDefault="000E1FF9" w:rsidP="000E1FF9">
      <w:pPr>
        <w:pStyle w:val="PL"/>
      </w:pPr>
      <w:r>
        <w:t xml:space="preserve">        scopes. Object instances may be scoped by both the objectInstances and</w:t>
      </w:r>
    </w:p>
    <w:p w14:paraId="5D89E831" w14:textId="77777777" w:rsidR="000E1FF9" w:rsidRDefault="000E1FF9" w:rsidP="000E1FF9">
      <w:pPr>
        <w:pStyle w:val="PL"/>
      </w:pPr>
      <w:r>
        <w:t xml:space="preserve">        rootObjectInstances attributes. This shall not be considered as an error</w:t>
      </w:r>
    </w:p>
    <w:p w14:paraId="0E9D8901" w14:textId="77777777" w:rsidR="000E1FF9" w:rsidRDefault="000E1FF9" w:rsidP="000E1FF9">
      <w:pPr>
        <w:pStyle w:val="PL"/>
      </w:pPr>
      <w:r>
        <w:t xml:space="preserve">        by the MnS producer.</w:t>
      </w:r>
    </w:p>
    <w:p w14:paraId="4C9D9FBD" w14:textId="77777777" w:rsidR="000E1FF9" w:rsidRDefault="000E1FF9" w:rsidP="000E1FF9">
      <w:pPr>
        <w:pStyle w:val="PL"/>
      </w:pPr>
    </w:p>
    <w:p w14:paraId="5605EE39" w14:textId="77777777" w:rsidR="000E1FF9" w:rsidRDefault="000E1FF9" w:rsidP="000E1FF9">
      <w:pPr>
        <w:pStyle w:val="PL"/>
      </w:pPr>
      <w:r>
        <w:t xml:space="preserve">        When the performance metric requires performance metric production on</w:t>
      </w:r>
    </w:p>
    <w:p w14:paraId="3C90F55F" w14:textId="77777777" w:rsidR="000E1FF9" w:rsidRDefault="000E1FF9" w:rsidP="000E1FF9">
      <w:pPr>
        <w:pStyle w:val="PL"/>
      </w:pPr>
      <w:r>
        <w:t xml:space="preserve">        multiple managed objects, which is for example the case for KPIs, the</w:t>
      </w:r>
    </w:p>
    <w:p w14:paraId="2022103C" w14:textId="77777777" w:rsidR="000E1FF9" w:rsidRDefault="000E1FF9" w:rsidP="000E1FF9">
      <w:pPr>
        <w:pStyle w:val="PL"/>
      </w:pPr>
      <w:r>
        <w:t xml:space="preserve">        MnS consumer needs to ensure all required objects are scoped. Otherwise</w:t>
      </w:r>
    </w:p>
    <w:p w14:paraId="55D595A7" w14:textId="77777777" w:rsidR="000E1FF9" w:rsidRDefault="000E1FF9" w:rsidP="000E1FF9">
      <w:pPr>
        <w:pStyle w:val="PL"/>
      </w:pPr>
      <w:r>
        <w:t xml:space="preserve">        a PerfMetricJob creation request shall fail.</w:t>
      </w:r>
    </w:p>
    <w:p w14:paraId="7DDB08EC" w14:textId="77777777" w:rsidR="000E1FF9" w:rsidRDefault="000E1FF9" w:rsidP="000E1FF9">
      <w:pPr>
        <w:pStyle w:val="PL"/>
      </w:pPr>
    </w:p>
    <w:p w14:paraId="56F23D18" w14:textId="77777777" w:rsidR="000E1FF9" w:rsidRDefault="000E1FF9" w:rsidP="000E1FF9">
      <w:pPr>
        <w:pStyle w:val="PL"/>
      </w:pPr>
      <w:r>
        <w:t xml:space="preserve">        The attribute reportingCtrl specifies the method and associated control</w:t>
      </w:r>
    </w:p>
    <w:p w14:paraId="261EA932" w14:textId="77777777" w:rsidR="000E1FF9" w:rsidRDefault="000E1FF9" w:rsidP="000E1FF9">
      <w:pPr>
        <w:pStyle w:val="PL"/>
      </w:pPr>
      <w:r>
        <w:t xml:space="preserve">        parameters for reporting the produced measurements to MnS consumers.</w:t>
      </w:r>
    </w:p>
    <w:p w14:paraId="014DB717" w14:textId="77777777" w:rsidR="000E1FF9" w:rsidRDefault="000E1FF9" w:rsidP="000E1FF9">
      <w:pPr>
        <w:pStyle w:val="PL"/>
      </w:pPr>
      <w:r>
        <w:t xml:space="preserve">        Three methods are available: file-based reporting with selection of the</w:t>
      </w:r>
    </w:p>
    <w:p w14:paraId="1D758B41" w14:textId="77777777" w:rsidR="000E1FF9" w:rsidRDefault="000E1FF9" w:rsidP="000E1FF9">
      <w:pPr>
        <w:pStyle w:val="PL"/>
      </w:pPr>
      <w:r>
        <w:t xml:space="preserve">        file location by the MnS producer, file-based reporting with selection</w:t>
      </w:r>
    </w:p>
    <w:p w14:paraId="416C024C" w14:textId="77777777" w:rsidR="000E1FF9" w:rsidRDefault="000E1FF9" w:rsidP="000E1FF9">
      <w:pPr>
        <w:pStyle w:val="PL"/>
      </w:pPr>
      <w:r>
        <w:t xml:space="preserve">        of the file location by the MnS consumer and stream-based reporting.</w:t>
      </w:r>
    </w:p>
    <w:p w14:paraId="67A1001A" w14:textId="77777777" w:rsidR="000E1FF9" w:rsidRDefault="000E1FF9" w:rsidP="000E1FF9">
      <w:pPr>
        <w:pStyle w:val="PL"/>
      </w:pPr>
    </w:p>
    <w:p w14:paraId="268DC98D" w14:textId="77777777" w:rsidR="000E1FF9" w:rsidRDefault="000E1FF9" w:rsidP="000E1FF9">
      <w:pPr>
        <w:pStyle w:val="PL"/>
      </w:pPr>
      <w:r>
        <w:t xml:space="preserve">        For file-based reporting, all performance metrics that are produced</w:t>
      </w:r>
    </w:p>
    <w:p w14:paraId="2879F37A" w14:textId="77777777" w:rsidR="000E1FF9" w:rsidRDefault="000E1FF9" w:rsidP="000E1FF9">
      <w:pPr>
        <w:pStyle w:val="PL"/>
      </w:pPr>
      <w:r>
        <w:t xml:space="preserve">        related to a 'PerfMetricJob' instance for a reporting period shall be</w:t>
      </w:r>
    </w:p>
    <w:p w14:paraId="697E4D35" w14:textId="77777777" w:rsidR="000E1FF9" w:rsidRDefault="000E1FF9" w:rsidP="000E1FF9">
      <w:pPr>
        <w:pStyle w:val="PL"/>
      </w:pPr>
      <w:r>
        <w:t xml:space="preserve">        stored in a single reporting file.</w:t>
      </w:r>
    </w:p>
    <w:p w14:paraId="2D64EBCE" w14:textId="77777777" w:rsidR="000E1FF9" w:rsidRDefault="000E1FF9" w:rsidP="000E1FF9">
      <w:pPr>
        <w:pStyle w:val="PL"/>
      </w:pPr>
    </w:p>
    <w:p w14:paraId="13B719DA" w14:textId="77777777" w:rsidR="000E1FF9" w:rsidRDefault="000E1FF9" w:rsidP="000E1FF9">
      <w:pPr>
        <w:pStyle w:val="PL"/>
      </w:pPr>
      <w:r>
        <w:t xml:space="preserve">        When the administrative state is set to 'UNLOCKED' after the creation</w:t>
      </w:r>
    </w:p>
    <w:p w14:paraId="726775C4" w14:textId="77777777" w:rsidR="000E1FF9" w:rsidRDefault="000E1FF9" w:rsidP="000E1FF9">
      <w:pPr>
        <w:pStyle w:val="PL"/>
      </w:pPr>
      <w:r>
        <w:t xml:space="preserve">        of a 'PerfMetricJob' the first granularity period shall start. When</w:t>
      </w:r>
    </w:p>
    <w:p w14:paraId="061DDB8A" w14:textId="77777777" w:rsidR="000E1FF9" w:rsidRDefault="000E1FF9" w:rsidP="000E1FF9">
      <w:pPr>
        <w:pStyle w:val="PL"/>
      </w:pPr>
      <w:r>
        <w:t xml:space="preserve">        the administrative state is set to 'LOCKED' or the operational state</w:t>
      </w:r>
    </w:p>
    <w:p w14:paraId="427BF002" w14:textId="77777777" w:rsidR="000E1FF9" w:rsidRDefault="000E1FF9" w:rsidP="000E1FF9">
      <w:pPr>
        <w:pStyle w:val="PL"/>
      </w:pPr>
      <w:r>
        <w:t xml:space="preserve">        to 'DISABLED', the ongoing reporting period shall be aborted, for</w:t>
      </w:r>
    </w:p>
    <w:p w14:paraId="27B36361" w14:textId="77777777" w:rsidR="000E1FF9" w:rsidRDefault="000E1FF9" w:rsidP="000E1FF9">
      <w:pPr>
        <w:pStyle w:val="PL"/>
      </w:pPr>
      <w:r>
        <w:t xml:space="preserve">        streaming the ongoing granularity period. When the administrative</w:t>
      </w:r>
    </w:p>
    <w:p w14:paraId="27F8543C" w14:textId="77777777" w:rsidR="000E1FF9" w:rsidRDefault="000E1FF9" w:rsidP="000E1FF9">
      <w:pPr>
        <w:pStyle w:val="PL"/>
      </w:pPr>
      <w:r>
        <w:t xml:space="preserve">        state is set back to 'UNLOCKED' or the operational state to 'ENABLED'</w:t>
      </w:r>
    </w:p>
    <w:p w14:paraId="7CC44D06" w14:textId="77777777" w:rsidR="000E1FF9" w:rsidRDefault="000E1FF9" w:rsidP="000E1FF9">
      <w:pPr>
        <w:pStyle w:val="PL"/>
      </w:pPr>
      <w:r>
        <w:t xml:space="preserve">        a new reporting period period shall start, in case of streaming a new</w:t>
      </w:r>
    </w:p>
    <w:p w14:paraId="11CBC71C" w14:textId="77777777" w:rsidR="000E1FF9" w:rsidRDefault="000E1FF9" w:rsidP="000E1FF9">
      <w:pPr>
        <w:pStyle w:val="PL"/>
      </w:pPr>
      <w:r>
        <w:t xml:space="preserve">        granularity period.</w:t>
      </w:r>
    </w:p>
    <w:p w14:paraId="51A22E40" w14:textId="77777777" w:rsidR="000E1FF9" w:rsidRDefault="000E1FF9" w:rsidP="000E1FF9">
      <w:pPr>
        <w:pStyle w:val="PL"/>
      </w:pPr>
    </w:p>
    <w:p w14:paraId="55D5261D" w14:textId="77777777" w:rsidR="000E1FF9" w:rsidRDefault="000E1FF9" w:rsidP="000E1FF9">
      <w:pPr>
        <w:pStyle w:val="PL"/>
      </w:pPr>
      <w:r>
        <w:t xml:space="preserve">        Changes of all other configurable attributes shall take effect only at</w:t>
      </w:r>
    </w:p>
    <w:p w14:paraId="6D2410B5" w14:textId="77777777" w:rsidR="000E1FF9" w:rsidRDefault="000E1FF9" w:rsidP="000E1FF9">
      <w:pPr>
        <w:pStyle w:val="PL"/>
      </w:pPr>
      <w:r>
        <w:t xml:space="preserve">        the beginning of the next reporting period, for streaming at the</w:t>
      </w:r>
    </w:p>
    <w:p w14:paraId="1BA1D85B" w14:textId="77777777" w:rsidR="000E1FF9" w:rsidRDefault="000E1FF9" w:rsidP="000E1FF9">
      <w:pPr>
        <w:pStyle w:val="PL"/>
      </w:pPr>
      <w:r>
        <w:t xml:space="preserve">        beginning of the next granularity period.</w:t>
      </w:r>
    </w:p>
    <w:p w14:paraId="2AF5E46A" w14:textId="77777777" w:rsidR="000E1FF9" w:rsidRDefault="000E1FF9" w:rsidP="000E1FF9">
      <w:pPr>
        <w:pStyle w:val="PL"/>
      </w:pPr>
    </w:p>
    <w:p w14:paraId="364889AE" w14:textId="77777777" w:rsidR="000E1FF9" w:rsidRDefault="000E1FF9" w:rsidP="000E1FF9">
      <w:pPr>
        <w:pStyle w:val="PL"/>
      </w:pPr>
      <w:r>
        <w:t xml:space="preserve">        When the 'PerfMetricJob' is deleted, the ongoing reporting period shall</w:t>
      </w:r>
    </w:p>
    <w:p w14:paraId="17D6A384" w14:textId="77777777" w:rsidR="000E1FF9" w:rsidRDefault="000E1FF9" w:rsidP="000E1FF9">
      <w:pPr>
        <w:pStyle w:val="PL"/>
      </w:pPr>
      <w:r>
        <w:t xml:space="preserve">        be aborted, for streaming the ongoing granularity period.</w:t>
      </w:r>
    </w:p>
    <w:p w14:paraId="204BC77C" w14:textId="77777777" w:rsidR="000E1FF9" w:rsidRDefault="000E1FF9" w:rsidP="000E1FF9">
      <w:pPr>
        <w:pStyle w:val="PL"/>
      </w:pPr>
    </w:p>
    <w:p w14:paraId="1630B34C" w14:textId="77777777" w:rsidR="000E1FF9" w:rsidRDefault="000E1FF9" w:rsidP="000E1FF9">
      <w:pPr>
        <w:pStyle w:val="PL"/>
      </w:pPr>
      <w:r>
        <w:t xml:space="preserve">        A PerfMetricJob creation request shall fail, when the requested</w:t>
      </w:r>
    </w:p>
    <w:p w14:paraId="655B1684" w14:textId="77777777" w:rsidR="000E1FF9" w:rsidRDefault="000E1FF9" w:rsidP="000E1FF9">
      <w:pPr>
        <w:pStyle w:val="PL"/>
      </w:pPr>
      <w:r>
        <w:t xml:space="preserve">        performance metrics, the requested granularity period, the requested</w:t>
      </w:r>
    </w:p>
    <w:p w14:paraId="727BB0B9" w14:textId="77777777" w:rsidR="000E1FF9" w:rsidRDefault="000E1FF9" w:rsidP="000E1FF9">
      <w:pPr>
        <w:pStyle w:val="PL"/>
      </w:pPr>
      <w:r>
        <w:t xml:space="preserve">        repoting method, or the requested combination thereof is not supported</w:t>
      </w:r>
    </w:p>
    <w:p w14:paraId="0E37A332" w14:textId="77777777" w:rsidR="000E1FF9" w:rsidRDefault="000E1FF9" w:rsidP="000E1FF9">
      <w:pPr>
        <w:pStyle w:val="PL"/>
      </w:pPr>
      <w:r>
        <w:t xml:space="preserve">        by the MnS producer.</w:t>
      </w:r>
    </w:p>
    <w:p w14:paraId="077C5D8E" w14:textId="77777777" w:rsidR="000E1FF9" w:rsidRDefault="000E1FF9" w:rsidP="000E1FF9">
      <w:pPr>
        <w:pStyle w:val="PL"/>
      </w:pPr>
    </w:p>
    <w:p w14:paraId="491DC064" w14:textId="77777777" w:rsidR="000E1FF9" w:rsidRDefault="000E1FF9" w:rsidP="000E1FF9">
      <w:pPr>
        <w:pStyle w:val="PL"/>
      </w:pPr>
      <w:r>
        <w:t xml:space="preserve">        Creation and deletion of PerfMetricJob instances by MnS consumers is</w:t>
      </w:r>
    </w:p>
    <w:p w14:paraId="156A91D3" w14:textId="77777777" w:rsidR="000E1FF9" w:rsidRDefault="000E1FF9" w:rsidP="000E1FF9">
      <w:pPr>
        <w:pStyle w:val="PL"/>
      </w:pPr>
      <w:r>
        <w:t xml:space="preserve">        optional; when not supported, PerfMetricJob instances may be created and</w:t>
      </w:r>
    </w:p>
    <w:p w14:paraId="346908CB" w14:textId="77777777" w:rsidR="000E1FF9" w:rsidRDefault="000E1FF9" w:rsidP="000E1FF9">
      <w:pPr>
        <w:pStyle w:val="PL"/>
      </w:pPr>
      <w:r>
        <w:t xml:space="preserve">        deleted by the system or be pre-installed.</w:t>
      </w:r>
      <w:proofErr w:type="gramStart"/>
      <w:r>
        <w:t>";</w:t>
      </w:r>
      <w:proofErr w:type="gramEnd"/>
    </w:p>
    <w:p w14:paraId="3C8335FA" w14:textId="77777777" w:rsidR="000E1FF9" w:rsidRDefault="000E1FF9" w:rsidP="000E1FF9">
      <w:pPr>
        <w:pStyle w:val="PL"/>
      </w:pPr>
    </w:p>
    <w:p w14:paraId="10BA96AF" w14:textId="77777777" w:rsidR="000E1FF9" w:rsidRDefault="000E1FF9" w:rsidP="000E1FF9">
      <w:pPr>
        <w:pStyle w:val="PL"/>
      </w:pPr>
      <w:r>
        <w:t xml:space="preserve">      key </w:t>
      </w:r>
      <w:proofErr w:type="gramStart"/>
      <w:r>
        <w:t>id;</w:t>
      </w:r>
      <w:proofErr w:type="gramEnd"/>
    </w:p>
    <w:p w14:paraId="61336966" w14:textId="77777777" w:rsidR="000E1FF9" w:rsidRDefault="000E1FF9" w:rsidP="000E1FF9">
      <w:pPr>
        <w:pStyle w:val="PL"/>
      </w:pPr>
      <w:r>
        <w:t xml:space="preserve">      uses top3</w:t>
      </w:r>
      <w:proofErr w:type="gramStart"/>
      <w:r>
        <w:t>gpp:Top</w:t>
      </w:r>
      <w:proofErr w:type="gramEnd"/>
      <w:r>
        <w:t>_Grp ;</w:t>
      </w:r>
    </w:p>
    <w:p w14:paraId="0C5F663E" w14:textId="77777777" w:rsidR="000E1FF9" w:rsidRDefault="000E1FF9" w:rsidP="000E1FF9">
      <w:pPr>
        <w:pStyle w:val="PL"/>
      </w:pPr>
      <w:r>
        <w:t xml:space="preserve">      container attributes {</w:t>
      </w:r>
    </w:p>
    <w:p w14:paraId="42E2197D" w14:textId="77777777" w:rsidR="000E1FF9" w:rsidRDefault="000E1FF9" w:rsidP="000E1FF9">
      <w:pPr>
        <w:pStyle w:val="PL"/>
      </w:pPr>
      <w:r>
        <w:t xml:space="preserve">        uses </w:t>
      </w:r>
      <w:proofErr w:type="gramStart"/>
      <w:r>
        <w:t>PerfMetricJobGrp ;</w:t>
      </w:r>
      <w:proofErr w:type="gramEnd"/>
    </w:p>
    <w:p w14:paraId="76F89664" w14:textId="77777777" w:rsidR="000E1FF9" w:rsidRDefault="000E1FF9" w:rsidP="000E1FF9">
      <w:pPr>
        <w:pStyle w:val="PL"/>
      </w:pPr>
      <w:r>
        <w:t xml:space="preserve">      }</w:t>
      </w:r>
    </w:p>
    <w:p w14:paraId="39AE6D32" w14:textId="77777777" w:rsidR="000E1FF9" w:rsidRDefault="000E1FF9" w:rsidP="000E1FF9">
      <w:pPr>
        <w:pStyle w:val="PL"/>
      </w:pPr>
      <w:r>
        <w:t xml:space="preserve">      uses files3</w:t>
      </w:r>
      <w:proofErr w:type="gramStart"/>
      <w:r>
        <w:t>gpp:FilesSubtree</w:t>
      </w:r>
      <w:proofErr w:type="gramEnd"/>
      <w:r>
        <w:t>;</w:t>
      </w:r>
    </w:p>
    <w:p w14:paraId="739FDC2C" w14:textId="77777777" w:rsidR="000E1FF9" w:rsidRDefault="000E1FF9" w:rsidP="000E1FF9">
      <w:pPr>
        <w:pStyle w:val="PL"/>
      </w:pPr>
      <w:r>
        <w:t xml:space="preserve">    }</w:t>
      </w:r>
    </w:p>
    <w:p w14:paraId="56CE68FD" w14:textId="77777777" w:rsidR="000E1FF9" w:rsidRDefault="000E1FF9" w:rsidP="000E1FF9">
      <w:pPr>
        <w:pStyle w:val="PL"/>
      </w:pPr>
    </w:p>
    <w:p w14:paraId="479E860E" w14:textId="77777777" w:rsidR="000E1FF9" w:rsidRDefault="000E1FF9" w:rsidP="000E1FF9">
      <w:pPr>
        <w:pStyle w:val="PL"/>
      </w:pPr>
      <w:r>
        <w:t xml:space="preserve">    list ThresholdMonitor {</w:t>
      </w:r>
    </w:p>
    <w:p w14:paraId="2789A041" w14:textId="77777777" w:rsidR="000E1FF9" w:rsidRDefault="000E1FF9" w:rsidP="000E1FF9">
      <w:pPr>
        <w:pStyle w:val="PL"/>
      </w:pPr>
      <w:r>
        <w:t xml:space="preserve">      key </w:t>
      </w:r>
      <w:proofErr w:type="gramStart"/>
      <w:r>
        <w:t>id;</w:t>
      </w:r>
      <w:proofErr w:type="gramEnd"/>
    </w:p>
    <w:p w14:paraId="65D596EE" w14:textId="77777777" w:rsidR="000E1FF9" w:rsidRDefault="000E1FF9" w:rsidP="000E1FF9">
      <w:pPr>
        <w:pStyle w:val="PL"/>
      </w:pPr>
      <w:r>
        <w:t xml:space="preserve">      description "Represents a threshold monitor for performance metrics.</w:t>
      </w:r>
    </w:p>
    <w:p w14:paraId="4E0C26F0" w14:textId="77777777" w:rsidR="000E1FF9" w:rsidRDefault="000E1FF9" w:rsidP="000E1FF9">
      <w:pPr>
        <w:pStyle w:val="PL"/>
      </w:pPr>
      <w:r>
        <w:t xml:space="preserve">      It can be contained by SubNetwork, ManagedElement, or ManagedFunction.</w:t>
      </w:r>
    </w:p>
    <w:p w14:paraId="433EB667" w14:textId="77777777" w:rsidR="000E1FF9" w:rsidRDefault="000E1FF9" w:rsidP="000E1FF9">
      <w:pPr>
        <w:pStyle w:val="PL"/>
      </w:pPr>
      <w:r>
        <w:t xml:space="preserve">      A threshold </w:t>
      </w:r>
      <w:proofErr w:type="gramStart"/>
      <w:r>
        <w:t>monitor</w:t>
      </w:r>
      <w:proofErr w:type="gramEnd"/>
      <w:r>
        <w:t xml:space="preserve"> checks for threshold crossings of performance metric</w:t>
      </w:r>
    </w:p>
    <w:p w14:paraId="57E878DD" w14:textId="77777777" w:rsidR="000E1FF9" w:rsidRDefault="000E1FF9" w:rsidP="000E1FF9">
      <w:pPr>
        <w:pStyle w:val="PL"/>
      </w:pPr>
      <w:r>
        <w:t xml:space="preserve">      values and generates a notification when that happens.</w:t>
      </w:r>
    </w:p>
    <w:p w14:paraId="0C71A243" w14:textId="77777777" w:rsidR="000E1FF9" w:rsidRDefault="000E1FF9" w:rsidP="000E1FF9">
      <w:pPr>
        <w:pStyle w:val="PL"/>
      </w:pPr>
    </w:p>
    <w:p w14:paraId="7E6A8DFF" w14:textId="7A254BD1" w:rsidR="000E1FF9" w:rsidRDefault="000E1FF9" w:rsidP="000E1FF9">
      <w:pPr>
        <w:pStyle w:val="PL"/>
        <w:rPr>
          <w:ins w:id="26" w:author="scottma"/>
        </w:rPr>
      </w:pPr>
      <w:ins w:id="27" w:author="scottma">
        <w:r>
          <w:t xml:space="preserve">      The ThresholdMonitor </w:t>
        </w:r>
      </w:ins>
      <w:ins w:id="28" w:author="Mark Scott" w:date="2023-03-02T18:45:00Z">
        <w:r w:rsidR="00B41999">
          <w:t>is</w:t>
        </w:r>
      </w:ins>
      <w:ins w:id="29" w:author="scottma">
        <w:r>
          <w:t xml:space="preserve"> used only when NRM based threshold </w:t>
        </w:r>
      </w:ins>
    </w:p>
    <w:p w14:paraId="58D66F8A" w14:textId="77777777" w:rsidR="000E1FF9" w:rsidRDefault="000E1FF9" w:rsidP="000E1FF9">
      <w:pPr>
        <w:pStyle w:val="PL"/>
        <w:rPr>
          <w:ins w:id="30" w:author="scottma"/>
        </w:rPr>
      </w:pPr>
      <w:ins w:id="31" w:author="scottma">
        <w:r>
          <w:t xml:space="preserve">      monitoring is supported.</w:t>
        </w:r>
      </w:ins>
    </w:p>
    <w:p w14:paraId="3581DD5F" w14:textId="77777777" w:rsidR="000E1FF9" w:rsidRDefault="000E1FF9" w:rsidP="000E1FF9">
      <w:pPr>
        <w:pStyle w:val="PL"/>
        <w:rPr>
          <w:ins w:id="32" w:author="scottma"/>
        </w:rPr>
      </w:pPr>
      <w:ins w:id="33" w:author="scottma">
        <w:r>
          <w:t xml:space="preserve">      </w:t>
        </w:r>
      </w:ins>
    </w:p>
    <w:p w14:paraId="52164FFD" w14:textId="77777777" w:rsidR="000E1FF9" w:rsidRDefault="000E1FF9" w:rsidP="000E1FF9">
      <w:pPr>
        <w:pStyle w:val="PL"/>
      </w:pPr>
      <w:r>
        <w:t xml:space="preserve">      To activate threshold monitoring, a MnS consumer needs to create a</w:t>
      </w:r>
    </w:p>
    <w:p w14:paraId="3D078BE1" w14:textId="77777777" w:rsidR="000E1FF9" w:rsidRDefault="000E1FF9" w:rsidP="000E1FF9">
      <w:pPr>
        <w:pStyle w:val="PL"/>
      </w:pPr>
      <w:r>
        <w:t xml:space="preserve">      ThresholdMonitor instance on the MnS producer. For ultimate deactivation</w:t>
      </w:r>
    </w:p>
    <w:p w14:paraId="658E10F3" w14:textId="77777777" w:rsidR="000E1FF9" w:rsidRDefault="000E1FF9" w:rsidP="000E1FF9">
      <w:pPr>
        <w:pStyle w:val="PL"/>
      </w:pPr>
      <w:r>
        <w:t xml:space="preserve">      of threshold monitoring, the MnS consumer should delete the monitor to</w:t>
      </w:r>
    </w:p>
    <w:p w14:paraId="162D2ECB" w14:textId="77777777" w:rsidR="000E1FF9" w:rsidRDefault="000E1FF9" w:rsidP="000E1FF9">
      <w:pPr>
        <w:pStyle w:val="PL"/>
      </w:pPr>
      <w:r>
        <w:t xml:space="preserve">      free up resources on the MnS producer.</w:t>
      </w:r>
    </w:p>
    <w:p w14:paraId="5E68E687" w14:textId="77777777" w:rsidR="000E1FF9" w:rsidRDefault="000E1FF9" w:rsidP="000E1FF9">
      <w:pPr>
        <w:pStyle w:val="PL"/>
      </w:pPr>
    </w:p>
    <w:p w14:paraId="7960BF80" w14:textId="77777777" w:rsidR="000E1FF9" w:rsidRDefault="000E1FF9" w:rsidP="000E1FF9">
      <w:pPr>
        <w:pStyle w:val="PL"/>
      </w:pPr>
      <w:r>
        <w:t xml:space="preserve">      For temporary suspension of threshold monitoring, the MnS consumer can</w:t>
      </w:r>
    </w:p>
    <w:p w14:paraId="0F9F9860" w14:textId="77777777" w:rsidR="000E1FF9" w:rsidRDefault="000E1FF9" w:rsidP="000E1FF9">
      <w:pPr>
        <w:pStyle w:val="PL"/>
      </w:pPr>
      <w:r>
        <w:t xml:space="preserve">      manipulate the value of the administrative state attribute. The MnS</w:t>
      </w:r>
    </w:p>
    <w:p w14:paraId="78A54C8D" w14:textId="77777777" w:rsidR="000E1FF9" w:rsidRDefault="000E1FF9" w:rsidP="000E1FF9">
      <w:pPr>
        <w:pStyle w:val="PL"/>
      </w:pPr>
      <w:r>
        <w:t xml:space="preserve">      producer may disable threshold monitoring as well, for example in</w:t>
      </w:r>
    </w:p>
    <w:p w14:paraId="7876A778" w14:textId="77777777" w:rsidR="000E1FF9" w:rsidRDefault="000E1FF9" w:rsidP="000E1FF9">
      <w:pPr>
        <w:pStyle w:val="PL"/>
      </w:pPr>
      <w:r>
        <w:t xml:space="preserve">      overload situations. This situation is indicated by the MnS producer with</w:t>
      </w:r>
    </w:p>
    <w:p w14:paraId="7B03964F" w14:textId="77777777" w:rsidR="000E1FF9" w:rsidRDefault="000E1FF9" w:rsidP="000E1FF9">
      <w:pPr>
        <w:pStyle w:val="PL"/>
      </w:pPr>
      <w:r>
        <w:t xml:space="preserve">      setting the operational state attribute to disabled. When monitoring is</w:t>
      </w:r>
    </w:p>
    <w:p w14:paraId="53AA4E4F" w14:textId="77777777" w:rsidR="000E1FF9" w:rsidRDefault="000E1FF9" w:rsidP="000E1FF9">
      <w:pPr>
        <w:pStyle w:val="PL"/>
      </w:pPr>
      <w:r>
        <w:t xml:space="preserve">      resumed the operational state is set again to enabled.</w:t>
      </w:r>
    </w:p>
    <w:p w14:paraId="478AFF0C" w14:textId="77777777" w:rsidR="000E1FF9" w:rsidRDefault="000E1FF9" w:rsidP="000E1FF9">
      <w:pPr>
        <w:pStyle w:val="PL"/>
      </w:pPr>
    </w:p>
    <w:p w14:paraId="3A673ABD" w14:textId="77777777" w:rsidR="000E1FF9" w:rsidRDefault="000E1FF9" w:rsidP="000E1FF9">
      <w:pPr>
        <w:pStyle w:val="PL"/>
      </w:pPr>
      <w:r>
        <w:t xml:space="preserve">      All object instances below and including the instance containing the</w:t>
      </w:r>
    </w:p>
    <w:p w14:paraId="25453429" w14:textId="77777777" w:rsidR="000E1FF9" w:rsidRDefault="000E1FF9" w:rsidP="000E1FF9">
      <w:pPr>
        <w:pStyle w:val="PL"/>
      </w:pPr>
      <w:r>
        <w:t xml:space="preserve">      ThresholdMonitor (base object instance) are scoped for performance</w:t>
      </w:r>
    </w:p>
    <w:p w14:paraId="6AEED804" w14:textId="77777777" w:rsidR="000E1FF9" w:rsidRDefault="000E1FF9" w:rsidP="000E1FF9">
      <w:pPr>
        <w:pStyle w:val="PL"/>
      </w:pPr>
      <w:r>
        <w:t xml:space="preserve">      metric production. Performance metrics are monitored only on those</w:t>
      </w:r>
    </w:p>
    <w:p w14:paraId="67E20A76" w14:textId="77777777" w:rsidR="000E1FF9" w:rsidRDefault="000E1FF9" w:rsidP="000E1FF9">
      <w:pPr>
        <w:pStyle w:val="PL"/>
      </w:pPr>
      <w:r>
        <w:t xml:space="preserve">      object instances whose object class matches the object class associated</w:t>
      </w:r>
    </w:p>
    <w:p w14:paraId="65B83831" w14:textId="77777777" w:rsidR="000E1FF9" w:rsidRDefault="000E1FF9" w:rsidP="000E1FF9">
      <w:pPr>
        <w:pStyle w:val="PL"/>
      </w:pPr>
      <w:r>
        <w:t xml:space="preserve">      to the performance metrics to be monitored.</w:t>
      </w:r>
    </w:p>
    <w:p w14:paraId="67509C25" w14:textId="77777777" w:rsidR="000E1FF9" w:rsidRDefault="000E1FF9" w:rsidP="000E1FF9">
      <w:pPr>
        <w:pStyle w:val="PL"/>
      </w:pPr>
    </w:p>
    <w:p w14:paraId="1A832A4F" w14:textId="77777777" w:rsidR="000E1FF9" w:rsidRDefault="000E1FF9" w:rsidP="000E1FF9">
      <w:pPr>
        <w:pStyle w:val="PL"/>
      </w:pPr>
      <w:r>
        <w:t xml:space="preserve">      The optional attributes objectInstances and rootObjectInstances allow to</w:t>
      </w:r>
    </w:p>
    <w:p w14:paraId="34FADDA2" w14:textId="77777777" w:rsidR="000E1FF9" w:rsidRDefault="000E1FF9" w:rsidP="000E1FF9">
      <w:pPr>
        <w:pStyle w:val="PL"/>
      </w:pPr>
      <w:r>
        <w:t xml:space="preserve">      restrict the scope. When the attribute objectInstances is present, only</w:t>
      </w:r>
    </w:p>
    <w:p w14:paraId="17156DE4" w14:textId="77777777" w:rsidR="000E1FF9" w:rsidRDefault="000E1FF9" w:rsidP="000E1FF9">
      <w:pPr>
        <w:pStyle w:val="PL"/>
      </w:pPr>
      <w:r>
        <w:t xml:space="preserve">      the object instances identified by this attribute are scoped. When the</w:t>
      </w:r>
    </w:p>
    <w:p w14:paraId="2C2575BB" w14:textId="77777777" w:rsidR="000E1FF9" w:rsidRDefault="000E1FF9" w:rsidP="000E1FF9">
      <w:pPr>
        <w:pStyle w:val="PL"/>
      </w:pPr>
      <w:r>
        <w:t xml:space="preserve">      attribute rootObjectInstances is present, then the subtrees whose root</w:t>
      </w:r>
    </w:p>
    <w:p w14:paraId="34225FBA" w14:textId="77777777" w:rsidR="000E1FF9" w:rsidRDefault="000E1FF9" w:rsidP="000E1FF9">
      <w:pPr>
        <w:pStyle w:val="PL"/>
      </w:pPr>
      <w:r>
        <w:t xml:space="preserve">      objects are identified by this attribute are scoped. Both attributes may</w:t>
      </w:r>
    </w:p>
    <w:p w14:paraId="25BF1F6A" w14:textId="77777777" w:rsidR="000E1FF9" w:rsidRDefault="000E1FF9" w:rsidP="000E1FF9">
      <w:pPr>
        <w:pStyle w:val="PL"/>
      </w:pPr>
      <w:r>
        <w:t xml:space="preserve">      be present at the same time meaning the total scope is equal to the sum</w:t>
      </w:r>
    </w:p>
    <w:p w14:paraId="3024EBDE" w14:textId="77777777" w:rsidR="000E1FF9" w:rsidRDefault="000E1FF9" w:rsidP="000E1FF9">
      <w:pPr>
        <w:pStyle w:val="PL"/>
      </w:pPr>
      <w:r>
        <w:t xml:space="preserve">      of both scopes. Object instances may be scoped by both the objectInstances</w:t>
      </w:r>
    </w:p>
    <w:p w14:paraId="13796CA2" w14:textId="77777777" w:rsidR="000E1FF9" w:rsidRDefault="000E1FF9" w:rsidP="000E1FF9">
      <w:pPr>
        <w:pStyle w:val="PL"/>
      </w:pPr>
      <w:r>
        <w:t xml:space="preserve">      and rootObjectInstances attributes. This shall not be considered as an</w:t>
      </w:r>
    </w:p>
    <w:p w14:paraId="3449332E" w14:textId="77777777" w:rsidR="000E1FF9" w:rsidRDefault="000E1FF9" w:rsidP="000E1FF9">
      <w:pPr>
        <w:pStyle w:val="PL"/>
      </w:pPr>
      <w:r>
        <w:t xml:space="preserve">      error by the MnS producer.</w:t>
      </w:r>
    </w:p>
    <w:p w14:paraId="773D4B9E" w14:textId="77777777" w:rsidR="000E1FF9" w:rsidRDefault="000E1FF9" w:rsidP="000E1FF9">
      <w:pPr>
        <w:pStyle w:val="PL"/>
      </w:pPr>
    </w:p>
    <w:p w14:paraId="058AD96C" w14:textId="77777777" w:rsidR="000E1FF9" w:rsidRDefault="000E1FF9" w:rsidP="000E1FF9">
      <w:pPr>
        <w:pStyle w:val="PL"/>
      </w:pPr>
      <w:r>
        <w:t xml:space="preserve">      Multiple thresholds can be defined for multiple performance metric sets</w:t>
      </w:r>
    </w:p>
    <w:p w14:paraId="3AC3C2CD" w14:textId="77777777" w:rsidR="000E1FF9" w:rsidRDefault="000E1FF9" w:rsidP="000E1FF9">
      <w:pPr>
        <w:pStyle w:val="PL"/>
      </w:pPr>
      <w:r>
        <w:t xml:space="preserve">      in a single monitor using thresholdInfoList. The attribute</w:t>
      </w:r>
    </w:p>
    <w:p w14:paraId="0314FFA7" w14:textId="77777777" w:rsidR="000E1FF9" w:rsidRDefault="000E1FF9" w:rsidP="000E1FF9">
      <w:pPr>
        <w:pStyle w:val="PL"/>
      </w:pPr>
      <w:r>
        <w:t xml:space="preserve">      monitorGranularityPeriod defines the granularity period to be applied.</w:t>
      </w:r>
    </w:p>
    <w:p w14:paraId="0718F449" w14:textId="77777777" w:rsidR="00E21F11" w:rsidRDefault="000E1FF9" w:rsidP="000E1FF9">
      <w:pPr>
        <w:pStyle w:val="PL"/>
        <w:rPr>
          <w:ins w:id="34" w:author="Mark Scott" w:date="2023-03-02T18:46:00Z"/>
        </w:rPr>
      </w:pPr>
      <w:ins w:id="35" w:author="scottma">
        <w:r>
          <w:t xml:space="preserve">      The value is a </w:t>
        </w:r>
      </w:ins>
      <w:ins w:id="36" w:author="Mark Scott" w:date="2023-03-02T18:45:00Z">
        <w:r w:rsidR="00B41999">
          <w:t xml:space="preserve">multiple of a </w:t>
        </w:r>
      </w:ins>
      <w:ins w:id="37" w:author="scottma">
        <w:r>
          <w:t xml:space="preserve">supported </w:t>
        </w:r>
      </w:ins>
      <w:ins w:id="38" w:author="Mark Scott" w:date="2023-03-02T18:45:00Z">
        <w:r w:rsidR="00B41999">
          <w:t xml:space="preserve">granularity period </w:t>
        </w:r>
      </w:ins>
      <w:ins w:id="39" w:author="scottma">
        <w:r>
          <w:t xml:space="preserve">for the </w:t>
        </w:r>
      </w:ins>
    </w:p>
    <w:p w14:paraId="57A06097" w14:textId="21738B4D" w:rsidR="000E1FF9" w:rsidRDefault="00E21F11" w:rsidP="000E1FF9">
      <w:pPr>
        <w:pStyle w:val="PL"/>
        <w:rPr>
          <w:ins w:id="40" w:author="scottma"/>
        </w:rPr>
      </w:pPr>
      <w:ins w:id="41" w:author="Mark Scott" w:date="2023-03-02T18:46:00Z">
        <w:r>
          <w:t xml:space="preserve">      </w:t>
        </w:r>
      </w:ins>
      <w:ins w:id="42" w:author="scottma">
        <w:r w:rsidR="000E1FF9">
          <w:t>measurements being</w:t>
        </w:r>
        <w:del w:id="43" w:author="Mark Scott" w:date="2023-03-02T18:45:00Z">
          <w:r w:rsidR="000E1FF9" w:rsidDel="00B41999">
            <w:delText xml:space="preserve"> </w:delText>
          </w:r>
        </w:del>
        <w:r w:rsidR="000E1FF9">
          <w:t xml:space="preserve">monitored.  </w:t>
        </w:r>
      </w:ins>
    </w:p>
    <w:p w14:paraId="0FC41DE7" w14:textId="77777777" w:rsidR="000E1FF9" w:rsidRDefault="000E1FF9" w:rsidP="000E1FF9">
      <w:pPr>
        <w:pStyle w:val="PL"/>
      </w:pPr>
    </w:p>
    <w:p w14:paraId="71BBD6F2" w14:textId="77777777" w:rsidR="000E1FF9" w:rsidRDefault="000E1FF9" w:rsidP="000E1FF9">
      <w:pPr>
        <w:pStyle w:val="PL"/>
      </w:pPr>
      <w:r>
        <w:t xml:space="preserve">      Each threshold is identified with a number (key) called thresholdLevel.</w:t>
      </w:r>
    </w:p>
    <w:p w14:paraId="4E31EC50" w14:textId="77777777" w:rsidR="000E1FF9" w:rsidRDefault="000E1FF9" w:rsidP="000E1FF9">
      <w:pPr>
        <w:pStyle w:val="PL"/>
      </w:pPr>
      <w:r>
        <w:t xml:space="preserve">      A threshold is defined using the attributes </w:t>
      </w:r>
      <w:proofErr w:type="gramStart"/>
      <w:r>
        <w:t>thresholdValue ,</w:t>
      </w:r>
      <w:proofErr w:type="gramEnd"/>
    </w:p>
    <w:p w14:paraId="6C439034" w14:textId="77777777" w:rsidR="000E1FF9" w:rsidRDefault="000E1FF9" w:rsidP="000E1FF9">
      <w:pPr>
        <w:pStyle w:val="PL"/>
      </w:pPr>
      <w:r>
        <w:t xml:space="preserve">      thresholdDirection and hysteresis.</w:t>
      </w:r>
    </w:p>
    <w:p w14:paraId="76FFFE3E" w14:textId="77777777" w:rsidR="000E1FF9" w:rsidRDefault="000E1FF9" w:rsidP="000E1FF9">
      <w:pPr>
        <w:pStyle w:val="PL"/>
      </w:pPr>
    </w:p>
    <w:p w14:paraId="55C98B54" w14:textId="77777777" w:rsidR="000E1FF9" w:rsidRDefault="000E1FF9" w:rsidP="000E1FF9">
      <w:pPr>
        <w:pStyle w:val="PL"/>
      </w:pPr>
      <w:r>
        <w:t xml:space="preserve">      When hysteresis is absent or carries no information, a threshold is</w:t>
      </w:r>
    </w:p>
    <w:p w14:paraId="2FF30AA1" w14:textId="77777777" w:rsidR="000E1FF9" w:rsidRDefault="000E1FF9" w:rsidP="000E1FF9">
      <w:pPr>
        <w:pStyle w:val="PL"/>
      </w:pPr>
      <w:r>
        <w:t xml:space="preserve">      triggered when the thresholdValue is reached or crossed. When hysteresis</w:t>
      </w:r>
    </w:p>
    <w:p w14:paraId="19EB98A9" w14:textId="77777777" w:rsidR="000E1FF9" w:rsidRDefault="000E1FF9" w:rsidP="000E1FF9">
      <w:pPr>
        <w:pStyle w:val="PL"/>
      </w:pPr>
      <w:r>
        <w:t xml:space="preserve">      is present, two threshold values are specified for the threshold as</w:t>
      </w:r>
    </w:p>
    <w:p w14:paraId="7E4C3A85" w14:textId="77777777" w:rsidR="000E1FF9" w:rsidRDefault="000E1FF9" w:rsidP="000E1FF9">
      <w:pPr>
        <w:pStyle w:val="PL"/>
      </w:pPr>
      <w:r>
        <w:t xml:space="preserve">      follows: A high treshold value equal to the threshold value plus the</w:t>
      </w:r>
    </w:p>
    <w:p w14:paraId="4D6E0A2F" w14:textId="77777777" w:rsidR="000E1FF9" w:rsidRDefault="000E1FF9" w:rsidP="000E1FF9">
      <w:pPr>
        <w:pStyle w:val="PL"/>
      </w:pPr>
      <w:r>
        <w:t xml:space="preserve">      hysteresis value, and a low threshold value equal to the threshold value</w:t>
      </w:r>
    </w:p>
    <w:p w14:paraId="11898F4F" w14:textId="77777777" w:rsidR="000E1FF9" w:rsidRDefault="000E1FF9" w:rsidP="000E1FF9">
      <w:pPr>
        <w:pStyle w:val="PL"/>
      </w:pPr>
      <w:r>
        <w:t xml:space="preserve">      minus the hysteresis value. When the monitored performance metric</w:t>
      </w:r>
    </w:p>
    <w:p w14:paraId="654B8231" w14:textId="77777777" w:rsidR="000E1FF9" w:rsidRDefault="000E1FF9" w:rsidP="000E1FF9">
      <w:pPr>
        <w:pStyle w:val="PL"/>
      </w:pPr>
      <w:r>
        <w:t xml:space="preserve">      increases, the threshold is triggered when the high threshold value is</w:t>
      </w:r>
    </w:p>
    <w:p w14:paraId="1CCE905B" w14:textId="77777777" w:rsidR="000E1FF9" w:rsidRDefault="000E1FF9" w:rsidP="000E1FF9">
      <w:pPr>
        <w:pStyle w:val="PL"/>
      </w:pPr>
      <w:r>
        <w:t xml:space="preserve">      reached or crossed. When the monitored performance metric decreases, the</w:t>
      </w:r>
    </w:p>
    <w:p w14:paraId="3B84C4E2" w14:textId="77777777" w:rsidR="000E1FF9" w:rsidRDefault="000E1FF9" w:rsidP="000E1FF9">
      <w:pPr>
        <w:pStyle w:val="PL"/>
      </w:pPr>
      <w:r>
        <w:t xml:space="preserve">      threshold is triggered when the low threshold value is reached or crossed.</w:t>
      </w:r>
    </w:p>
    <w:p w14:paraId="6F81D310" w14:textId="77777777" w:rsidR="000E1FF9" w:rsidRDefault="000E1FF9" w:rsidP="000E1FF9">
      <w:pPr>
        <w:pStyle w:val="PL"/>
      </w:pPr>
      <w:r>
        <w:t xml:space="preserve">      The hsyteresis ensures that the performance metric value can oscillate</w:t>
      </w:r>
    </w:p>
    <w:p w14:paraId="628AF928" w14:textId="77777777" w:rsidR="000E1FF9" w:rsidRDefault="000E1FF9" w:rsidP="000E1FF9">
      <w:pPr>
        <w:pStyle w:val="PL"/>
      </w:pPr>
      <w:r>
        <w:t xml:space="preserve">      around a comparison value without triggering each time the threshold when</w:t>
      </w:r>
    </w:p>
    <w:p w14:paraId="0885668D" w14:textId="77777777" w:rsidR="000E1FF9" w:rsidRDefault="000E1FF9" w:rsidP="000E1FF9">
      <w:pPr>
        <w:pStyle w:val="PL"/>
      </w:pPr>
      <w:r>
        <w:t xml:space="preserve">      the threshold value is crossed.</w:t>
      </w:r>
    </w:p>
    <w:p w14:paraId="00BBDBBC" w14:textId="77777777" w:rsidR="000E1FF9" w:rsidRDefault="000E1FF9" w:rsidP="000E1FF9">
      <w:pPr>
        <w:pStyle w:val="PL"/>
      </w:pPr>
    </w:p>
    <w:p w14:paraId="41E96ABA" w14:textId="77777777" w:rsidR="000E1FF9" w:rsidRDefault="000E1FF9" w:rsidP="000E1FF9">
      <w:pPr>
        <w:pStyle w:val="PL"/>
      </w:pPr>
      <w:r>
        <w:t xml:space="preserve">      Using the thresholdDirection attribute a threshold can be configured in</w:t>
      </w:r>
    </w:p>
    <w:p w14:paraId="32B03A96" w14:textId="77777777" w:rsidR="000E1FF9" w:rsidRDefault="000E1FF9" w:rsidP="000E1FF9">
      <w:pPr>
        <w:pStyle w:val="PL"/>
      </w:pPr>
      <w:r>
        <w:t xml:space="preserve">      such a manner that it is triggered only when the monitored performance</w:t>
      </w:r>
    </w:p>
    <w:p w14:paraId="2DC469B4" w14:textId="77777777" w:rsidR="000E1FF9" w:rsidRDefault="000E1FF9" w:rsidP="000E1FF9">
      <w:pPr>
        <w:pStyle w:val="PL"/>
      </w:pPr>
      <w:r>
        <w:t xml:space="preserve">      metric is going up or down upon reaching or crossing the threshold.</w:t>
      </w:r>
    </w:p>
    <w:p w14:paraId="6317F6BB" w14:textId="77777777" w:rsidR="000E1FF9" w:rsidRDefault="000E1FF9" w:rsidP="000E1FF9">
      <w:pPr>
        <w:pStyle w:val="PL"/>
      </w:pPr>
    </w:p>
    <w:p w14:paraId="296143B2" w14:textId="77777777" w:rsidR="000E1FF9" w:rsidRDefault="000E1FF9" w:rsidP="000E1FF9">
      <w:pPr>
        <w:pStyle w:val="PL"/>
      </w:pPr>
      <w:r>
        <w:t xml:space="preserve">      A ThresholdMonitor creation request shall be </w:t>
      </w:r>
      <w:proofErr w:type="gramStart"/>
      <w:r>
        <w:t>rejected, if</w:t>
      </w:r>
      <w:proofErr w:type="gramEnd"/>
      <w:r>
        <w:t xml:space="preserve"> the performance</w:t>
      </w:r>
    </w:p>
    <w:p w14:paraId="136EBC63" w14:textId="77777777" w:rsidR="000E1FF9" w:rsidRDefault="000E1FF9" w:rsidP="000E1FF9">
      <w:pPr>
        <w:pStyle w:val="PL"/>
      </w:pPr>
      <w:r>
        <w:t xml:space="preserve">      metrics requested to be monitored, the requested granularity period, or</w:t>
      </w:r>
    </w:p>
    <w:p w14:paraId="1A3DE8B3" w14:textId="77777777" w:rsidR="000E1FF9" w:rsidRDefault="000E1FF9" w:rsidP="000E1FF9">
      <w:pPr>
        <w:pStyle w:val="PL"/>
      </w:pPr>
      <w:r>
        <w:t xml:space="preserve">      the requested combination thereof is not supported by the MnS producer.</w:t>
      </w:r>
    </w:p>
    <w:p w14:paraId="5414E07C" w14:textId="77777777" w:rsidR="000E1FF9" w:rsidRDefault="000E1FF9" w:rsidP="000E1FF9">
      <w:pPr>
        <w:pStyle w:val="PL"/>
      </w:pPr>
      <w:r>
        <w:t xml:space="preserve">      A creation request may </w:t>
      </w:r>
      <w:proofErr w:type="gramStart"/>
      <w:r>
        <w:t>fail, when</w:t>
      </w:r>
      <w:proofErr w:type="gramEnd"/>
      <w:r>
        <w:t xml:space="preserve"> the performance metrics requested to be</w:t>
      </w:r>
    </w:p>
    <w:p w14:paraId="3FF4DD7F" w14:textId="77777777" w:rsidR="000E1FF9" w:rsidRDefault="000E1FF9" w:rsidP="000E1FF9">
      <w:pPr>
        <w:pStyle w:val="PL"/>
      </w:pPr>
      <w:r>
        <w:t xml:space="preserve">      monitored are not produced by a PerfMetricJob.</w:t>
      </w:r>
    </w:p>
    <w:p w14:paraId="2FE232EB" w14:textId="77777777" w:rsidR="000E1FF9" w:rsidRDefault="000E1FF9" w:rsidP="000E1FF9">
      <w:pPr>
        <w:pStyle w:val="PL"/>
      </w:pPr>
    </w:p>
    <w:p w14:paraId="13C83CC9" w14:textId="77777777" w:rsidR="000E1FF9" w:rsidRDefault="000E1FF9" w:rsidP="000E1FF9">
      <w:pPr>
        <w:pStyle w:val="PL"/>
      </w:pPr>
      <w:r>
        <w:t xml:space="preserve">      Creation and deletion of ThresholdMonitor instances by MnS consumers is</w:t>
      </w:r>
    </w:p>
    <w:p w14:paraId="03D0B594" w14:textId="77777777" w:rsidR="000E1FF9" w:rsidRDefault="000E1FF9" w:rsidP="000E1FF9">
      <w:pPr>
        <w:pStyle w:val="PL"/>
      </w:pPr>
      <w:r>
        <w:t xml:space="preserve">      optional; when not supported, ThresholdMonitor instances may be created</w:t>
      </w:r>
    </w:p>
    <w:p w14:paraId="78D297F9" w14:textId="77777777" w:rsidR="000E1FF9" w:rsidRDefault="000E1FF9" w:rsidP="000E1FF9">
      <w:pPr>
        <w:pStyle w:val="PL"/>
      </w:pPr>
      <w:r>
        <w:t xml:space="preserve">      and deleted by the system or be pre-installed.</w:t>
      </w:r>
      <w:proofErr w:type="gramStart"/>
      <w:r>
        <w:t>";</w:t>
      </w:r>
      <w:proofErr w:type="gramEnd"/>
    </w:p>
    <w:p w14:paraId="421D27EA" w14:textId="77777777" w:rsidR="000E1FF9" w:rsidRDefault="000E1FF9" w:rsidP="000E1FF9">
      <w:pPr>
        <w:pStyle w:val="PL"/>
      </w:pPr>
    </w:p>
    <w:p w14:paraId="73910A9B" w14:textId="77777777" w:rsidR="000E1FF9" w:rsidRDefault="000E1FF9" w:rsidP="000E1FF9">
      <w:pPr>
        <w:pStyle w:val="PL"/>
      </w:pPr>
    </w:p>
    <w:p w14:paraId="1E50CAE8" w14:textId="77777777" w:rsidR="000E1FF9" w:rsidRDefault="000E1FF9" w:rsidP="000E1FF9">
      <w:pPr>
        <w:pStyle w:val="PL"/>
      </w:pPr>
      <w:r>
        <w:t xml:space="preserve">      uses top3</w:t>
      </w:r>
      <w:proofErr w:type="gramStart"/>
      <w:r>
        <w:t>gpp:Top</w:t>
      </w:r>
      <w:proofErr w:type="gramEnd"/>
      <w:r>
        <w:t>_Grp ;</w:t>
      </w:r>
    </w:p>
    <w:p w14:paraId="1C84DDA8" w14:textId="77777777" w:rsidR="000E1FF9" w:rsidRDefault="000E1FF9" w:rsidP="000E1FF9">
      <w:pPr>
        <w:pStyle w:val="PL"/>
      </w:pPr>
      <w:r>
        <w:t xml:space="preserve">      container attributes {</w:t>
      </w:r>
    </w:p>
    <w:p w14:paraId="3038326D" w14:textId="77777777" w:rsidR="000E1FF9" w:rsidRDefault="000E1FF9" w:rsidP="000E1FF9">
      <w:pPr>
        <w:pStyle w:val="PL"/>
      </w:pPr>
      <w:r>
        <w:t xml:space="preserve">        uses </w:t>
      </w:r>
      <w:proofErr w:type="gramStart"/>
      <w:r>
        <w:t>ThresholdMonitorGrp ;</w:t>
      </w:r>
      <w:proofErr w:type="gramEnd"/>
    </w:p>
    <w:p w14:paraId="76F34281" w14:textId="77777777" w:rsidR="000E1FF9" w:rsidRDefault="000E1FF9" w:rsidP="000E1FF9">
      <w:pPr>
        <w:pStyle w:val="PL"/>
      </w:pPr>
      <w:r>
        <w:t xml:space="preserve">      }</w:t>
      </w:r>
    </w:p>
    <w:p w14:paraId="6D4B56EE" w14:textId="77777777" w:rsidR="000E1FF9" w:rsidRDefault="000E1FF9" w:rsidP="000E1FF9">
      <w:pPr>
        <w:pStyle w:val="PL"/>
      </w:pPr>
      <w:r>
        <w:t xml:space="preserve">    }</w:t>
      </w:r>
    </w:p>
    <w:p w14:paraId="7E52E344" w14:textId="77777777" w:rsidR="000E1FF9" w:rsidRDefault="000E1FF9" w:rsidP="000E1FF9">
      <w:pPr>
        <w:pStyle w:val="PL"/>
      </w:pPr>
      <w:r>
        <w:t xml:space="preserve">  }</w:t>
      </w:r>
    </w:p>
    <w:p w14:paraId="4CE59CD1" w14:textId="77777777" w:rsidR="000E1FF9" w:rsidRDefault="000E1FF9" w:rsidP="000E1FF9">
      <w:pPr>
        <w:pStyle w:val="PL"/>
        <w:rPr>
          <w:ins w:id="44" w:author="scottma"/>
        </w:rPr>
      </w:pPr>
      <w:ins w:id="45" w:author="scottma">
        <w:r>
          <w:t>}</w:t>
        </w:r>
      </w:ins>
    </w:p>
    <w:p w14:paraId="1FBDD42C" w14:textId="77777777" w:rsidR="000E1FF9" w:rsidRDefault="000E1FF9" w:rsidP="000E1FF9">
      <w:pPr>
        <w:pStyle w:val="PL"/>
        <w:rPr>
          <w:del w:id="46" w:author="scottma"/>
        </w:rPr>
      </w:pPr>
      <w:del w:id="47" w:author="scottma">
        <w:r>
          <w:delText>}</w:delText>
        </w:r>
      </w:del>
    </w:p>
    <w:p w14:paraId="0C36CF04" w14:textId="166BA52D" w:rsidR="000E1FF9" w:rsidRPr="000E1FF9" w:rsidRDefault="000E1FF9" w:rsidP="000E1FF9">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151C6B09" w14:textId="77777777" w:rsidR="00772149" w:rsidRDefault="00772149" w:rsidP="00311C4A"/>
    <w:sectPr w:rsidR="00772149">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53724" w14:textId="77777777" w:rsidR="008C2144" w:rsidRDefault="008C2144">
      <w:pPr>
        <w:spacing w:after="0"/>
      </w:pPr>
      <w:r>
        <w:separator/>
      </w:r>
    </w:p>
  </w:endnote>
  <w:endnote w:type="continuationSeparator" w:id="0">
    <w:p w14:paraId="3AEC1934" w14:textId="77777777" w:rsidR="008C2144" w:rsidRDefault="008C21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4EDF6" w14:textId="77777777" w:rsidR="00E63009" w:rsidRDefault="00E630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B2FDF" w14:textId="77777777" w:rsidR="007E6328" w:rsidRDefault="00473B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E9529" w14:textId="77777777" w:rsidR="008C2144" w:rsidRDefault="008C2144">
      <w:pPr>
        <w:spacing w:after="0"/>
      </w:pPr>
      <w:r>
        <w:separator/>
      </w:r>
    </w:p>
  </w:footnote>
  <w:footnote w:type="continuationSeparator" w:id="0">
    <w:p w14:paraId="130BC5BE" w14:textId="77777777" w:rsidR="008C2144" w:rsidRDefault="008C21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1A9CC" w14:textId="03113809" w:rsidR="007E6328" w:rsidRDefault="00473BAD">
    <w:pPr>
      <w:pStyle w:val="Header"/>
      <w:framePr w:wrap="auto" w:vAnchor="text" w:hAnchor="margin" w:xAlign="right" w:y="1"/>
      <w:widowControl/>
    </w:pPr>
    <w:r>
      <w:fldChar w:fldCharType="begin"/>
    </w:r>
    <w:r>
      <w:instrText xml:space="preserve"> STYLEREF ZA </w:instrText>
    </w:r>
    <w:r>
      <w:fldChar w:fldCharType="separate"/>
    </w:r>
    <w:r>
      <w:rPr>
        <w:b w:val="0"/>
        <w:bCs/>
        <w:noProof/>
        <w:lang w:val="en-US"/>
      </w:rPr>
      <w:t>Error! No text of specified style in document.</w:t>
    </w:r>
    <w:r>
      <w:fldChar w:fldCharType="end"/>
    </w:r>
  </w:p>
  <w:p w14:paraId="53CBDF7C" w14:textId="77777777" w:rsidR="007E6328" w:rsidRDefault="00473BAD">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4F4972EF" w14:textId="4C292BE7" w:rsidR="007E6328" w:rsidRDefault="00473BAD">
    <w:pPr>
      <w:pStyle w:val="Header"/>
      <w:framePr w:wrap="auto" w:vAnchor="text" w:hAnchor="margin" w:y="1"/>
      <w:widowControl/>
    </w:pPr>
    <w:r>
      <w:fldChar w:fldCharType="begin"/>
    </w:r>
    <w:r>
      <w:instrText xml:space="preserve"> STYLEREF ZGSM </w:instrText>
    </w:r>
    <w:r>
      <w:fldChar w:fldCharType="separate"/>
    </w:r>
    <w:r>
      <w:rPr>
        <w:b w:val="0"/>
        <w:bCs/>
        <w:noProof/>
        <w:lang w:val="en-US"/>
      </w:rPr>
      <w:t>Error! No text of specified style in document.</w:t>
    </w:r>
    <w:r>
      <w:fldChar w:fldCharType="end"/>
    </w:r>
  </w:p>
  <w:p w14:paraId="4FCB2153" w14:textId="77777777" w:rsidR="007E6328" w:rsidRDefault="00473B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lvl>
  </w:abstractNum>
  <w:abstractNum w:abstractNumId="10"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1"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9"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5"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20276742">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480006160">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2008164339">
    <w:abstractNumId w:val="13"/>
  </w:num>
  <w:num w:numId="4" w16cid:durableId="813260462">
    <w:abstractNumId w:val="15"/>
  </w:num>
  <w:num w:numId="5" w16cid:durableId="1850411867">
    <w:abstractNumId w:val="30"/>
  </w:num>
  <w:num w:numId="6" w16cid:durableId="2042515095">
    <w:abstractNumId w:val="42"/>
  </w:num>
  <w:num w:numId="7" w16cid:durableId="1699577336">
    <w:abstractNumId w:val="48"/>
  </w:num>
  <w:num w:numId="8" w16cid:durableId="1772243242">
    <w:abstractNumId w:val="44"/>
  </w:num>
  <w:num w:numId="9" w16cid:durableId="65341295">
    <w:abstractNumId w:val="29"/>
  </w:num>
  <w:num w:numId="10" w16cid:durableId="689573999">
    <w:abstractNumId w:val="43"/>
  </w:num>
  <w:num w:numId="11" w16cid:durableId="1580291643">
    <w:abstractNumId w:val="11"/>
  </w:num>
  <w:num w:numId="12" w16cid:durableId="1832022134">
    <w:abstractNumId w:val="22"/>
  </w:num>
  <w:num w:numId="13" w16cid:durableId="36708225">
    <w:abstractNumId w:val="47"/>
  </w:num>
  <w:num w:numId="14" w16cid:durableId="1756709186">
    <w:abstractNumId w:val="16"/>
  </w:num>
  <w:num w:numId="15" w16cid:durableId="1402949402">
    <w:abstractNumId w:val="25"/>
  </w:num>
  <w:num w:numId="16" w16cid:durableId="1967269464">
    <w:abstractNumId w:val="34"/>
  </w:num>
  <w:num w:numId="17" w16cid:durableId="1762482700">
    <w:abstractNumId w:val="39"/>
  </w:num>
  <w:num w:numId="18" w16cid:durableId="327707302">
    <w:abstractNumId w:val="24"/>
  </w:num>
  <w:num w:numId="19" w16cid:durableId="372778289">
    <w:abstractNumId w:val="32"/>
  </w:num>
  <w:num w:numId="20" w16cid:durableId="67852018">
    <w:abstractNumId w:val="36"/>
  </w:num>
  <w:num w:numId="21" w16cid:durableId="349647507">
    <w:abstractNumId w:val="20"/>
  </w:num>
  <w:num w:numId="22" w16cid:durableId="2146778196">
    <w:abstractNumId w:val="33"/>
  </w:num>
  <w:num w:numId="23" w16cid:durableId="828210442">
    <w:abstractNumId w:val="17"/>
  </w:num>
  <w:num w:numId="24" w16cid:durableId="1732771893">
    <w:abstractNumId w:val="26"/>
  </w:num>
  <w:num w:numId="25" w16cid:durableId="957756846">
    <w:abstractNumId w:val="31"/>
  </w:num>
  <w:num w:numId="26" w16cid:durableId="161438042">
    <w:abstractNumId w:val="27"/>
  </w:num>
  <w:num w:numId="27" w16cid:durableId="1340544909">
    <w:abstractNumId w:val="14"/>
  </w:num>
  <w:num w:numId="28" w16cid:durableId="400754151">
    <w:abstractNumId w:val="46"/>
  </w:num>
  <w:num w:numId="29" w16cid:durableId="289289776">
    <w:abstractNumId w:val="18"/>
  </w:num>
  <w:num w:numId="30" w16cid:durableId="1761288697">
    <w:abstractNumId w:val="10"/>
  </w:num>
  <w:num w:numId="31" w16cid:durableId="873809873">
    <w:abstractNumId w:val="38"/>
  </w:num>
  <w:num w:numId="32" w16cid:durableId="30500393">
    <w:abstractNumId w:val="35"/>
  </w:num>
  <w:num w:numId="33" w16cid:durableId="941379909">
    <w:abstractNumId w:val="37"/>
  </w:num>
  <w:num w:numId="34" w16cid:durableId="1494638066">
    <w:abstractNumId w:val="2"/>
  </w:num>
  <w:num w:numId="35" w16cid:durableId="2079545766">
    <w:abstractNumId w:val="1"/>
  </w:num>
  <w:num w:numId="36" w16cid:durableId="249235682">
    <w:abstractNumId w:val="0"/>
  </w:num>
  <w:num w:numId="37" w16cid:durableId="1447190638">
    <w:abstractNumId w:val="8"/>
  </w:num>
  <w:num w:numId="38" w16cid:durableId="822086618">
    <w:abstractNumId w:val="6"/>
  </w:num>
  <w:num w:numId="39" w16cid:durableId="1387997609">
    <w:abstractNumId w:val="5"/>
  </w:num>
  <w:num w:numId="40" w16cid:durableId="2144612103">
    <w:abstractNumId w:val="4"/>
  </w:num>
  <w:num w:numId="41" w16cid:durableId="1707753267">
    <w:abstractNumId w:val="7"/>
  </w:num>
  <w:num w:numId="42" w16cid:durableId="9003616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3A8F"/>
    <w:rsid w:val="00015BB8"/>
    <w:rsid w:val="00015D36"/>
    <w:rsid w:val="000171BE"/>
    <w:rsid w:val="000222A8"/>
    <w:rsid w:val="00022E4A"/>
    <w:rsid w:val="00024702"/>
    <w:rsid w:val="000279C5"/>
    <w:rsid w:val="0003202B"/>
    <w:rsid w:val="00035F28"/>
    <w:rsid w:val="00036FAD"/>
    <w:rsid w:val="00040AA6"/>
    <w:rsid w:val="00040E02"/>
    <w:rsid w:val="00044D1D"/>
    <w:rsid w:val="000455D3"/>
    <w:rsid w:val="00045800"/>
    <w:rsid w:val="00047867"/>
    <w:rsid w:val="00047F5C"/>
    <w:rsid w:val="000528C1"/>
    <w:rsid w:val="00054140"/>
    <w:rsid w:val="0006141A"/>
    <w:rsid w:val="00061747"/>
    <w:rsid w:val="00063876"/>
    <w:rsid w:val="000663BD"/>
    <w:rsid w:val="000739EF"/>
    <w:rsid w:val="00080CC6"/>
    <w:rsid w:val="0008179F"/>
    <w:rsid w:val="000819CF"/>
    <w:rsid w:val="00082314"/>
    <w:rsid w:val="0008413D"/>
    <w:rsid w:val="000856D0"/>
    <w:rsid w:val="00086CA7"/>
    <w:rsid w:val="00097C44"/>
    <w:rsid w:val="000A26C7"/>
    <w:rsid w:val="000A3A41"/>
    <w:rsid w:val="000A620D"/>
    <w:rsid w:val="000A6394"/>
    <w:rsid w:val="000A7549"/>
    <w:rsid w:val="000A78E7"/>
    <w:rsid w:val="000B70C7"/>
    <w:rsid w:val="000B7ED7"/>
    <w:rsid w:val="000C038A"/>
    <w:rsid w:val="000C0D22"/>
    <w:rsid w:val="000C1CB4"/>
    <w:rsid w:val="000C478B"/>
    <w:rsid w:val="000C5D12"/>
    <w:rsid w:val="000C6598"/>
    <w:rsid w:val="000D23AC"/>
    <w:rsid w:val="000D2984"/>
    <w:rsid w:val="000D3282"/>
    <w:rsid w:val="000D57B1"/>
    <w:rsid w:val="000E1FF9"/>
    <w:rsid w:val="000E4C3D"/>
    <w:rsid w:val="000E7C9F"/>
    <w:rsid w:val="000F0083"/>
    <w:rsid w:val="000F0A33"/>
    <w:rsid w:val="000F1ACA"/>
    <w:rsid w:val="000F2368"/>
    <w:rsid w:val="000F2BC6"/>
    <w:rsid w:val="00105CE2"/>
    <w:rsid w:val="00107586"/>
    <w:rsid w:val="00107FE2"/>
    <w:rsid w:val="00110540"/>
    <w:rsid w:val="00115AEE"/>
    <w:rsid w:val="00116596"/>
    <w:rsid w:val="00117202"/>
    <w:rsid w:val="001200F1"/>
    <w:rsid w:val="00122352"/>
    <w:rsid w:val="00122687"/>
    <w:rsid w:val="00123DB5"/>
    <w:rsid w:val="00126327"/>
    <w:rsid w:val="0013452F"/>
    <w:rsid w:val="00134A62"/>
    <w:rsid w:val="00135E49"/>
    <w:rsid w:val="00140B54"/>
    <w:rsid w:val="00145628"/>
    <w:rsid w:val="00145D43"/>
    <w:rsid w:val="001472F1"/>
    <w:rsid w:val="00147E31"/>
    <w:rsid w:val="00154762"/>
    <w:rsid w:val="00160AA5"/>
    <w:rsid w:val="00160F4E"/>
    <w:rsid w:val="001636BD"/>
    <w:rsid w:val="00164745"/>
    <w:rsid w:val="001666F8"/>
    <w:rsid w:val="00172A27"/>
    <w:rsid w:val="001751E2"/>
    <w:rsid w:val="0017776E"/>
    <w:rsid w:val="00181B8D"/>
    <w:rsid w:val="001835A7"/>
    <w:rsid w:val="00183E4C"/>
    <w:rsid w:val="00184ED9"/>
    <w:rsid w:val="0018714D"/>
    <w:rsid w:val="0018748F"/>
    <w:rsid w:val="0019129F"/>
    <w:rsid w:val="00192C46"/>
    <w:rsid w:val="00194AAA"/>
    <w:rsid w:val="001A3C0A"/>
    <w:rsid w:val="001A71DA"/>
    <w:rsid w:val="001A7904"/>
    <w:rsid w:val="001A7B60"/>
    <w:rsid w:val="001B30D3"/>
    <w:rsid w:val="001B56B8"/>
    <w:rsid w:val="001B5B97"/>
    <w:rsid w:val="001B609D"/>
    <w:rsid w:val="001B7A65"/>
    <w:rsid w:val="001C04AA"/>
    <w:rsid w:val="001C440F"/>
    <w:rsid w:val="001C7322"/>
    <w:rsid w:val="001C7C3A"/>
    <w:rsid w:val="001D0AE2"/>
    <w:rsid w:val="001D6DB8"/>
    <w:rsid w:val="001E0B29"/>
    <w:rsid w:val="001E2592"/>
    <w:rsid w:val="001E41F3"/>
    <w:rsid w:val="001E58FC"/>
    <w:rsid w:val="001F718A"/>
    <w:rsid w:val="00200D2C"/>
    <w:rsid w:val="00204D16"/>
    <w:rsid w:val="00206278"/>
    <w:rsid w:val="00211988"/>
    <w:rsid w:val="00214B4B"/>
    <w:rsid w:val="002233D1"/>
    <w:rsid w:val="00223AA3"/>
    <w:rsid w:val="00225B1C"/>
    <w:rsid w:val="00225DFC"/>
    <w:rsid w:val="0022753F"/>
    <w:rsid w:val="00227D42"/>
    <w:rsid w:val="00235F36"/>
    <w:rsid w:val="00236C2B"/>
    <w:rsid w:val="002373F0"/>
    <w:rsid w:val="00241829"/>
    <w:rsid w:val="00242B4D"/>
    <w:rsid w:val="00245555"/>
    <w:rsid w:val="0024646E"/>
    <w:rsid w:val="002512BA"/>
    <w:rsid w:val="0025371F"/>
    <w:rsid w:val="0026004D"/>
    <w:rsid w:val="0026492A"/>
    <w:rsid w:val="00264E5A"/>
    <w:rsid w:val="00265227"/>
    <w:rsid w:val="0027116C"/>
    <w:rsid w:val="00271638"/>
    <w:rsid w:val="00271860"/>
    <w:rsid w:val="002758D2"/>
    <w:rsid w:val="00275D12"/>
    <w:rsid w:val="0028292B"/>
    <w:rsid w:val="00283110"/>
    <w:rsid w:val="002860C4"/>
    <w:rsid w:val="00293EAF"/>
    <w:rsid w:val="00294C06"/>
    <w:rsid w:val="00295FB6"/>
    <w:rsid w:val="002A01CC"/>
    <w:rsid w:val="002A39BD"/>
    <w:rsid w:val="002A507F"/>
    <w:rsid w:val="002A79F1"/>
    <w:rsid w:val="002B2646"/>
    <w:rsid w:val="002B3B4C"/>
    <w:rsid w:val="002B478B"/>
    <w:rsid w:val="002B5741"/>
    <w:rsid w:val="002B5F5C"/>
    <w:rsid w:val="002C037B"/>
    <w:rsid w:val="002C59D5"/>
    <w:rsid w:val="002D2BEF"/>
    <w:rsid w:val="002D44BF"/>
    <w:rsid w:val="002D4B19"/>
    <w:rsid w:val="002D7BE0"/>
    <w:rsid w:val="002E31C6"/>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1C4A"/>
    <w:rsid w:val="00317659"/>
    <w:rsid w:val="00321AD6"/>
    <w:rsid w:val="003231AF"/>
    <w:rsid w:val="00323EFC"/>
    <w:rsid w:val="003256E4"/>
    <w:rsid w:val="003265C9"/>
    <w:rsid w:val="00330464"/>
    <w:rsid w:val="00331101"/>
    <w:rsid w:val="00331DE3"/>
    <w:rsid w:val="00333C50"/>
    <w:rsid w:val="0033429F"/>
    <w:rsid w:val="003358F5"/>
    <w:rsid w:val="0033595E"/>
    <w:rsid w:val="00335A2D"/>
    <w:rsid w:val="00336D3A"/>
    <w:rsid w:val="003377BD"/>
    <w:rsid w:val="003426C0"/>
    <w:rsid w:val="00345198"/>
    <w:rsid w:val="00346374"/>
    <w:rsid w:val="00346B79"/>
    <w:rsid w:val="00347D26"/>
    <w:rsid w:val="00353023"/>
    <w:rsid w:val="0035309A"/>
    <w:rsid w:val="003539A1"/>
    <w:rsid w:val="00357C6C"/>
    <w:rsid w:val="00360B27"/>
    <w:rsid w:val="003635F9"/>
    <w:rsid w:val="00365856"/>
    <w:rsid w:val="00367BA9"/>
    <w:rsid w:val="0037072D"/>
    <w:rsid w:val="00371C69"/>
    <w:rsid w:val="0037286C"/>
    <w:rsid w:val="00377018"/>
    <w:rsid w:val="00381021"/>
    <w:rsid w:val="00390774"/>
    <w:rsid w:val="00390B05"/>
    <w:rsid w:val="00390D5D"/>
    <w:rsid w:val="0039307E"/>
    <w:rsid w:val="00393264"/>
    <w:rsid w:val="003953DB"/>
    <w:rsid w:val="00395991"/>
    <w:rsid w:val="00396A4E"/>
    <w:rsid w:val="003978E3"/>
    <w:rsid w:val="003A1621"/>
    <w:rsid w:val="003A4023"/>
    <w:rsid w:val="003A4B5E"/>
    <w:rsid w:val="003A4CA2"/>
    <w:rsid w:val="003A584C"/>
    <w:rsid w:val="003A7580"/>
    <w:rsid w:val="003B0659"/>
    <w:rsid w:val="003B1347"/>
    <w:rsid w:val="003B1402"/>
    <w:rsid w:val="003B1A36"/>
    <w:rsid w:val="003B4B29"/>
    <w:rsid w:val="003C422A"/>
    <w:rsid w:val="003C515A"/>
    <w:rsid w:val="003C78D7"/>
    <w:rsid w:val="003D0258"/>
    <w:rsid w:val="003D02BB"/>
    <w:rsid w:val="003D1B34"/>
    <w:rsid w:val="003D51CD"/>
    <w:rsid w:val="003D75E2"/>
    <w:rsid w:val="003E15D2"/>
    <w:rsid w:val="003E1A36"/>
    <w:rsid w:val="003E2977"/>
    <w:rsid w:val="003E345C"/>
    <w:rsid w:val="003E37EA"/>
    <w:rsid w:val="003E5C9F"/>
    <w:rsid w:val="003E6773"/>
    <w:rsid w:val="003E7320"/>
    <w:rsid w:val="003F1CD3"/>
    <w:rsid w:val="003F5806"/>
    <w:rsid w:val="003F6AD9"/>
    <w:rsid w:val="0040030A"/>
    <w:rsid w:val="00401E2B"/>
    <w:rsid w:val="004021A3"/>
    <w:rsid w:val="004030A9"/>
    <w:rsid w:val="00405553"/>
    <w:rsid w:val="00406DEA"/>
    <w:rsid w:val="0041259D"/>
    <w:rsid w:val="00412A12"/>
    <w:rsid w:val="00413E4B"/>
    <w:rsid w:val="004242F1"/>
    <w:rsid w:val="00424CAB"/>
    <w:rsid w:val="00433DE7"/>
    <w:rsid w:val="004350DF"/>
    <w:rsid w:val="00436B0E"/>
    <w:rsid w:val="004414C8"/>
    <w:rsid w:val="00445FED"/>
    <w:rsid w:val="00446206"/>
    <w:rsid w:val="00446761"/>
    <w:rsid w:val="004472E7"/>
    <w:rsid w:val="004519AB"/>
    <w:rsid w:val="00454E39"/>
    <w:rsid w:val="00455BFA"/>
    <w:rsid w:val="00464CA4"/>
    <w:rsid w:val="00471E7D"/>
    <w:rsid w:val="0047375F"/>
    <w:rsid w:val="00473BAD"/>
    <w:rsid w:val="004748A4"/>
    <w:rsid w:val="00476848"/>
    <w:rsid w:val="00481524"/>
    <w:rsid w:val="00481B4B"/>
    <w:rsid w:val="0048526F"/>
    <w:rsid w:val="0048535F"/>
    <w:rsid w:val="004859AD"/>
    <w:rsid w:val="00490963"/>
    <w:rsid w:val="00492EA1"/>
    <w:rsid w:val="00494743"/>
    <w:rsid w:val="00496576"/>
    <w:rsid w:val="00496DFC"/>
    <w:rsid w:val="004A54DA"/>
    <w:rsid w:val="004A5A34"/>
    <w:rsid w:val="004A637C"/>
    <w:rsid w:val="004A68BD"/>
    <w:rsid w:val="004A79C9"/>
    <w:rsid w:val="004A7B17"/>
    <w:rsid w:val="004B07A9"/>
    <w:rsid w:val="004B6294"/>
    <w:rsid w:val="004B63E9"/>
    <w:rsid w:val="004B75B7"/>
    <w:rsid w:val="004B7857"/>
    <w:rsid w:val="004C43D6"/>
    <w:rsid w:val="004C5DF7"/>
    <w:rsid w:val="004C792D"/>
    <w:rsid w:val="004D08BB"/>
    <w:rsid w:val="004D2628"/>
    <w:rsid w:val="004D5B75"/>
    <w:rsid w:val="004E0DA9"/>
    <w:rsid w:val="004E2270"/>
    <w:rsid w:val="004E51D3"/>
    <w:rsid w:val="004E6255"/>
    <w:rsid w:val="004F0457"/>
    <w:rsid w:val="004F20BF"/>
    <w:rsid w:val="00503DBA"/>
    <w:rsid w:val="00505746"/>
    <w:rsid w:val="005102A2"/>
    <w:rsid w:val="0051580D"/>
    <w:rsid w:val="0052047A"/>
    <w:rsid w:val="00520DAC"/>
    <w:rsid w:val="00532E10"/>
    <w:rsid w:val="005330C1"/>
    <w:rsid w:val="005334C5"/>
    <w:rsid w:val="00536424"/>
    <w:rsid w:val="005369C6"/>
    <w:rsid w:val="005370B2"/>
    <w:rsid w:val="005435CE"/>
    <w:rsid w:val="00543D5F"/>
    <w:rsid w:val="00544CA0"/>
    <w:rsid w:val="0054555D"/>
    <w:rsid w:val="005456EB"/>
    <w:rsid w:val="005519BE"/>
    <w:rsid w:val="00551EE5"/>
    <w:rsid w:val="005553A3"/>
    <w:rsid w:val="00555B86"/>
    <w:rsid w:val="005621F4"/>
    <w:rsid w:val="00563D14"/>
    <w:rsid w:val="0056553A"/>
    <w:rsid w:val="00571DB6"/>
    <w:rsid w:val="00572627"/>
    <w:rsid w:val="005733F3"/>
    <w:rsid w:val="00576F9A"/>
    <w:rsid w:val="005772BB"/>
    <w:rsid w:val="005813D2"/>
    <w:rsid w:val="0058280C"/>
    <w:rsid w:val="00582929"/>
    <w:rsid w:val="00591A1F"/>
    <w:rsid w:val="00592D74"/>
    <w:rsid w:val="0059460F"/>
    <w:rsid w:val="005951DF"/>
    <w:rsid w:val="00595425"/>
    <w:rsid w:val="005975C9"/>
    <w:rsid w:val="005A0242"/>
    <w:rsid w:val="005A2477"/>
    <w:rsid w:val="005A3EC5"/>
    <w:rsid w:val="005A7F2E"/>
    <w:rsid w:val="005B2557"/>
    <w:rsid w:val="005B25B3"/>
    <w:rsid w:val="005B311E"/>
    <w:rsid w:val="005B3872"/>
    <w:rsid w:val="005B5D9D"/>
    <w:rsid w:val="005C0E7B"/>
    <w:rsid w:val="005C38A8"/>
    <w:rsid w:val="005C4F9B"/>
    <w:rsid w:val="005E0C69"/>
    <w:rsid w:val="005E0ED6"/>
    <w:rsid w:val="005E1B5A"/>
    <w:rsid w:val="005E25B2"/>
    <w:rsid w:val="005E2C44"/>
    <w:rsid w:val="005E376A"/>
    <w:rsid w:val="005E5580"/>
    <w:rsid w:val="005E7210"/>
    <w:rsid w:val="005F069E"/>
    <w:rsid w:val="005F1C53"/>
    <w:rsid w:val="00605AD8"/>
    <w:rsid w:val="00605CDA"/>
    <w:rsid w:val="006078DB"/>
    <w:rsid w:val="00612F4F"/>
    <w:rsid w:val="00620489"/>
    <w:rsid w:val="00621188"/>
    <w:rsid w:val="006257ED"/>
    <w:rsid w:val="00627B95"/>
    <w:rsid w:val="00634BD0"/>
    <w:rsid w:val="006353D8"/>
    <w:rsid w:val="00637070"/>
    <w:rsid w:val="00641D4B"/>
    <w:rsid w:val="00643051"/>
    <w:rsid w:val="00651E73"/>
    <w:rsid w:val="0065445E"/>
    <w:rsid w:val="00654C72"/>
    <w:rsid w:val="00654CF8"/>
    <w:rsid w:val="006615C2"/>
    <w:rsid w:val="0066397D"/>
    <w:rsid w:val="00664689"/>
    <w:rsid w:val="006657E6"/>
    <w:rsid w:val="0067468F"/>
    <w:rsid w:val="006773A9"/>
    <w:rsid w:val="00695808"/>
    <w:rsid w:val="006A1B25"/>
    <w:rsid w:val="006A2684"/>
    <w:rsid w:val="006A58EE"/>
    <w:rsid w:val="006B46FB"/>
    <w:rsid w:val="006B4E66"/>
    <w:rsid w:val="006C19BA"/>
    <w:rsid w:val="006C1EA2"/>
    <w:rsid w:val="006C5B8D"/>
    <w:rsid w:val="006C5E0F"/>
    <w:rsid w:val="006E0C9B"/>
    <w:rsid w:val="006E1871"/>
    <w:rsid w:val="006E21FB"/>
    <w:rsid w:val="006E284E"/>
    <w:rsid w:val="006E32AF"/>
    <w:rsid w:val="006E35E5"/>
    <w:rsid w:val="006E544C"/>
    <w:rsid w:val="006E5B8A"/>
    <w:rsid w:val="006E5CF0"/>
    <w:rsid w:val="006E7BAE"/>
    <w:rsid w:val="006F0D0E"/>
    <w:rsid w:val="006F2E73"/>
    <w:rsid w:val="006F4534"/>
    <w:rsid w:val="00700931"/>
    <w:rsid w:val="00701C29"/>
    <w:rsid w:val="00703BDA"/>
    <w:rsid w:val="00710225"/>
    <w:rsid w:val="00710E09"/>
    <w:rsid w:val="0071265D"/>
    <w:rsid w:val="00715D74"/>
    <w:rsid w:val="0071648A"/>
    <w:rsid w:val="007246CA"/>
    <w:rsid w:val="00724A76"/>
    <w:rsid w:val="00732CA5"/>
    <w:rsid w:val="00734F50"/>
    <w:rsid w:val="0073768D"/>
    <w:rsid w:val="007404B2"/>
    <w:rsid w:val="00740C28"/>
    <w:rsid w:val="00740E8E"/>
    <w:rsid w:val="00742BE8"/>
    <w:rsid w:val="0074398E"/>
    <w:rsid w:val="00743A94"/>
    <w:rsid w:val="0074635D"/>
    <w:rsid w:val="007526A4"/>
    <w:rsid w:val="00755790"/>
    <w:rsid w:val="00755C59"/>
    <w:rsid w:val="00760A13"/>
    <w:rsid w:val="007616D3"/>
    <w:rsid w:val="00761A53"/>
    <w:rsid w:val="007625B1"/>
    <w:rsid w:val="00764305"/>
    <w:rsid w:val="00767EFD"/>
    <w:rsid w:val="00770D1C"/>
    <w:rsid w:val="00771CB5"/>
    <w:rsid w:val="00772149"/>
    <w:rsid w:val="00772736"/>
    <w:rsid w:val="0078328A"/>
    <w:rsid w:val="007835A2"/>
    <w:rsid w:val="007850D3"/>
    <w:rsid w:val="00791291"/>
    <w:rsid w:val="00792012"/>
    <w:rsid w:val="00792342"/>
    <w:rsid w:val="0079412E"/>
    <w:rsid w:val="00794437"/>
    <w:rsid w:val="00795AF8"/>
    <w:rsid w:val="007A210D"/>
    <w:rsid w:val="007A2844"/>
    <w:rsid w:val="007A76B7"/>
    <w:rsid w:val="007B3DC6"/>
    <w:rsid w:val="007B3F8B"/>
    <w:rsid w:val="007B512A"/>
    <w:rsid w:val="007B5DD3"/>
    <w:rsid w:val="007B7252"/>
    <w:rsid w:val="007C1EA3"/>
    <w:rsid w:val="007C2097"/>
    <w:rsid w:val="007C2A73"/>
    <w:rsid w:val="007D00D5"/>
    <w:rsid w:val="007D1650"/>
    <w:rsid w:val="007D335F"/>
    <w:rsid w:val="007D3892"/>
    <w:rsid w:val="007D45A9"/>
    <w:rsid w:val="007D6A07"/>
    <w:rsid w:val="007D750D"/>
    <w:rsid w:val="007E248E"/>
    <w:rsid w:val="007E37B9"/>
    <w:rsid w:val="007E5906"/>
    <w:rsid w:val="007F5D17"/>
    <w:rsid w:val="007F5F50"/>
    <w:rsid w:val="00802C62"/>
    <w:rsid w:val="00804EA5"/>
    <w:rsid w:val="00805188"/>
    <w:rsid w:val="00805A2D"/>
    <w:rsid w:val="00805C42"/>
    <w:rsid w:val="00806275"/>
    <w:rsid w:val="00815FF5"/>
    <w:rsid w:val="00820C28"/>
    <w:rsid w:val="00824290"/>
    <w:rsid w:val="008255C3"/>
    <w:rsid w:val="008279FA"/>
    <w:rsid w:val="00830F99"/>
    <w:rsid w:val="00831B52"/>
    <w:rsid w:val="0083695A"/>
    <w:rsid w:val="008403F7"/>
    <w:rsid w:val="008409E6"/>
    <w:rsid w:val="00842EBC"/>
    <w:rsid w:val="00847F10"/>
    <w:rsid w:val="00852261"/>
    <w:rsid w:val="008558E8"/>
    <w:rsid w:val="00860338"/>
    <w:rsid w:val="008626E7"/>
    <w:rsid w:val="0086342D"/>
    <w:rsid w:val="00863AF5"/>
    <w:rsid w:val="00870EE7"/>
    <w:rsid w:val="0087114D"/>
    <w:rsid w:val="00875568"/>
    <w:rsid w:val="00876D08"/>
    <w:rsid w:val="00890298"/>
    <w:rsid w:val="00896EBB"/>
    <w:rsid w:val="008B02F8"/>
    <w:rsid w:val="008B1625"/>
    <w:rsid w:val="008B2ED0"/>
    <w:rsid w:val="008B2F51"/>
    <w:rsid w:val="008B7A06"/>
    <w:rsid w:val="008C2144"/>
    <w:rsid w:val="008C65F0"/>
    <w:rsid w:val="008C6815"/>
    <w:rsid w:val="008D3880"/>
    <w:rsid w:val="008D41AE"/>
    <w:rsid w:val="008D4411"/>
    <w:rsid w:val="008D7B20"/>
    <w:rsid w:val="008E0611"/>
    <w:rsid w:val="008E1AD6"/>
    <w:rsid w:val="008E4B54"/>
    <w:rsid w:val="008E7556"/>
    <w:rsid w:val="008E7C65"/>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27D41"/>
    <w:rsid w:val="009316A3"/>
    <w:rsid w:val="009377AA"/>
    <w:rsid w:val="00937D37"/>
    <w:rsid w:val="00943334"/>
    <w:rsid w:val="0094375D"/>
    <w:rsid w:val="00943AC5"/>
    <w:rsid w:val="00944821"/>
    <w:rsid w:val="00946A94"/>
    <w:rsid w:val="009561A1"/>
    <w:rsid w:val="009636C3"/>
    <w:rsid w:val="009644EA"/>
    <w:rsid w:val="00965893"/>
    <w:rsid w:val="0097054F"/>
    <w:rsid w:val="00971E28"/>
    <w:rsid w:val="00973DFB"/>
    <w:rsid w:val="009748E3"/>
    <w:rsid w:val="00977409"/>
    <w:rsid w:val="009777D9"/>
    <w:rsid w:val="00980BA5"/>
    <w:rsid w:val="009823B4"/>
    <w:rsid w:val="00982C59"/>
    <w:rsid w:val="00983603"/>
    <w:rsid w:val="0098465C"/>
    <w:rsid w:val="00991B88"/>
    <w:rsid w:val="00993645"/>
    <w:rsid w:val="00996D06"/>
    <w:rsid w:val="009A081E"/>
    <w:rsid w:val="009A1020"/>
    <w:rsid w:val="009A16E8"/>
    <w:rsid w:val="009A579D"/>
    <w:rsid w:val="009A6FF3"/>
    <w:rsid w:val="009B0C0F"/>
    <w:rsid w:val="009B5827"/>
    <w:rsid w:val="009C3ADE"/>
    <w:rsid w:val="009C7155"/>
    <w:rsid w:val="009D1253"/>
    <w:rsid w:val="009D33C5"/>
    <w:rsid w:val="009D5DB9"/>
    <w:rsid w:val="009D7403"/>
    <w:rsid w:val="009E3297"/>
    <w:rsid w:val="009F357A"/>
    <w:rsid w:val="009F5914"/>
    <w:rsid w:val="009F5946"/>
    <w:rsid w:val="009F734F"/>
    <w:rsid w:val="00A01487"/>
    <w:rsid w:val="00A02C7A"/>
    <w:rsid w:val="00A02D54"/>
    <w:rsid w:val="00A046EC"/>
    <w:rsid w:val="00A056A7"/>
    <w:rsid w:val="00A07D6E"/>
    <w:rsid w:val="00A07F34"/>
    <w:rsid w:val="00A20301"/>
    <w:rsid w:val="00A2436E"/>
    <w:rsid w:val="00A246B6"/>
    <w:rsid w:val="00A258A7"/>
    <w:rsid w:val="00A3161F"/>
    <w:rsid w:val="00A3387A"/>
    <w:rsid w:val="00A376E4"/>
    <w:rsid w:val="00A37F23"/>
    <w:rsid w:val="00A42386"/>
    <w:rsid w:val="00A427D0"/>
    <w:rsid w:val="00A4589F"/>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860A5"/>
    <w:rsid w:val="00A95F5E"/>
    <w:rsid w:val="00A9672C"/>
    <w:rsid w:val="00A974C4"/>
    <w:rsid w:val="00A9751E"/>
    <w:rsid w:val="00AA0A35"/>
    <w:rsid w:val="00AA28C9"/>
    <w:rsid w:val="00AA2B34"/>
    <w:rsid w:val="00AA3C0E"/>
    <w:rsid w:val="00AA63B5"/>
    <w:rsid w:val="00AB0BAC"/>
    <w:rsid w:val="00AB3A16"/>
    <w:rsid w:val="00AC088A"/>
    <w:rsid w:val="00AC4DC7"/>
    <w:rsid w:val="00AD07BB"/>
    <w:rsid w:val="00AD1201"/>
    <w:rsid w:val="00AD1541"/>
    <w:rsid w:val="00AD1CD8"/>
    <w:rsid w:val="00AD466D"/>
    <w:rsid w:val="00AD4C25"/>
    <w:rsid w:val="00AE0959"/>
    <w:rsid w:val="00AE17F0"/>
    <w:rsid w:val="00AE1928"/>
    <w:rsid w:val="00AE2B64"/>
    <w:rsid w:val="00AE628B"/>
    <w:rsid w:val="00AF0277"/>
    <w:rsid w:val="00AF0760"/>
    <w:rsid w:val="00AF0CC0"/>
    <w:rsid w:val="00AF2B87"/>
    <w:rsid w:val="00B0433D"/>
    <w:rsid w:val="00B04499"/>
    <w:rsid w:val="00B12705"/>
    <w:rsid w:val="00B12FCA"/>
    <w:rsid w:val="00B13020"/>
    <w:rsid w:val="00B13312"/>
    <w:rsid w:val="00B137E0"/>
    <w:rsid w:val="00B155A3"/>
    <w:rsid w:val="00B17BB4"/>
    <w:rsid w:val="00B258BB"/>
    <w:rsid w:val="00B2632A"/>
    <w:rsid w:val="00B30CDA"/>
    <w:rsid w:val="00B35F12"/>
    <w:rsid w:val="00B36939"/>
    <w:rsid w:val="00B41999"/>
    <w:rsid w:val="00B41D56"/>
    <w:rsid w:val="00B43553"/>
    <w:rsid w:val="00B453EA"/>
    <w:rsid w:val="00B5169E"/>
    <w:rsid w:val="00B5353C"/>
    <w:rsid w:val="00B57B3C"/>
    <w:rsid w:val="00B61565"/>
    <w:rsid w:val="00B62DF6"/>
    <w:rsid w:val="00B66E6F"/>
    <w:rsid w:val="00B674DF"/>
    <w:rsid w:val="00B67B97"/>
    <w:rsid w:val="00B7117C"/>
    <w:rsid w:val="00B7187C"/>
    <w:rsid w:val="00B74A43"/>
    <w:rsid w:val="00B82C2D"/>
    <w:rsid w:val="00B83E28"/>
    <w:rsid w:val="00B91BBF"/>
    <w:rsid w:val="00B92609"/>
    <w:rsid w:val="00B93492"/>
    <w:rsid w:val="00B93D57"/>
    <w:rsid w:val="00B968C8"/>
    <w:rsid w:val="00BA20C7"/>
    <w:rsid w:val="00BA3575"/>
    <w:rsid w:val="00BA3EC5"/>
    <w:rsid w:val="00BA539E"/>
    <w:rsid w:val="00BA6796"/>
    <w:rsid w:val="00BB114F"/>
    <w:rsid w:val="00BB1BD0"/>
    <w:rsid w:val="00BB5B9D"/>
    <w:rsid w:val="00BB5DFC"/>
    <w:rsid w:val="00BB7AE9"/>
    <w:rsid w:val="00BC3B60"/>
    <w:rsid w:val="00BC4203"/>
    <w:rsid w:val="00BC52B8"/>
    <w:rsid w:val="00BC546C"/>
    <w:rsid w:val="00BC6AD5"/>
    <w:rsid w:val="00BD1ECC"/>
    <w:rsid w:val="00BD279D"/>
    <w:rsid w:val="00BD4855"/>
    <w:rsid w:val="00BD4983"/>
    <w:rsid w:val="00BD4A17"/>
    <w:rsid w:val="00BD6BB8"/>
    <w:rsid w:val="00BD70EB"/>
    <w:rsid w:val="00BD7F3F"/>
    <w:rsid w:val="00BE1546"/>
    <w:rsid w:val="00BE2117"/>
    <w:rsid w:val="00BF314B"/>
    <w:rsid w:val="00C03DB5"/>
    <w:rsid w:val="00C1278B"/>
    <w:rsid w:val="00C133F8"/>
    <w:rsid w:val="00C13D07"/>
    <w:rsid w:val="00C165ED"/>
    <w:rsid w:val="00C169D4"/>
    <w:rsid w:val="00C226DF"/>
    <w:rsid w:val="00C252EC"/>
    <w:rsid w:val="00C32B08"/>
    <w:rsid w:val="00C366B6"/>
    <w:rsid w:val="00C40AA0"/>
    <w:rsid w:val="00C4307F"/>
    <w:rsid w:val="00C43B0F"/>
    <w:rsid w:val="00C47026"/>
    <w:rsid w:val="00C47F9D"/>
    <w:rsid w:val="00C50062"/>
    <w:rsid w:val="00C50665"/>
    <w:rsid w:val="00C52642"/>
    <w:rsid w:val="00C55025"/>
    <w:rsid w:val="00C570CD"/>
    <w:rsid w:val="00C574E2"/>
    <w:rsid w:val="00C613DF"/>
    <w:rsid w:val="00C66CF0"/>
    <w:rsid w:val="00C70A39"/>
    <w:rsid w:val="00C71D92"/>
    <w:rsid w:val="00C73CFA"/>
    <w:rsid w:val="00C748D7"/>
    <w:rsid w:val="00C76916"/>
    <w:rsid w:val="00C80A2F"/>
    <w:rsid w:val="00C82492"/>
    <w:rsid w:val="00C824A5"/>
    <w:rsid w:val="00C833D5"/>
    <w:rsid w:val="00C85EE0"/>
    <w:rsid w:val="00C87DD1"/>
    <w:rsid w:val="00C91C30"/>
    <w:rsid w:val="00C923BB"/>
    <w:rsid w:val="00C92EC3"/>
    <w:rsid w:val="00C9378B"/>
    <w:rsid w:val="00C9464D"/>
    <w:rsid w:val="00C95985"/>
    <w:rsid w:val="00C97F7E"/>
    <w:rsid w:val="00CA05C7"/>
    <w:rsid w:val="00CA5F98"/>
    <w:rsid w:val="00CA6618"/>
    <w:rsid w:val="00CA7A68"/>
    <w:rsid w:val="00CB52EE"/>
    <w:rsid w:val="00CB5BC9"/>
    <w:rsid w:val="00CB67E1"/>
    <w:rsid w:val="00CB77E0"/>
    <w:rsid w:val="00CC0C63"/>
    <w:rsid w:val="00CC4B25"/>
    <w:rsid w:val="00CC5026"/>
    <w:rsid w:val="00CC53B7"/>
    <w:rsid w:val="00CC7895"/>
    <w:rsid w:val="00CD0908"/>
    <w:rsid w:val="00CD0D85"/>
    <w:rsid w:val="00CD0F31"/>
    <w:rsid w:val="00CD134A"/>
    <w:rsid w:val="00CD2DF9"/>
    <w:rsid w:val="00CD3E86"/>
    <w:rsid w:val="00CD401B"/>
    <w:rsid w:val="00CD48A8"/>
    <w:rsid w:val="00CD52FE"/>
    <w:rsid w:val="00CD6B7A"/>
    <w:rsid w:val="00CE26AB"/>
    <w:rsid w:val="00CE47F8"/>
    <w:rsid w:val="00CF1D36"/>
    <w:rsid w:val="00D03F9A"/>
    <w:rsid w:val="00D161C7"/>
    <w:rsid w:val="00D2654F"/>
    <w:rsid w:val="00D300EA"/>
    <w:rsid w:val="00D303BB"/>
    <w:rsid w:val="00D30572"/>
    <w:rsid w:val="00D31E41"/>
    <w:rsid w:val="00D339DA"/>
    <w:rsid w:val="00D34F7D"/>
    <w:rsid w:val="00D36914"/>
    <w:rsid w:val="00D41238"/>
    <w:rsid w:val="00D418F8"/>
    <w:rsid w:val="00D4302E"/>
    <w:rsid w:val="00D45AD5"/>
    <w:rsid w:val="00D46029"/>
    <w:rsid w:val="00D47CF5"/>
    <w:rsid w:val="00D47FBF"/>
    <w:rsid w:val="00D56FE5"/>
    <w:rsid w:val="00D57982"/>
    <w:rsid w:val="00D6139C"/>
    <w:rsid w:val="00D638A0"/>
    <w:rsid w:val="00D6404A"/>
    <w:rsid w:val="00D66FB0"/>
    <w:rsid w:val="00D6721C"/>
    <w:rsid w:val="00D71203"/>
    <w:rsid w:val="00D717D6"/>
    <w:rsid w:val="00D73562"/>
    <w:rsid w:val="00D738BD"/>
    <w:rsid w:val="00D739DA"/>
    <w:rsid w:val="00D759CB"/>
    <w:rsid w:val="00D90B45"/>
    <w:rsid w:val="00D93DE6"/>
    <w:rsid w:val="00D95110"/>
    <w:rsid w:val="00D97D30"/>
    <w:rsid w:val="00DA7088"/>
    <w:rsid w:val="00DB04E5"/>
    <w:rsid w:val="00DB144E"/>
    <w:rsid w:val="00DB1EFD"/>
    <w:rsid w:val="00DB59B7"/>
    <w:rsid w:val="00DB68DE"/>
    <w:rsid w:val="00DB7110"/>
    <w:rsid w:val="00DB78CA"/>
    <w:rsid w:val="00DB7F9A"/>
    <w:rsid w:val="00DC046A"/>
    <w:rsid w:val="00DC5ECA"/>
    <w:rsid w:val="00DD4C2E"/>
    <w:rsid w:val="00DE09C6"/>
    <w:rsid w:val="00DE1491"/>
    <w:rsid w:val="00DE34CF"/>
    <w:rsid w:val="00DE60B1"/>
    <w:rsid w:val="00DF035E"/>
    <w:rsid w:val="00DF0578"/>
    <w:rsid w:val="00DF11A3"/>
    <w:rsid w:val="00DF43FB"/>
    <w:rsid w:val="00DF4E6F"/>
    <w:rsid w:val="00DF7B43"/>
    <w:rsid w:val="00E01114"/>
    <w:rsid w:val="00E036EE"/>
    <w:rsid w:val="00E10C45"/>
    <w:rsid w:val="00E10D83"/>
    <w:rsid w:val="00E218AA"/>
    <w:rsid w:val="00E21959"/>
    <w:rsid w:val="00E21F11"/>
    <w:rsid w:val="00E22225"/>
    <w:rsid w:val="00E22E39"/>
    <w:rsid w:val="00E23E1B"/>
    <w:rsid w:val="00E30CFC"/>
    <w:rsid w:val="00E33A85"/>
    <w:rsid w:val="00E33CD4"/>
    <w:rsid w:val="00E35EDC"/>
    <w:rsid w:val="00E374B5"/>
    <w:rsid w:val="00E45614"/>
    <w:rsid w:val="00E46AEF"/>
    <w:rsid w:val="00E51F1E"/>
    <w:rsid w:val="00E521FE"/>
    <w:rsid w:val="00E54FFE"/>
    <w:rsid w:val="00E56E11"/>
    <w:rsid w:val="00E60236"/>
    <w:rsid w:val="00E61BB0"/>
    <w:rsid w:val="00E62DB0"/>
    <w:rsid w:val="00E63009"/>
    <w:rsid w:val="00E6415C"/>
    <w:rsid w:val="00E64BC1"/>
    <w:rsid w:val="00E650AA"/>
    <w:rsid w:val="00E66483"/>
    <w:rsid w:val="00E7074C"/>
    <w:rsid w:val="00E71F8D"/>
    <w:rsid w:val="00E72F52"/>
    <w:rsid w:val="00E74F01"/>
    <w:rsid w:val="00E751F6"/>
    <w:rsid w:val="00E80A5E"/>
    <w:rsid w:val="00E8216A"/>
    <w:rsid w:val="00EA1B0E"/>
    <w:rsid w:val="00EA4A5B"/>
    <w:rsid w:val="00EA65FD"/>
    <w:rsid w:val="00EB26AB"/>
    <w:rsid w:val="00EB3922"/>
    <w:rsid w:val="00EB428B"/>
    <w:rsid w:val="00EC11CC"/>
    <w:rsid w:val="00EC1802"/>
    <w:rsid w:val="00EC1C1A"/>
    <w:rsid w:val="00EC2E4E"/>
    <w:rsid w:val="00EC4BD8"/>
    <w:rsid w:val="00EC5482"/>
    <w:rsid w:val="00EC5D7A"/>
    <w:rsid w:val="00ED0B40"/>
    <w:rsid w:val="00ED3AC1"/>
    <w:rsid w:val="00ED6D99"/>
    <w:rsid w:val="00EE07DE"/>
    <w:rsid w:val="00EE3EB6"/>
    <w:rsid w:val="00EE49EC"/>
    <w:rsid w:val="00EE7D7C"/>
    <w:rsid w:val="00EF72BF"/>
    <w:rsid w:val="00EF7D39"/>
    <w:rsid w:val="00F00404"/>
    <w:rsid w:val="00F00EAB"/>
    <w:rsid w:val="00F01462"/>
    <w:rsid w:val="00F01BCA"/>
    <w:rsid w:val="00F04F40"/>
    <w:rsid w:val="00F120C9"/>
    <w:rsid w:val="00F13450"/>
    <w:rsid w:val="00F13963"/>
    <w:rsid w:val="00F141DE"/>
    <w:rsid w:val="00F25D98"/>
    <w:rsid w:val="00F27C84"/>
    <w:rsid w:val="00F300FB"/>
    <w:rsid w:val="00F32F58"/>
    <w:rsid w:val="00F3380D"/>
    <w:rsid w:val="00F42CF2"/>
    <w:rsid w:val="00F42E58"/>
    <w:rsid w:val="00F42EE0"/>
    <w:rsid w:val="00F454D9"/>
    <w:rsid w:val="00F601E8"/>
    <w:rsid w:val="00F61AC4"/>
    <w:rsid w:val="00F61B48"/>
    <w:rsid w:val="00F6340A"/>
    <w:rsid w:val="00F72789"/>
    <w:rsid w:val="00F72FCE"/>
    <w:rsid w:val="00F735CA"/>
    <w:rsid w:val="00F73EBB"/>
    <w:rsid w:val="00F77F0B"/>
    <w:rsid w:val="00F81C75"/>
    <w:rsid w:val="00F82C79"/>
    <w:rsid w:val="00F90757"/>
    <w:rsid w:val="00F91695"/>
    <w:rsid w:val="00FA4981"/>
    <w:rsid w:val="00FA550A"/>
    <w:rsid w:val="00FB5AAB"/>
    <w:rsid w:val="00FB6386"/>
    <w:rsid w:val="00FB7FBA"/>
    <w:rsid w:val="00FC070A"/>
    <w:rsid w:val="00FC2251"/>
    <w:rsid w:val="00FC3716"/>
    <w:rsid w:val="00FC6F20"/>
    <w:rsid w:val="00FC719F"/>
    <w:rsid w:val="00FC7CA1"/>
    <w:rsid w:val="00FD2814"/>
    <w:rsid w:val="00FD6A95"/>
    <w:rsid w:val="00FD79C0"/>
    <w:rsid w:val="00FE0892"/>
    <w:rsid w:val="00FE1190"/>
    <w:rsid w:val="00FE3FA4"/>
    <w:rsid w:val="00FE43A0"/>
    <w:rsid w:val="00FE5876"/>
    <w:rsid w:val="00FE5A3F"/>
    <w:rsid w:val="00FE7C65"/>
    <w:rsid w:val="00FF074E"/>
    <w:rsid w:val="00FF117B"/>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lsdException w:name="footnote text" w:semiHidden="1"/>
    <w:lsdException w:name="annotation text" w:semiHidden="1" w:qFormat="1"/>
    <w:lsdException w:name="header" w:uiPriority="99"/>
    <w:lsdException w:name="footer" w:uiPriority="99"/>
    <w:lsdException w:name="caption" w:semiHidden="1" w:uiPriority="35" w:unhideWhenUsed="1" w:qFormat="1"/>
    <w:lsdException w:name="footnote reference" w:semiHidden="1"/>
    <w:lsdException w:name="annotation reference" w:semiHidden="1"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Default Paragraph Font" w:semiHidden="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HTML Preformatted" w:uiPriority="99"/>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qFormat/>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pPr>
      <w:ind w:left="2268" w:hanging="2268"/>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uiPriority w:val="99"/>
    <w:pPr>
      <w:ind w:left="851"/>
    </w:pPr>
  </w:style>
  <w:style w:type="paragraph" w:styleId="ListBullet5">
    <w:name w:val="List Bullet 5"/>
    <w:basedOn w:val="ListBullet4"/>
    <w:pPr>
      <w:ind w:left="1702"/>
    </w:pPr>
  </w:style>
  <w:style w:type="paragraph" w:customStyle="1" w:styleId="NO">
    <w:name w:val="NO"/>
    <w:basedOn w:val="Normal"/>
    <w:link w:val="NOZchn"/>
    <w:qFormat/>
    <w:pPr>
      <w:keepLines/>
      <w:ind w:left="1135" w:hanging="851"/>
    </w:pPr>
  </w:style>
  <w:style w:type="paragraph" w:styleId="Index1">
    <w:name w:val="index 1"/>
    <w:basedOn w:val="Normal"/>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paragraph" w:styleId="Footer">
    <w:name w:val="footer"/>
    <w:basedOn w:val="Header"/>
    <w:link w:val="FooterChar"/>
    <w:uiPriority w:val="99"/>
    <w:pPr>
      <w:jc w:val="center"/>
    </w:pPr>
    <w:rPr>
      <w:i/>
    </w:rPr>
  </w:style>
  <w:style w:type="paragraph" w:styleId="List">
    <w:name w:val="List"/>
    <w:basedOn w:val="Normal"/>
    <w:uiPriority w:val="99"/>
    <w:pPr>
      <w:ind w:left="568" w:hanging="284"/>
    </w:pPr>
  </w:style>
  <w:style w:type="paragraph" w:customStyle="1" w:styleId="EX">
    <w:name w:val="EX"/>
    <w:basedOn w:val="Normal"/>
    <w:link w:val="EXCar"/>
    <w:qFormat/>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aliases w:val="header odd,header,header odd1,header odd2,header odd3,header odd4,header odd5,header odd6"/>
    <w:link w:val="HeaderChar"/>
    <w:uiPriority w:val="99"/>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qFormat/>
  </w:style>
  <w:style w:type="paragraph" w:styleId="TOC4">
    <w:name w:val="toc 4"/>
    <w:basedOn w:val="TOC3"/>
    <w:pPr>
      <w:ind w:left="1418" w:hanging="1418"/>
    </w:p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DocumentMap">
    <w:name w:val="Document Map"/>
    <w:basedOn w:val="Normal"/>
    <w:link w:val="DocumentMapChar"/>
    <w:pPr>
      <w:shd w:val="clear" w:color="auto" w:fill="000080"/>
    </w:pPr>
    <w:rPr>
      <w:rFonts w:ascii="Tahoma" w:hAnsi="Tahoma" w:cs="Tahoma"/>
    </w:rPr>
  </w:style>
  <w:style w:type="paragraph" w:styleId="ListBullet3">
    <w:name w:val="List Bullet 3"/>
    <w:basedOn w:val="ListBullet2"/>
    <w:uiPriority w:val="99"/>
    <w:pPr>
      <w:ind w:left="1135"/>
    </w:pPr>
  </w:style>
  <w:style w:type="paragraph" w:styleId="TOC5">
    <w:name w:val="toc 5"/>
    <w:basedOn w:val="TOC4"/>
    <w:pPr>
      <w:ind w:left="1701" w:hanging="1701"/>
    </w:pPr>
  </w:style>
  <w:style w:type="paragraph" w:styleId="List3">
    <w:name w:val="List 3"/>
    <w:basedOn w:val="List2"/>
    <w:uiPriority w:val="99"/>
    <w:pPr>
      <w:ind w:left="1135"/>
    </w:pPr>
  </w:style>
  <w:style w:type="paragraph" w:customStyle="1" w:styleId="B5">
    <w:name w:val="B5"/>
    <w:basedOn w:val="List5"/>
  </w:style>
  <w:style w:type="paragraph" w:styleId="TOC6">
    <w:name w:val="toc 6"/>
    <w:basedOn w:val="TOC5"/>
    <w:next w:val="Normal"/>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uiPriority w:val="99"/>
    <w:pPr>
      <w:ind w:left="851"/>
    </w:pPr>
  </w:style>
  <w:style w:type="paragraph" w:styleId="Index2">
    <w:name w:val="index 2"/>
    <w:basedOn w:val="Index1"/>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uiPriority w:val="99"/>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uiPriority w:val="99"/>
    <w:pPr>
      <w:ind w:left="0" w:firstLine="0"/>
    </w:pPr>
  </w:style>
  <w:style w:type="paragraph" w:styleId="CommentText">
    <w:name w:val="annotation text"/>
    <w:basedOn w:val="Normal"/>
    <w:link w:val="CommentTextChar"/>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link w:val="ListParagraphChar"/>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TAHCar">
    <w:name w:val="TAH Car"/>
    <w:link w:val="TAH"/>
    <w:rsid w:val="009C3ADE"/>
    <w:rPr>
      <w:rFonts w:ascii="Arial" w:hAnsi="Arial"/>
      <w:b/>
      <w:sz w:val="18"/>
      <w:lang w:val="en-GB" w:eastAsia="en-US"/>
    </w:rPr>
  </w:style>
  <w:style w:type="paragraph" w:styleId="IndexHeading">
    <w:name w:val="index heading"/>
    <w:basedOn w:val="Normal"/>
    <w:next w:val="Normal"/>
    <w:rsid w:val="00A860A5"/>
    <w:pPr>
      <w:pBdr>
        <w:top w:val="single" w:sz="12" w:space="0" w:color="auto"/>
      </w:pBdr>
      <w:spacing w:before="360" w:after="240"/>
    </w:pPr>
    <w:rPr>
      <w:rFonts w:eastAsia="Times New Roman"/>
      <w:b/>
      <w:i/>
      <w:sz w:val="26"/>
    </w:rPr>
  </w:style>
  <w:style w:type="paragraph" w:customStyle="1" w:styleId="INDENT1">
    <w:name w:val="INDENT1"/>
    <w:basedOn w:val="Normal"/>
    <w:rsid w:val="00A860A5"/>
    <w:pPr>
      <w:ind w:left="851"/>
    </w:pPr>
    <w:rPr>
      <w:rFonts w:eastAsia="Times New Roman"/>
    </w:rPr>
  </w:style>
  <w:style w:type="paragraph" w:customStyle="1" w:styleId="INDENT2">
    <w:name w:val="INDENT2"/>
    <w:basedOn w:val="Normal"/>
    <w:rsid w:val="00A860A5"/>
    <w:pPr>
      <w:ind w:left="1135" w:hanging="284"/>
    </w:pPr>
    <w:rPr>
      <w:rFonts w:eastAsia="Times New Roman"/>
    </w:rPr>
  </w:style>
  <w:style w:type="paragraph" w:customStyle="1" w:styleId="INDENT3">
    <w:name w:val="INDENT3"/>
    <w:basedOn w:val="Normal"/>
    <w:rsid w:val="00A860A5"/>
    <w:pPr>
      <w:ind w:left="1701" w:hanging="567"/>
    </w:pPr>
    <w:rPr>
      <w:rFonts w:eastAsia="Times New Roman"/>
    </w:rPr>
  </w:style>
  <w:style w:type="paragraph" w:customStyle="1" w:styleId="FigureTitle">
    <w:name w:val="Figure_Title"/>
    <w:basedOn w:val="Normal"/>
    <w:next w:val="Normal"/>
    <w:rsid w:val="00A860A5"/>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A860A5"/>
    <w:pPr>
      <w:keepNext/>
      <w:keepLines/>
    </w:pPr>
    <w:rPr>
      <w:rFonts w:eastAsia="Times New Roman"/>
      <w:b/>
    </w:rPr>
  </w:style>
  <w:style w:type="paragraph" w:customStyle="1" w:styleId="enumlev2">
    <w:name w:val="enumlev2"/>
    <w:basedOn w:val="Normal"/>
    <w:rsid w:val="00A860A5"/>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A860A5"/>
    <w:pPr>
      <w:keepNext/>
      <w:keepLines/>
      <w:spacing w:before="240"/>
      <w:ind w:left="1418"/>
    </w:pPr>
    <w:rPr>
      <w:rFonts w:ascii="Arial" w:eastAsia="Times New Roman" w:hAnsi="Arial"/>
      <w:b/>
      <w:sz w:val="36"/>
    </w:rPr>
  </w:style>
  <w:style w:type="paragraph" w:styleId="Caption">
    <w:name w:val="caption"/>
    <w:basedOn w:val="Normal"/>
    <w:next w:val="Normal"/>
    <w:uiPriority w:val="35"/>
    <w:qFormat/>
    <w:rsid w:val="00A860A5"/>
    <w:pPr>
      <w:spacing w:before="120" w:after="120"/>
    </w:pPr>
    <w:rPr>
      <w:rFonts w:eastAsia="Times New Roman"/>
      <w:b/>
    </w:rPr>
  </w:style>
  <w:style w:type="paragraph" w:styleId="PlainText">
    <w:name w:val="Plain Text"/>
    <w:basedOn w:val="Normal"/>
    <w:link w:val="PlainTextChar"/>
    <w:rsid w:val="00A860A5"/>
    <w:rPr>
      <w:rFonts w:ascii="Courier New" w:eastAsia="Times New Roman" w:hAnsi="Courier New"/>
    </w:rPr>
  </w:style>
  <w:style w:type="character" w:customStyle="1" w:styleId="PlainTextChar">
    <w:name w:val="Plain Text Char"/>
    <w:basedOn w:val="DefaultParagraphFont"/>
    <w:link w:val="PlainText"/>
    <w:rsid w:val="00A860A5"/>
    <w:rPr>
      <w:rFonts w:ascii="Courier New" w:eastAsia="Times New Roman" w:hAnsi="Courier New"/>
      <w:lang w:val="en-GB" w:eastAsia="en-US"/>
    </w:rPr>
  </w:style>
  <w:style w:type="paragraph" w:customStyle="1" w:styleId="TAJ">
    <w:name w:val="TAJ"/>
    <w:basedOn w:val="TH"/>
    <w:rsid w:val="00A860A5"/>
    <w:rPr>
      <w:rFonts w:eastAsia="Times New Roman"/>
    </w:rPr>
  </w:style>
  <w:style w:type="paragraph" w:customStyle="1" w:styleId="Guidance">
    <w:name w:val="Guidance"/>
    <w:basedOn w:val="Normal"/>
    <w:rsid w:val="00A860A5"/>
    <w:rPr>
      <w:rFonts w:eastAsia="Times New Roman"/>
      <w:i/>
      <w:color w:val="0000FF"/>
    </w:rPr>
  </w:style>
  <w:style w:type="paragraph" w:customStyle="1" w:styleId="Frontcover">
    <w:name w:val="Front_cover"/>
    <w:rsid w:val="00A860A5"/>
    <w:rPr>
      <w:rFonts w:ascii="Arial" w:eastAsia="Times New Roman" w:hAnsi="Arial"/>
      <w:lang w:val="en-GB" w:eastAsia="en-US"/>
    </w:rPr>
  </w:style>
  <w:style w:type="paragraph" w:styleId="BodyTextIndent">
    <w:name w:val="Body Text Indent"/>
    <w:basedOn w:val="Normal"/>
    <w:link w:val="BodyTextIndentChar"/>
    <w:rsid w:val="00A860A5"/>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A860A5"/>
    <w:rPr>
      <w:rFonts w:eastAsia="Times New Roman"/>
      <w:sz w:val="22"/>
      <w:lang w:val="en-GB" w:eastAsia="en-US"/>
    </w:rPr>
  </w:style>
  <w:style w:type="paragraph" w:customStyle="1" w:styleId="Lista2">
    <w:name w:val="Lista 2"/>
    <w:basedOn w:val="Normal"/>
    <w:rsid w:val="00A860A5"/>
    <w:pPr>
      <w:numPr>
        <w:numId w:val="1"/>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A860A5"/>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A860A5"/>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A860A5"/>
    <w:pPr>
      <w:numPr>
        <w:ilvl w:val="1"/>
      </w:numPr>
      <w:tabs>
        <w:tab w:val="clear" w:pos="2041"/>
        <w:tab w:val="num" w:pos="360"/>
        <w:tab w:val="num" w:pos="1140"/>
        <w:tab w:val="num" w:pos="2608"/>
      </w:tabs>
      <w:ind w:left="2608" w:hanging="567"/>
    </w:pPr>
  </w:style>
  <w:style w:type="paragraph" w:customStyle="1" w:styleId="List31">
    <w:name w:val="List 3.1"/>
    <w:basedOn w:val="List21"/>
    <w:rsid w:val="00A860A5"/>
    <w:pPr>
      <w:numPr>
        <w:ilvl w:val="2"/>
      </w:numPr>
      <w:tabs>
        <w:tab w:val="num" w:pos="360"/>
        <w:tab w:val="left" w:pos="3175"/>
      </w:tabs>
      <w:ind w:left="360" w:hanging="794"/>
    </w:pPr>
  </w:style>
  <w:style w:type="paragraph" w:customStyle="1" w:styleId="List41">
    <w:name w:val="List 4.1"/>
    <w:basedOn w:val="List31"/>
    <w:rsid w:val="00A860A5"/>
    <w:pPr>
      <w:numPr>
        <w:ilvl w:val="3"/>
      </w:numPr>
      <w:tabs>
        <w:tab w:val="num" w:pos="360"/>
        <w:tab w:val="left" w:pos="3742"/>
      </w:tabs>
      <w:ind w:left="3743" w:hanging="1021"/>
    </w:pPr>
  </w:style>
  <w:style w:type="paragraph" w:customStyle="1" w:styleId="List51">
    <w:name w:val="List 5.1"/>
    <w:basedOn w:val="List41"/>
    <w:rsid w:val="00A860A5"/>
    <w:pPr>
      <w:numPr>
        <w:ilvl w:val="4"/>
      </w:numPr>
      <w:tabs>
        <w:tab w:val="clear" w:pos="3175"/>
        <w:tab w:val="clear" w:pos="3742"/>
        <w:tab w:val="num" w:pos="360"/>
        <w:tab w:val="left" w:pos="4253"/>
      </w:tabs>
      <w:ind w:left="4253" w:hanging="1191"/>
    </w:pPr>
  </w:style>
  <w:style w:type="paragraph" w:customStyle="1" w:styleId="cpde">
    <w:name w:val="cpde"/>
    <w:basedOn w:val="Normal"/>
    <w:rsid w:val="00A860A5"/>
    <w:pPr>
      <w:numPr>
        <w:numId w:val="4"/>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A860A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860A5"/>
    <w:pPr>
      <w:tabs>
        <w:tab w:val="clear" w:pos="794"/>
        <w:tab w:val="clear" w:pos="1191"/>
        <w:tab w:val="clear" w:pos="1588"/>
        <w:tab w:val="clear" w:pos="1985"/>
      </w:tabs>
      <w:spacing w:before="0"/>
      <w:jc w:val="left"/>
    </w:pPr>
  </w:style>
  <w:style w:type="paragraph" w:customStyle="1" w:styleId="ASN1">
    <w:name w:val="ASN.1"/>
    <w:basedOn w:val="Normal"/>
    <w:next w:val="ASN1Cont0"/>
    <w:rsid w:val="00A860A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A860A5"/>
    <w:pPr>
      <w:spacing w:before="0"/>
      <w:jc w:val="left"/>
    </w:pPr>
  </w:style>
  <w:style w:type="paragraph" w:styleId="BodyTextIndent3">
    <w:name w:val="Body Text Indent 3"/>
    <w:basedOn w:val="Normal"/>
    <w:link w:val="BodyTextIndent3Char"/>
    <w:rsid w:val="00A860A5"/>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A860A5"/>
    <w:rPr>
      <w:rFonts w:ascii="Helvetica" w:eastAsia="Times New Roman" w:hAnsi="Helvetica"/>
      <w:lang w:val="en-GB" w:eastAsia="en-US"/>
    </w:rPr>
  </w:style>
  <w:style w:type="paragraph" w:styleId="BodyText3">
    <w:name w:val="Body Text 3"/>
    <w:basedOn w:val="Normal"/>
    <w:link w:val="BodyText3Char"/>
    <w:uiPriority w:val="99"/>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uiPriority w:val="99"/>
    <w:rsid w:val="00A860A5"/>
    <w:rPr>
      <w:rFonts w:ascii="Helvetica" w:eastAsia="Times New Roman" w:hAnsi="Helvetica"/>
      <w:i/>
      <w:lang w:val="en-GB" w:eastAsia="en-US"/>
    </w:rPr>
  </w:style>
  <w:style w:type="paragraph" w:styleId="BodyTextIndent2">
    <w:name w:val="Body Text Indent 2"/>
    <w:basedOn w:val="Normal"/>
    <w:link w:val="BodyTextIndent2Char"/>
    <w:rsid w:val="00A860A5"/>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A860A5"/>
    <w:rPr>
      <w:rFonts w:ascii="Arial" w:eastAsia="Times New Roman" w:hAnsi="Arial"/>
      <w:lang w:val="en-GB" w:eastAsia="en-US"/>
    </w:rPr>
  </w:style>
  <w:style w:type="paragraph" w:customStyle="1" w:styleId="GDMO">
    <w:name w:val="GDMO"/>
    <w:basedOn w:val="ASN1Cont"/>
    <w:rsid w:val="00A860A5"/>
    <w:pPr>
      <w:tabs>
        <w:tab w:val="left" w:pos="1588"/>
        <w:tab w:val="left" w:pos="2268"/>
        <w:tab w:val="left" w:pos="2892"/>
        <w:tab w:val="left" w:pos="3572"/>
      </w:tabs>
    </w:pPr>
    <w:rPr>
      <w:b w:val="0"/>
    </w:rPr>
  </w:style>
  <w:style w:type="paragraph" w:styleId="NormalIndent">
    <w:name w:val="Normal Indent"/>
    <w:basedOn w:val="Normal"/>
    <w:rsid w:val="00A860A5"/>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A860A5"/>
    <w:pPr>
      <w:numPr>
        <w:numId w:val="7"/>
      </w:numPr>
      <w:overflowPunct/>
      <w:autoSpaceDE/>
      <w:autoSpaceDN/>
      <w:adjustRightInd/>
      <w:textAlignment w:val="auto"/>
    </w:pPr>
  </w:style>
  <w:style w:type="paragraph" w:customStyle="1" w:styleId="nornal">
    <w:name w:val="nornal"/>
    <w:basedOn w:val="cpde"/>
    <w:rsid w:val="00A860A5"/>
    <w:pPr>
      <w:numPr>
        <w:numId w:val="8"/>
      </w:numPr>
      <w:overflowPunct/>
      <w:autoSpaceDE/>
      <w:autoSpaceDN/>
      <w:adjustRightInd/>
      <w:textAlignment w:val="auto"/>
    </w:pPr>
  </w:style>
  <w:style w:type="paragraph" w:customStyle="1" w:styleId="enumlev1">
    <w:name w:val="enumlev1"/>
    <w:basedOn w:val="Normal"/>
    <w:rsid w:val="00A860A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A860A5"/>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uiPriority w:val="99"/>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uiPriority w:val="99"/>
    <w:rsid w:val="00A860A5"/>
    <w:rPr>
      <w:rFonts w:ascii="Helvetica" w:eastAsia="Times New Roman" w:hAnsi="Helvetica"/>
      <w:i/>
      <w:lang w:val="en-GB" w:eastAsia="en-US"/>
    </w:rPr>
  </w:style>
  <w:style w:type="paragraph" w:customStyle="1" w:styleId="Buffer">
    <w:name w:val="Buffer"/>
    <w:basedOn w:val="Normal"/>
    <w:rsid w:val="00A860A5"/>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A860A5"/>
  </w:style>
  <w:style w:type="paragraph" w:customStyle="1" w:styleId="Caption1">
    <w:name w:val="Caption1"/>
    <w:basedOn w:val="Normal"/>
    <w:next w:val="Normal"/>
    <w:rsid w:val="00A860A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A860A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A860A5"/>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A860A5"/>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A860A5"/>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A860A5"/>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A860A5"/>
    <w:rPr>
      <w:i/>
    </w:rPr>
  </w:style>
  <w:style w:type="character" w:styleId="Strong">
    <w:name w:val="Strong"/>
    <w:uiPriority w:val="22"/>
    <w:qFormat/>
    <w:rsid w:val="00A860A5"/>
    <w:rPr>
      <w:b/>
    </w:rPr>
  </w:style>
  <w:style w:type="paragraph" w:customStyle="1" w:styleId="DefinitionTerm">
    <w:name w:val="Definition Term"/>
    <w:basedOn w:val="Normal"/>
    <w:next w:val="DefinitionList"/>
    <w:rsid w:val="00A860A5"/>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A860A5"/>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A860A5"/>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A860A5"/>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A860A5"/>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A860A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A860A5"/>
    <w:pPr>
      <w:spacing w:before="0"/>
    </w:pPr>
    <w:rPr>
      <w:b/>
    </w:rPr>
  </w:style>
  <w:style w:type="paragraph" w:customStyle="1" w:styleId="Table">
    <w:name w:val="Table_#"/>
    <w:basedOn w:val="Normal"/>
    <w:next w:val="TableTitle"/>
    <w:rsid w:val="00A860A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A860A5"/>
    <w:pPr>
      <w:spacing w:before="142" w:after="142"/>
    </w:pPr>
  </w:style>
  <w:style w:type="paragraph" w:customStyle="1" w:styleId="TableLegend">
    <w:name w:val="Table_Legend"/>
    <w:basedOn w:val="Normal"/>
    <w:next w:val="Normal"/>
    <w:rsid w:val="00A860A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A860A5"/>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A860A5"/>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A860A5"/>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A860A5"/>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A860A5"/>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A860A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A860A5"/>
  </w:style>
  <w:style w:type="paragraph" w:styleId="NormalWeb">
    <w:name w:val="Normal (Web)"/>
    <w:basedOn w:val="Normal"/>
    <w:rsid w:val="00A86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A860A5"/>
    <w:pPr>
      <w:overflowPunct w:val="0"/>
      <w:autoSpaceDE w:val="0"/>
      <w:autoSpaceDN w:val="0"/>
      <w:adjustRightInd w:val="0"/>
      <w:textAlignment w:val="baseline"/>
    </w:pPr>
    <w:rPr>
      <w:rFonts w:eastAsia="Times New Roman"/>
    </w:rPr>
  </w:style>
  <w:style w:type="paragraph" w:customStyle="1" w:styleId="I2">
    <w:name w:val="I2"/>
    <w:basedOn w:val="List2"/>
    <w:rsid w:val="00A860A5"/>
    <w:pPr>
      <w:overflowPunct w:val="0"/>
      <w:autoSpaceDE w:val="0"/>
      <w:autoSpaceDN w:val="0"/>
      <w:adjustRightInd w:val="0"/>
      <w:textAlignment w:val="baseline"/>
    </w:pPr>
    <w:rPr>
      <w:rFonts w:eastAsia="Times New Roman"/>
    </w:rPr>
  </w:style>
  <w:style w:type="paragraph" w:customStyle="1" w:styleId="I3">
    <w:name w:val="I3"/>
    <w:basedOn w:val="List3"/>
    <w:rsid w:val="00A860A5"/>
    <w:pPr>
      <w:overflowPunct w:val="0"/>
      <w:autoSpaceDE w:val="0"/>
      <w:autoSpaceDN w:val="0"/>
      <w:adjustRightInd w:val="0"/>
      <w:textAlignment w:val="baseline"/>
    </w:pPr>
    <w:rPr>
      <w:rFonts w:eastAsia="Times New Roman"/>
    </w:rPr>
  </w:style>
  <w:style w:type="paragraph" w:customStyle="1" w:styleId="IB3">
    <w:name w:val="IB3"/>
    <w:basedOn w:val="Normal"/>
    <w:rsid w:val="00A860A5"/>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A860A5"/>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A860A5"/>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A860A5"/>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A860A5"/>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A860A5"/>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FL">
    <w:name w:val="FL"/>
    <w:basedOn w:val="Normal"/>
    <w:rsid w:val="00A860A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A860A5"/>
    <w:pPr>
      <w:spacing w:before="120" w:after="0"/>
    </w:pPr>
    <w:rPr>
      <w:rFonts w:eastAsia="Times New Roman"/>
      <w:sz w:val="24"/>
    </w:rPr>
  </w:style>
  <w:style w:type="character" w:customStyle="1" w:styleId="Heading1Char">
    <w:name w:val="Heading 1 Char"/>
    <w:aliases w:val=" Char1 Char,Char1 Char"/>
    <w:link w:val="Heading1"/>
    <w:uiPriority w:val="9"/>
    <w:rsid w:val="00A860A5"/>
    <w:rPr>
      <w:rFonts w:ascii="Arial" w:hAnsi="Arial"/>
      <w:sz w:val="36"/>
      <w:lang w:val="en-GB" w:eastAsia="en-US"/>
    </w:rPr>
  </w:style>
  <w:style w:type="character" w:customStyle="1" w:styleId="Heading8Char">
    <w:name w:val="Heading 8 Char"/>
    <w:link w:val="Heading8"/>
    <w:uiPriority w:val="9"/>
    <w:rsid w:val="00A860A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A860A5"/>
    <w:rPr>
      <w:rFonts w:ascii="Arial" w:hAnsi="Arial"/>
      <w:sz w:val="32"/>
      <w:lang w:val="en-GB" w:eastAsia="en-US"/>
    </w:rPr>
  </w:style>
  <w:style w:type="character" w:customStyle="1" w:styleId="Heading3Char">
    <w:name w:val="Heading 3 Char"/>
    <w:aliases w:val="h3 Char"/>
    <w:link w:val="Heading3"/>
    <w:uiPriority w:val="9"/>
    <w:rsid w:val="00A860A5"/>
    <w:rPr>
      <w:rFonts w:ascii="Arial" w:hAnsi="Arial"/>
      <w:sz w:val="28"/>
      <w:lang w:val="en-GB" w:eastAsia="en-US"/>
    </w:rPr>
  </w:style>
  <w:style w:type="character" w:customStyle="1" w:styleId="EXChar">
    <w:name w:val="EX Char"/>
    <w:rsid w:val="00A860A5"/>
    <w:rPr>
      <w:lang w:val="en-GB" w:eastAsia="en-US"/>
    </w:rPr>
  </w:style>
  <w:style w:type="character" w:customStyle="1" w:styleId="desc">
    <w:name w:val="desc"/>
    <w:rsid w:val="00A860A5"/>
  </w:style>
  <w:style w:type="character" w:customStyle="1" w:styleId="Heading4Char">
    <w:name w:val="Heading 4 Char"/>
    <w:link w:val="Heading4"/>
    <w:uiPriority w:val="9"/>
    <w:rsid w:val="00A860A5"/>
    <w:rPr>
      <w:rFonts w:ascii="Arial" w:hAnsi="Arial"/>
      <w:sz w:val="24"/>
      <w:lang w:val="en-GB" w:eastAsia="en-US"/>
    </w:rPr>
  </w:style>
  <w:style w:type="character" w:customStyle="1" w:styleId="TALChar1">
    <w:name w:val="TAL Char1"/>
    <w:rsid w:val="00A860A5"/>
    <w:rPr>
      <w:rFonts w:ascii="Arial" w:hAnsi="Arial"/>
      <w:sz w:val="18"/>
      <w:lang w:val="en-GB" w:eastAsia="en-US" w:bidi="ar-SA"/>
    </w:rPr>
  </w:style>
  <w:style w:type="character" w:customStyle="1" w:styleId="TALCar">
    <w:name w:val="TAL Car"/>
    <w:rsid w:val="00A860A5"/>
    <w:rPr>
      <w:rFonts w:ascii="Arial" w:hAnsi="Arial"/>
      <w:sz w:val="18"/>
      <w:lang w:val="en-GB" w:eastAsia="en-US"/>
    </w:rPr>
  </w:style>
  <w:style w:type="paragraph" w:styleId="Revision">
    <w:name w:val="Revision"/>
    <w:hidden/>
    <w:uiPriority w:val="99"/>
    <w:semiHidden/>
    <w:rsid w:val="00A860A5"/>
    <w:rPr>
      <w:rFonts w:eastAsia="Times New Roman"/>
      <w:lang w:val="en-GB" w:eastAsia="en-US"/>
    </w:rPr>
  </w:style>
  <w:style w:type="paragraph" w:styleId="Bibliography">
    <w:name w:val="Bibliography"/>
    <w:basedOn w:val="Normal"/>
    <w:next w:val="Normal"/>
    <w:uiPriority w:val="37"/>
    <w:semiHidden/>
    <w:unhideWhenUsed/>
    <w:rsid w:val="00A860A5"/>
    <w:rPr>
      <w:rFonts w:eastAsia="Times New Roman"/>
    </w:rPr>
  </w:style>
  <w:style w:type="paragraph" w:styleId="BodyTextFirstIndent">
    <w:name w:val="Body Text First Indent"/>
    <w:basedOn w:val="BodyText"/>
    <w:link w:val="BodyTextFirstIndentChar"/>
    <w:rsid w:val="00A860A5"/>
    <w:pPr>
      <w:spacing w:after="180"/>
      <w:ind w:firstLine="360"/>
    </w:pPr>
    <w:rPr>
      <w:rFonts w:ascii="Times New Roman" w:hAnsi="Times New Roman"/>
      <w:sz w:val="20"/>
    </w:rPr>
  </w:style>
  <w:style w:type="character" w:customStyle="1" w:styleId="BodyTextFirstIndentChar">
    <w:name w:val="Body Text First Indent Char"/>
    <w:basedOn w:val="BodyTextChar"/>
    <w:link w:val="BodyTextFirstIndent"/>
    <w:rsid w:val="00A860A5"/>
    <w:rPr>
      <w:rFonts w:ascii="Arial" w:eastAsia="Times New Roman" w:hAnsi="Arial"/>
      <w:sz w:val="22"/>
      <w:lang w:val="en-GB" w:eastAsia="en-US"/>
    </w:rPr>
  </w:style>
  <w:style w:type="paragraph" w:styleId="BodyTextFirstIndent2">
    <w:name w:val="Body Text First Indent 2"/>
    <w:basedOn w:val="BodyTextIndent"/>
    <w:link w:val="BodyTextFirstIndent2Char"/>
    <w:rsid w:val="00A860A5"/>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A860A5"/>
    <w:rPr>
      <w:rFonts w:eastAsia="Times New Roman"/>
      <w:sz w:val="22"/>
      <w:lang w:val="en-GB" w:eastAsia="en-US"/>
    </w:rPr>
  </w:style>
  <w:style w:type="paragraph" w:styleId="Closing">
    <w:name w:val="Closing"/>
    <w:basedOn w:val="Normal"/>
    <w:link w:val="ClosingChar"/>
    <w:rsid w:val="00A860A5"/>
    <w:pPr>
      <w:spacing w:after="0"/>
      <w:ind w:left="4252"/>
    </w:pPr>
    <w:rPr>
      <w:rFonts w:eastAsia="Times New Roman"/>
    </w:rPr>
  </w:style>
  <w:style w:type="character" w:customStyle="1" w:styleId="ClosingChar">
    <w:name w:val="Closing Char"/>
    <w:basedOn w:val="DefaultParagraphFont"/>
    <w:link w:val="Closing"/>
    <w:rsid w:val="00A860A5"/>
    <w:rPr>
      <w:rFonts w:eastAsia="Times New Roman"/>
      <w:lang w:val="en-GB" w:eastAsia="en-US"/>
    </w:rPr>
  </w:style>
  <w:style w:type="character" w:customStyle="1" w:styleId="CommentTextChar">
    <w:name w:val="Comment Text Char"/>
    <w:basedOn w:val="DefaultParagraphFont"/>
    <w:link w:val="CommentText"/>
    <w:qFormat/>
    <w:rsid w:val="00A860A5"/>
    <w:rPr>
      <w:lang w:val="en-GB" w:eastAsia="en-US"/>
    </w:rPr>
  </w:style>
  <w:style w:type="character" w:customStyle="1" w:styleId="CommentSubjectChar">
    <w:name w:val="Comment Subject Char"/>
    <w:basedOn w:val="CommentTextChar"/>
    <w:link w:val="CommentSubject"/>
    <w:rsid w:val="00A860A5"/>
    <w:rPr>
      <w:b/>
      <w:bCs/>
      <w:lang w:val="en-GB" w:eastAsia="en-US"/>
    </w:rPr>
  </w:style>
  <w:style w:type="paragraph" w:styleId="Date">
    <w:name w:val="Date"/>
    <w:basedOn w:val="Normal"/>
    <w:next w:val="Normal"/>
    <w:link w:val="DateChar"/>
    <w:rsid w:val="00A860A5"/>
    <w:rPr>
      <w:rFonts w:eastAsia="Times New Roman"/>
    </w:rPr>
  </w:style>
  <w:style w:type="character" w:customStyle="1" w:styleId="DateChar">
    <w:name w:val="Date Char"/>
    <w:basedOn w:val="DefaultParagraphFont"/>
    <w:link w:val="Date"/>
    <w:rsid w:val="00A860A5"/>
    <w:rPr>
      <w:rFonts w:eastAsia="Times New Roman"/>
      <w:lang w:val="en-GB" w:eastAsia="en-US"/>
    </w:rPr>
  </w:style>
  <w:style w:type="paragraph" w:styleId="E-mailSignature">
    <w:name w:val="E-mail Signature"/>
    <w:basedOn w:val="Normal"/>
    <w:link w:val="E-mailSignatureChar"/>
    <w:rsid w:val="00A860A5"/>
    <w:pPr>
      <w:spacing w:after="0"/>
    </w:pPr>
    <w:rPr>
      <w:rFonts w:eastAsia="Times New Roman"/>
    </w:rPr>
  </w:style>
  <w:style w:type="character" w:customStyle="1" w:styleId="E-mailSignatureChar">
    <w:name w:val="E-mail Signature Char"/>
    <w:basedOn w:val="DefaultParagraphFont"/>
    <w:link w:val="E-mailSignature"/>
    <w:rsid w:val="00A860A5"/>
    <w:rPr>
      <w:rFonts w:eastAsia="Times New Roman"/>
      <w:lang w:val="en-GB" w:eastAsia="en-US"/>
    </w:rPr>
  </w:style>
  <w:style w:type="paragraph" w:styleId="EndnoteText">
    <w:name w:val="endnote text"/>
    <w:basedOn w:val="Normal"/>
    <w:link w:val="EndnoteTextChar"/>
    <w:rsid w:val="00A860A5"/>
    <w:pPr>
      <w:spacing w:after="0"/>
    </w:pPr>
    <w:rPr>
      <w:rFonts w:eastAsia="Times New Roman"/>
    </w:rPr>
  </w:style>
  <w:style w:type="character" w:customStyle="1" w:styleId="EndnoteTextChar">
    <w:name w:val="Endnote Text Char"/>
    <w:basedOn w:val="DefaultParagraphFont"/>
    <w:link w:val="EndnoteText"/>
    <w:rsid w:val="00A860A5"/>
    <w:rPr>
      <w:rFonts w:eastAsia="Times New Roman"/>
      <w:lang w:val="en-GB" w:eastAsia="en-US"/>
    </w:rPr>
  </w:style>
  <w:style w:type="paragraph" w:styleId="EnvelopeAddress">
    <w:name w:val="envelope address"/>
    <w:basedOn w:val="Normal"/>
    <w:rsid w:val="00A860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60A5"/>
    <w:pPr>
      <w:spacing w:after="0"/>
    </w:pPr>
    <w:rPr>
      <w:rFonts w:asciiTheme="majorHAnsi" w:eastAsiaTheme="majorEastAsia" w:hAnsiTheme="majorHAnsi" w:cstheme="majorBidi"/>
    </w:rPr>
  </w:style>
  <w:style w:type="paragraph" w:styleId="HTMLAddress">
    <w:name w:val="HTML Address"/>
    <w:basedOn w:val="Normal"/>
    <w:link w:val="HTMLAddressChar"/>
    <w:rsid w:val="00A860A5"/>
    <w:pPr>
      <w:spacing w:after="0"/>
    </w:pPr>
    <w:rPr>
      <w:rFonts w:eastAsia="Times New Roman"/>
      <w:i/>
      <w:iCs/>
    </w:rPr>
  </w:style>
  <w:style w:type="character" w:customStyle="1" w:styleId="HTMLAddressChar">
    <w:name w:val="HTML Address Char"/>
    <w:basedOn w:val="DefaultParagraphFont"/>
    <w:link w:val="HTMLAddress"/>
    <w:rsid w:val="00A860A5"/>
    <w:rPr>
      <w:rFonts w:eastAsia="Times New Roman"/>
      <w:i/>
      <w:iCs/>
      <w:lang w:val="en-GB" w:eastAsia="en-US"/>
    </w:rPr>
  </w:style>
  <w:style w:type="paragraph" w:styleId="HTMLPreformatted">
    <w:name w:val="HTML Preformatted"/>
    <w:basedOn w:val="Normal"/>
    <w:link w:val="HTMLPreformattedChar"/>
    <w:uiPriority w:val="99"/>
    <w:rsid w:val="00A860A5"/>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rsid w:val="00A860A5"/>
    <w:rPr>
      <w:rFonts w:ascii="Consolas" w:eastAsia="Times New Roman" w:hAnsi="Consolas"/>
      <w:lang w:val="en-GB" w:eastAsia="en-US"/>
    </w:rPr>
  </w:style>
  <w:style w:type="paragraph" w:styleId="Index3">
    <w:name w:val="index 3"/>
    <w:basedOn w:val="Normal"/>
    <w:next w:val="Normal"/>
    <w:rsid w:val="00A860A5"/>
    <w:pPr>
      <w:spacing w:after="0"/>
      <w:ind w:left="600" w:hanging="200"/>
    </w:pPr>
    <w:rPr>
      <w:rFonts w:eastAsia="Times New Roman"/>
    </w:rPr>
  </w:style>
  <w:style w:type="paragraph" w:styleId="Index4">
    <w:name w:val="index 4"/>
    <w:basedOn w:val="Normal"/>
    <w:next w:val="Normal"/>
    <w:rsid w:val="00A860A5"/>
    <w:pPr>
      <w:spacing w:after="0"/>
      <w:ind w:left="800" w:hanging="200"/>
    </w:pPr>
    <w:rPr>
      <w:rFonts w:eastAsia="Times New Roman"/>
    </w:rPr>
  </w:style>
  <w:style w:type="paragraph" w:styleId="Index5">
    <w:name w:val="index 5"/>
    <w:basedOn w:val="Normal"/>
    <w:next w:val="Normal"/>
    <w:rsid w:val="00A860A5"/>
    <w:pPr>
      <w:spacing w:after="0"/>
      <w:ind w:left="1000" w:hanging="200"/>
    </w:pPr>
    <w:rPr>
      <w:rFonts w:eastAsia="Times New Roman"/>
    </w:rPr>
  </w:style>
  <w:style w:type="paragraph" w:styleId="Index6">
    <w:name w:val="index 6"/>
    <w:basedOn w:val="Normal"/>
    <w:next w:val="Normal"/>
    <w:rsid w:val="00A860A5"/>
    <w:pPr>
      <w:spacing w:after="0"/>
      <w:ind w:left="1200" w:hanging="200"/>
    </w:pPr>
    <w:rPr>
      <w:rFonts w:eastAsia="Times New Roman"/>
    </w:rPr>
  </w:style>
  <w:style w:type="paragraph" w:styleId="Index7">
    <w:name w:val="index 7"/>
    <w:basedOn w:val="Normal"/>
    <w:next w:val="Normal"/>
    <w:rsid w:val="00A860A5"/>
    <w:pPr>
      <w:spacing w:after="0"/>
      <w:ind w:left="1400" w:hanging="200"/>
    </w:pPr>
    <w:rPr>
      <w:rFonts w:eastAsia="Times New Roman"/>
    </w:rPr>
  </w:style>
  <w:style w:type="paragraph" w:styleId="Index8">
    <w:name w:val="index 8"/>
    <w:basedOn w:val="Normal"/>
    <w:next w:val="Normal"/>
    <w:rsid w:val="00A860A5"/>
    <w:pPr>
      <w:spacing w:after="0"/>
      <w:ind w:left="1600" w:hanging="200"/>
    </w:pPr>
    <w:rPr>
      <w:rFonts w:eastAsia="Times New Roman"/>
    </w:rPr>
  </w:style>
  <w:style w:type="paragraph" w:styleId="Index9">
    <w:name w:val="index 9"/>
    <w:basedOn w:val="Normal"/>
    <w:next w:val="Normal"/>
    <w:rsid w:val="00A860A5"/>
    <w:pPr>
      <w:spacing w:after="0"/>
      <w:ind w:left="1800" w:hanging="200"/>
    </w:pPr>
    <w:rPr>
      <w:rFonts w:eastAsia="Times New Roman"/>
    </w:rPr>
  </w:style>
  <w:style w:type="paragraph" w:styleId="IntenseQuote">
    <w:name w:val="Intense Quote"/>
    <w:basedOn w:val="Normal"/>
    <w:next w:val="Normal"/>
    <w:link w:val="IntenseQuoteChar"/>
    <w:uiPriority w:val="30"/>
    <w:qFormat/>
    <w:rsid w:val="00A860A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A860A5"/>
    <w:rPr>
      <w:rFonts w:eastAsia="Times New Roman"/>
      <w:i/>
      <w:iCs/>
      <w:color w:val="4472C4" w:themeColor="accent1"/>
      <w:lang w:val="en-GB" w:eastAsia="en-US"/>
    </w:rPr>
  </w:style>
  <w:style w:type="paragraph" w:styleId="ListContinue">
    <w:name w:val="List Continue"/>
    <w:basedOn w:val="Normal"/>
    <w:uiPriority w:val="99"/>
    <w:rsid w:val="00A860A5"/>
    <w:pPr>
      <w:spacing w:after="120"/>
      <w:ind w:left="283"/>
      <w:contextualSpacing/>
    </w:pPr>
    <w:rPr>
      <w:rFonts w:eastAsia="Times New Roman"/>
    </w:rPr>
  </w:style>
  <w:style w:type="paragraph" w:styleId="ListContinue2">
    <w:name w:val="List Continue 2"/>
    <w:basedOn w:val="Normal"/>
    <w:uiPriority w:val="99"/>
    <w:rsid w:val="00A860A5"/>
    <w:pPr>
      <w:spacing w:after="120"/>
      <w:ind w:left="566"/>
      <w:contextualSpacing/>
    </w:pPr>
    <w:rPr>
      <w:rFonts w:eastAsia="Times New Roman"/>
    </w:rPr>
  </w:style>
  <w:style w:type="paragraph" w:styleId="ListContinue3">
    <w:name w:val="List Continue 3"/>
    <w:basedOn w:val="Normal"/>
    <w:uiPriority w:val="99"/>
    <w:rsid w:val="00A860A5"/>
    <w:pPr>
      <w:spacing w:after="120"/>
      <w:ind w:left="849"/>
      <w:contextualSpacing/>
    </w:pPr>
    <w:rPr>
      <w:rFonts w:eastAsia="Times New Roman"/>
    </w:rPr>
  </w:style>
  <w:style w:type="paragraph" w:styleId="ListContinue4">
    <w:name w:val="List Continue 4"/>
    <w:basedOn w:val="Normal"/>
    <w:rsid w:val="00A860A5"/>
    <w:pPr>
      <w:spacing w:after="120"/>
      <w:ind w:left="1132"/>
      <w:contextualSpacing/>
    </w:pPr>
    <w:rPr>
      <w:rFonts w:eastAsia="Times New Roman"/>
    </w:rPr>
  </w:style>
  <w:style w:type="paragraph" w:styleId="ListContinue5">
    <w:name w:val="List Continue 5"/>
    <w:basedOn w:val="Normal"/>
    <w:rsid w:val="00A860A5"/>
    <w:pPr>
      <w:spacing w:after="120"/>
      <w:ind w:left="1415"/>
      <w:contextualSpacing/>
    </w:pPr>
    <w:rPr>
      <w:rFonts w:eastAsia="Times New Roman"/>
    </w:rPr>
  </w:style>
  <w:style w:type="paragraph" w:styleId="ListNumber3">
    <w:name w:val="List Number 3"/>
    <w:basedOn w:val="Normal"/>
    <w:uiPriority w:val="99"/>
    <w:rsid w:val="00A860A5"/>
    <w:pPr>
      <w:numPr>
        <w:numId w:val="34"/>
      </w:numPr>
      <w:contextualSpacing/>
    </w:pPr>
    <w:rPr>
      <w:rFonts w:eastAsia="Times New Roman"/>
    </w:rPr>
  </w:style>
  <w:style w:type="paragraph" w:styleId="ListNumber4">
    <w:name w:val="List Number 4"/>
    <w:basedOn w:val="Normal"/>
    <w:rsid w:val="00A860A5"/>
    <w:pPr>
      <w:numPr>
        <w:numId w:val="35"/>
      </w:numPr>
      <w:contextualSpacing/>
    </w:pPr>
    <w:rPr>
      <w:rFonts w:eastAsia="Times New Roman"/>
    </w:rPr>
  </w:style>
  <w:style w:type="paragraph" w:styleId="ListNumber5">
    <w:name w:val="List Number 5"/>
    <w:basedOn w:val="Normal"/>
    <w:rsid w:val="00A860A5"/>
    <w:pPr>
      <w:numPr>
        <w:numId w:val="36"/>
      </w:numPr>
      <w:contextualSpacing/>
    </w:pPr>
    <w:rPr>
      <w:rFonts w:eastAsia="Times New Roman"/>
    </w:rPr>
  </w:style>
  <w:style w:type="paragraph" w:styleId="MacroText">
    <w:name w:val="macro"/>
    <w:link w:val="MacroTextChar"/>
    <w:uiPriority w:val="99"/>
    <w:rsid w:val="00A860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A860A5"/>
    <w:rPr>
      <w:rFonts w:ascii="Consolas" w:eastAsia="Times New Roman" w:hAnsi="Consolas"/>
      <w:lang w:val="en-GB" w:eastAsia="en-US"/>
    </w:rPr>
  </w:style>
  <w:style w:type="paragraph" w:styleId="MessageHeader">
    <w:name w:val="Message Header"/>
    <w:basedOn w:val="Normal"/>
    <w:link w:val="MessageHeaderChar"/>
    <w:rsid w:val="00A860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60A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60A5"/>
    <w:rPr>
      <w:rFonts w:eastAsia="Times New Roman"/>
      <w:lang w:val="en-GB" w:eastAsia="en-US"/>
    </w:rPr>
  </w:style>
  <w:style w:type="paragraph" w:styleId="NoteHeading">
    <w:name w:val="Note Heading"/>
    <w:basedOn w:val="Normal"/>
    <w:next w:val="Normal"/>
    <w:link w:val="NoteHeadingChar"/>
    <w:rsid w:val="00A860A5"/>
    <w:pPr>
      <w:spacing w:after="0"/>
    </w:pPr>
    <w:rPr>
      <w:rFonts w:eastAsia="Times New Roman"/>
    </w:rPr>
  </w:style>
  <w:style w:type="character" w:customStyle="1" w:styleId="NoteHeadingChar">
    <w:name w:val="Note Heading Char"/>
    <w:basedOn w:val="DefaultParagraphFont"/>
    <w:link w:val="NoteHeading"/>
    <w:rsid w:val="00A860A5"/>
    <w:rPr>
      <w:rFonts w:eastAsia="Times New Roman"/>
      <w:lang w:val="en-GB" w:eastAsia="en-US"/>
    </w:rPr>
  </w:style>
  <w:style w:type="paragraph" w:styleId="Quote">
    <w:name w:val="Quote"/>
    <w:basedOn w:val="Normal"/>
    <w:next w:val="Normal"/>
    <w:link w:val="QuoteChar"/>
    <w:uiPriority w:val="29"/>
    <w:qFormat/>
    <w:rsid w:val="00A860A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860A5"/>
    <w:rPr>
      <w:rFonts w:eastAsia="Times New Roman"/>
      <w:i/>
      <w:iCs/>
      <w:color w:val="404040" w:themeColor="text1" w:themeTint="BF"/>
      <w:lang w:val="en-GB" w:eastAsia="en-US"/>
    </w:rPr>
  </w:style>
  <w:style w:type="paragraph" w:styleId="Salutation">
    <w:name w:val="Salutation"/>
    <w:basedOn w:val="Normal"/>
    <w:next w:val="Normal"/>
    <w:link w:val="SalutationChar"/>
    <w:rsid w:val="00A860A5"/>
    <w:rPr>
      <w:rFonts w:eastAsia="Times New Roman"/>
    </w:rPr>
  </w:style>
  <w:style w:type="character" w:customStyle="1" w:styleId="SalutationChar">
    <w:name w:val="Salutation Char"/>
    <w:basedOn w:val="DefaultParagraphFont"/>
    <w:link w:val="Salutation"/>
    <w:rsid w:val="00A860A5"/>
    <w:rPr>
      <w:rFonts w:eastAsia="Times New Roman"/>
      <w:lang w:val="en-GB" w:eastAsia="en-US"/>
    </w:rPr>
  </w:style>
  <w:style w:type="paragraph" w:styleId="Signature">
    <w:name w:val="Signature"/>
    <w:basedOn w:val="Normal"/>
    <w:link w:val="SignatureChar"/>
    <w:rsid w:val="00A860A5"/>
    <w:pPr>
      <w:spacing w:after="0"/>
      <w:ind w:left="4252"/>
    </w:pPr>
    <w:rPr>
      <w:rFonts w:eastAsia="Times New Roman"/>
    </w:rPr>
  </w:style>
  <w:style w:type="character" w:customStyle="1" w:styleId="SignatureChar">
    <w:name w:val="Signature Char"/>
    <w:basedOn w:val="DefaultParagraphFont"/>
    <w:link w:val="Signature"/>
    <w:rsid w:val="00A860A5"/>
    <w:rPr>
      <w:rFonts w:eastAsia="Times New Roman"/>
      <w:lang w:val="en-GB" w:eastAsia="en-US"/>
    </w:rPr>
  </w:style>
  <w:style w:type="paragraph" w:styleId="Subtitle">
    <w:name w:val="Subtitle"/>
    <w:basedOn w:val="Normal"/>
    <w:next w:val="Normal"/>
    <w:link w:val="SubtitleChar"/>
    <w:uiPriority w:val="11"/>
    <w:qFormat/>
    <w:rsid w:val="00A860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860A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60A5"/>
    <w:pPr>
      <w:spacing w:after="0"/>
      <w:ind w:left="200" w:hanging="200"/>
    </w:pPr>
    <w:rPr>
      <w:rFonts w:eastAsia="Times New Roman"/>
    </w:rPr>
  </w:style>
  <w:style w:type="paragraph" w:styleId="TableofFigures">
    <w:name w:val="table of figures"/>
    <w:basedOn w:val="Normal"/>
    <w:next w:val="Normal"/>
    <w:rsid w:val="00A860A5"/>
    <w:pPr>
      <w:spacing w:after="0"/>
    </w:pPr>
    <w:rPr>
      <w:rFonts w:eastAsia="Times New Roman"/>
    </w:rPr>
  </w:style>
  <w:style w:type="paragraph" w:styleId="Title">
    <w:name w:val="Title"/>
    <w:basedOn w:val="Normal"/>
    <w:next w:val="Normal"/>
    <w:link w:val="TitleChar"/>
    <w:uiPriority w:val="10"/>
    <w:qFormat/>
    <w:rsid w:val="00A860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60A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0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860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qFormat/>
    <w:rsid w:val="00A860A5"/>
    <w:rPr>
      <w:rFonts w:ascii="Times New Roman" w:eastAsia="Times New Roman" w:hAnsi="Times New Roman"/>
      <w:lang w:eastAsia="en-US"/>
    </w:rPr>
  </w:style>
  <w:style w:type="character" w:customStyle="1" w:styleId="TAHChar">
    <w:name w:val="TAH Char"/>
    <w:rsid w:val="0071265D"/>
    <w:rPr>
      <w:rFonts w:ascii="Arial" w:hAnsi="Arial"/>
      <w:b/>
      <w:sz w:val="18"/>
      <w:lang w:val="en-GB" w:eastAsia="en-US"/>
    </w:rPr>
  </w:style>
  <w:style w:type="character" w:styleId="UnresolvedMention">
    <w:name w:val="Unresolved Mention"/>
    <w:basedOn w:val="DefaultParagraphFont"/>
    <w:uiPriority w:val="99"/>
    <w:semiHidden/>
    <w:unhideWhenUsed/>
    <w:rsid w:val="000F2BC6"/>
    <w:rPr>
      <w:color w:val="605E5C"/>
      <w:shd w:val="clear" w:color="auto" w:fill="E1DFDD"/>
    </w:rPr>
  </w:style>
  <w:style w:type="character" w:customStyle="1" w:styleId="Heading5Char">
    <w:name w:val="Heading 5 Char"/>
    <w:basedOn w:val="DefaultParagraphFont"/>
    <w:link w:val="Heading5"/>
    <w:uiPriority w:val="9"/>
    <w:rsid w:val="00D56FE5"/>
    <w:rPr>
      <w:rFonts w:ascii="Arial" w:hAnsi="Arial"/>
      <w:sz w:val="22"/>
      <w:lang w:val="en-GB" w:eastAsia="en-US"/>
    </w:rPr>
  </w:style>
  <w:style w:type="character" w:customStyle="1" w:styleId="Heading6Char">
    <w:name w:val="Heading 6 Char"/>
    <w:basedOn w:val="DefaultParagraphFont"/>
    <w:link w:val="Heading6"/>
    <w:uiPriority w:val="9"/>
    <w:rsid w:val="00D56FE5"/>
    <w:rPr>
      <w:rFonts w:ascii="Arial" w:hAnsi="Arial"/>
      <w:lang w:val="en-GB" w:eastAsia="en-US"/>
    </w:rPr>
  </w:style>
  <w:style w:type="character" w:customStyle="1" w:styleId="Heading7Char">
    <w:name w:val="Heading 7 Char"/>
    <w:basedOn w:val="DefaultParagraphFont"/>
    <w:link w:val="Heading7"/>
    <w:uiPriority w:val="9"/>
    <w:rsid w:val="00D56FE5"/>
    <w:rPr>
      <w:rFonts w:ascii="Arial" w:hAnsi="Arial"/>
      <w:lang w:val="en-GB" w:eastAsia="en-US"/>
    </w:rPr>
  </w:style>
  <w:style w:type="character" w:customStyle="1" w:styleId="Heading9Char">
    <w:name w:val="Heading 9 Char"/>
    <w:basedOn w:val="DefaultParagraphFont"/>
    <w:link w:val="Heading9"/>
    <w:uiPriority w:val="9"/>
    <w:rsid w:val="00D56F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56FE5"/>
    <w:rPr>
      <w:rFonts w:ascii="Arial" w:hAnsi="Arial"/>
      <w:b/>
      <w:sz w:val="18"/>
      <w:lang w:val="en-GB" w:eastAsia="en-US"/>
    </w:rPr>
  </w:style>
  <w:style w:type="character" w:customStyle="1" w:styleId="FooterChar">
    <w:name w:val="Footer Char"/>
    <w:basedOn w:val="DefaultParagraphFont"/>
    <w:link w:val="Footer"/>
    <w:uiPriority w:val="99"/>
    <w:rsid w:val="00D56FE5"/>
    <w:rPr>
      <w:rFonts w:ascii="Arial" w:hAnsi="Arial"/>
      <w:b/>
      <w:i/>
      <w:sz w:val="18"/>
      <w:lang w:val="en-GB" w:eastAsia="en-US"/>
    </w:rPr>
  </w:style>
  <w:style w:type="character" w:customStyle="1" w:styleId="FootnoteTextChar">
    <w:name w:val="Footnote Text Char"/>
    <w:basedOn w:val="DefaultParagraphFont"/>
    <w:link w:val="FootnoteText"/>
    <w:rsid w:val="00D56FE5"/>
    <w:rPr>
      <w:sz w:val="16"/>
      <w:lang w:val="en-GB" w:eastAsia="en-US"/>
    </w:rPr>
  </w:style>
  <w:style w:type="character" w:customStyle="1" w:styleId="DocumentMapChar">
    <w:name w:val="Document Map Char"/>
    <w:basedOn w:val="DefaultParagraphFont"/>
    <w:link w:val="DocumentMap"/>
    <w:rsid w:val="00D56FE5"/>
    <w:rPr>
      <w:rFonts w:ascii="Tahoma" w:hAnsi="Tahoma" w:cs="Tahoma"/>
      <w:shd w:val="clear" w:color="auto" w:fill="000080"/>
      <w:lang w:val="en-GB" w:eastAsia="en-US"/>
    </w:rPr>
  </w:style>
  <w:style w:type="character" w:customStyle="1" w:styleId="BalloonTextChar">
    <w:name w:val="Balloon Text Char"/>
    <w:basedOn w:val="DefaultParagraphFont"/>
    <w:link w:val="BalloonText"/>
    <w:rsid w:val="00D56FE5"/>
    <w:rPr>
      <w:rFonts w:ascii="Tahoma" w:hAnsi="Tahoma" w:cs="Tahoma"/>
      <w:sz w:val="16"/>
      <w:szCs w:val="16"/>
      <w:lang w:val="en-GB" w:eastAsia="en-US"/>
    </w:rPr>
  </w:style>
  <w:style w:type="paragraph" w:customStyle="1" w:styleId="Caption2">
    <w:name w:val="Caption2"/>
    <w:basedOn w:val="Normal"/>
    <w:next w:val="Normal"/>
    <w:rsid w:val="00D56FE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character" w:customStyle="1" w:styleId="PLChar">
    <w:name w:val="PL Char"/>
    <w:link w:val="PL"/>
    <w:uiPriority w:val="1"/>
    <w:qFormat/>
    <w:rsid w:val="00D56FE5"/>
    <w:rPr>
      <w:rFonts w:ascii="Courier New" w:hAnsi="Courier New"/>
      <w:sz w:val="16"/>
      <w:lang w:val="en-GB" w:eastAsia="en-US"/>
    </w:rPr>
  </w:style>
  <w:style w:type="character" w:customStyle="1" w:styleId="Heading2Char1">
    <w:name w:val="Heading 2 Char1"/>
    <w:aliases w:val="H2 Char1,h2 Char1,2nd level Char1,†berschrift 2 Char1,õberschrift 2 Char1,UNDERRUBRIK 1-2 Char1"/>
    <w:semiHidden/>
    <w:rsid w:val="00D56FE5"/>
    <w:rPr>
      <w:rFonts w:ascii="Cambria" w:eastAsia="Times New Roman" w:hAnsi="Cambria" w:cs="Times New Roman"/>
      <w:color w:val="365F91"/>
      <w:sz w:val="26"/>
      <w:szCs w:val="26"/>
      <w:lang w:val="en-US" w:eastAsia="en-US"/>
    </w:rPr>
  </w:style>
  <w:style w:type="paragraph" w:customStyle="1" w:styleId="msonormal0">
    <w:name w:val="msonormal"/>
    <w:basedOn w:val="Normal"/>
    <w:rsid w:val="00D56FE5"/>
    <w:pPr>
      <w:spacing w:before="100" w:beforeAutospacing="1" w:after="100" w:afterAutospacing="1"/>
    </w:pPr>
    <w:rPr>
      <w:rFonts w:eastAsia="Times New Roman"/>
      <w:sz w:val="24"/>
      <w:szCs w:val="24"/>
      <w:lang w:eastAsia="en-GB"/>
    </w:rPr>
  </w:style>
  <w:style w:type="character" w:customStyle="1" w:styleId="NOZchn">
    <w:name w:val="NO Zchn"/>
    <w:link w:val="NO"/>
    <w:locked/>
    <w:rsid w:val="00D56FE5"/>
    <w:rPr>
      <w:lang w:val="en-GB" w:eastAsia="en-US"/>
    </w:rPr>
  </w:style>
  <w:style w:type="character" w:customStyle="1" w:styleId="EditorsNoteChar">
    <w:name w:val="Editor's Note Char"/>
    <w:link w:val="EditorsNote"/>
    <w:locked/>
    <w:rsid w:val="00D56FE5"/>
    <w:rPr>
      <w:color w:val="FF0000"/>
      <w:lang w:val="en-GB" w:eastAsia="en-US"/>
    </w:rPr>
  </w:style>
  <w:style w:type="paragraph" w:customStyle="1" w:styleId="a">
    <w:name w:val="表格文本"/>
    <w:basedOn w:val="Normal"/>
    <w:rsid w:val="00D56FE5"/>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D56FE5"/>
    <w:pPr>
      <w:overflowPunct w:val="0"/>
      <w:autoSpaceDE w:val="0"/>
      <w:autoSpaceDN w:val="0"/>
      <w:adjustRightInd w:val="0"/>
      <w:spacing w:after="0"/>
    </w:pPr>
    <w:rPr>
      <w:rFonts w:eastAsia="Times New Roman"/>
      <w:sz w:val="24"/>
      <w:szCs w:val="24"/>
    </w:rPr>
  </w:style>
  <w:style w:type="character" w:customStyle="1" w:styleId="B1Car">
    <w:name w:val="B1+ Car"/>
    <w:link w:val="B10"/>
    <w:locked/>
    <w:rsid w:val="00D56FE5"/>
    <w:rPr>
      <w:lang w:eastAsia="en-US"/>
    </w:rPr>
  </w:style>
  <w:style w:type="paragraph" w:customStyle="1" w:styleId="B10">
    <w:name w:val="B1+"/>
    <w:basedOn w:val="Normal"/>
    <w:link w:val="B1Car"/>
    <w:rsid w:val="00D56FE5"/>
    <w:pPr>
      <w:tabs>
        <w:tab w:val="num" w:pos="737"/>
      </w:tabs>
      <w:overflowPunct w:val="0"/>
      <w:autoSpaceDE w:val="0"/>
      <w:autoSpaceDN w:val="0"/>
      <w:adjustRightInd w:val="0"/>
      <w:ind w:left="737" w:hanging="453"/>
    </w:pPr>
    <w:rPr>
      <w:lang w:val="pl-PL"/>
    </w:rPr>
  </w:style>
  <w:style w:type="character" w:customStyle="1" w:styleId="TACChar">
    <w:name w:val="TAC Char"/>
    <w:link w:val="TAC"/>
    <w:locked/>
    <w:rsid w:val="00D56FE5"/>
    <w:rPr>
      <w:rFonts w:ascii="Arial" w:hAnsi="Arial"/>
      <w:sz w:val="18"/>
      <w:lang w:val="en-GB" w:eastAsia="en-US"/>
    </w:rPr>
  </w:style>
  <w:style w:type="character" w:customStyle="1" w:styleId="normaltextrun1">
    <w:name w:val="normaltextrun1"/>
    <w:rsid w:val="00D56FE5"/>
  </w:style>
  <w:style w:type="character" w:customStyle="1" w:styleId="spellingerror">
    <w:name w:val="spellingerror"/>
    <w:rsid w:val="00D56FE5"/>
  </w:style>
  <w:style w:type="character" w:customStyle="1" w:styleId="eop">
    <w:name w:val="eop"/>
    <w:rsid w:val="00D56FE5"/>
  </w:style>
  <w:style w:type="character" w:customStyle="1" w:styleId="NOChar">
    <w:name w:val="NO Char"/>
    <w:qFormat/>
    <w:locked/>
    <w:rsid w:val="00D56FE5"/>
    <w:rPr>
      <w:rFonts w:ascii="Times New Roman" w:eastAsia="Times New Roman" w:hAnsi="Times New Roman" w:cs="Times New Roman" w:hint="default"/>
      <w:lang w:eastAsia="en-US"/>
    </w:rPr>
  </w:style>
  <w:style w:type="character" w:customStyle="1" w:styleId="hljs-tag">
    <w:name w:val="hljs-tag"/>
    <w:rsid w:val="00D56FE5"/>
  </w:style>
  <w:style w:type="character" w:customStyle="1" w:styleId="hljs-name">
    <w:name w:val="hljs-name"/>
    <w:rsid w:val="00D56FE5"/>
  </w:style>
  <w:style w:type="character" w:customStyle="1" w:styleId="hljs-attr">
    <w:name w:val="hljs-attr"/>
    <w:rsid w:val="00D56FE5"/>
  </w:style>
  <w:style w:type="character" w:customStyle="1" w:styleId="hljs-string">
    <w:name w:val="hljs-string"/>
    <w:rsid w:val="00D56FE5"/>
  </w:style>
  <w:style w:type="numbering" w:customStyle="1" w:styleId="NoList1">
    <w:name w:val="No List1"/>
    <w:next w:val="NoList"/>
    <w:uiPriority w:val="99"/>
    <w:semiHidden/>
    <w:unhideWhenUsed/>
    <w:rsid w:val="00D56FE5"/>
  </w:style>
  <w:style w:type="numbering" w:customStyle="1" w:styleId="NoList11">
    <w:name w:val="No List11"/>
    <w:next w:val="NoList"/>
    <w:uiPriority w:val="99"/>
    <w:semiHidden/>
    <w:rsid w:val="00D56FE5"/>
  </w:style>
  <w:style w:type="character" w:customStyle="1" w:styleId="Heading3Char2">
    <w:name w:val="Heading 3 Char2"/>
    <w:aliases w:val="h3 Char2"/>
    <w:semiHidden/>
    <w:rsid w:val="00D56FE5"/>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D56FE5"/>
    <w:rPr>
      <w:lang w:eastAsia="en-US"/>
    </w:rPr>
  </w:style>
  <w:style w:type="character" w:customStyle="1" w:styleId="ListParagraphChar">
    <w:name w:val="List Paragraph Char"/>
    <w:link w:val="ListParagraph"/>
    <w:uiPriority w:val="34"/>
    <w:locked/>
    <w:rsid w:val="00D56FE5"/>
    <w:rPr>
      <w:rFonts w:ascii="Arial" w:eastAsia="Times New Roman" w:hAnsi="Arial"/>
      <w:sz w:val="22"/>
      <w:lang w:val="en-US" w:eastAsia="en-US"/>
    </w:rPr>
  </w:style>
  <w:style w:type="character" w:customStyle="1" w:styleId="Char">
    <w:name w:val="批注主题 Char"/>
    <w:rsid w:val="00D56FE5"/>
    <w:rPr>
      <w:rFonts w:ascii="Times New Roman" w:eastAsia="Times New Roman" w:hAnsi="Times New Roman" w:cs="Times New Roman"/>
      <w:b/>
      <w:bCs/>
      <w:kern w:val="0"/>
      <w:sz w:val="20"/>
      <w:szCs w:val="20"/>
      <w:lang w:val="en-GB" w:eastAsia="en-US"/>
    </w:rPr>
  </w:style>
  <w:style w:type="character" w:customStyle="1" w:styleId="fontstyle01">
    <w:name w:val="fontstyle01"/>
    <w:rsid w:val="00D56FE5"/>
    <w:rPr>
      <w:rFonts w:ascii="Helvetica-Bold" w:hAnsi="Helvetica-Bold" w:hint="default"/>
      <w:b/>
      <w:bCs/>
      <w:i w:val="0"/>
      <w:iCs w:val="0"/>
      <w:color w:val="000000"/>
      <w:sz w:val="20"/>
      <w:szCs w:val="20"/>
    </w:rPr>
  </w:style>
  <w:style w:type="character" w:customStyle="1" w:styleId="ObjetducommentaireCar">
    <w:name w:val="Objet du commentaire Car"/>
    <w:rsid w:val="00D56FE5"/>
    <w:rPr>
      <w:rFonts w:eastAsia="Times New Roman"/>
      <w:b/>
      <w:bCs/>
      <w:lang w:eastAsia="en-US"/>
    </w:rPr>
  </w:style>
  <w:style w:type="paragraph" w:customStyle="1" w:styleId="tal0">
    <w:name w:val="tal"/>
    <w:basedOn w:val="Normal"/>
    <w:rsid w:val="00D56FE5"/>
    <w:pPr>
      <w:spacing w:before="100" w:beforeAutospacing="1" w:after="100" w:afterAutospacing="1"/>
    </w:pPr>
    <w:rPr>
      <w:sz w:val="24"/>
      <w:szCs w:val="24"/>
    </w:rPr>
  </w:style>
  <w:style w:type="paragraph" w:customStyle="1" w:styleId="xmsolistbullet">
    <w:name w:val="x_msolistbullet"/>
    <w:basedOn w:val="Normal"/>
    <w:rsid w:val="00D56FE5"/>
    <w:pPr>
      <w:spacing w:before="100" w:beforeAutospacing="1" w:after="100" w:afterAutospacing="1"/>
    </w:pPr>
    <w:rPr>
      <w:sz w:val="24"/>
      <w:szCs w:val="24"/>
      <w:lang w:eastAsia="de-DE"/>
    </w:rPr>
  </w:style>
  <w:style w:type="paragraph" w:customStyle="1" w:styleId="Reference">
    <w:name w:val="Reference"/>
    <w:basedOn w:val="Normal"/>
    <w:rsid w:val="00D56FE5"/>
    <w:pPr>
      <w:tabs>
        <w:tab w:val="left" w:pos="851"/>
      </w:tabs>
      <w:ind w:left="851" w:hanging="851"/>
    </w:pPr>
  </w:style>
  <w:style w:type="character" w:customStyle="1" w:styleId="1Char1">
    <w:name w:val="标题 1 Char1"/>
    <w:aliases w:val="Char1 Char1"/>
    <w:rsid w:val="00D56FE5"/>
    <w:rPr>
      <w:rFonts w:eastAsia="Times New Roman"/>
      <w:b/>
      <w:bCs/>
      <w:kern w:val="44"/>
      <w:sz w:val="44"/>
      <w:szCs w:val="44"/>
      <w:lang w:val="en-GB" w:eastAsia="en-US"/>
    </w:rPr>
  </w:style>
  <w:style w:type="paragraph" w:customStyle="1" w:styleId="H7">
    <w:name w:val="H7"/>
    <w:basedOn w:val="H6"/>
    <w:rsid w:val="00D56FE5"/>
    <w:pPr>
      <w:overflowPunct w:val="0"/>
      <w:autoSpaceDE w:val="0"/>
      <w:autoSpaceDN w:val="0"/>
      <w:adjustRightInd w:val="0"/>
      <w:textAlignment w:val="baseline"/>
    </w:pPr>
    <w:rPr>
      <w:rFonts w:eastAsia="Times New Roman"/>
    </w:rPr>
  </w:style>
  <w:style w:type="paragraph" w:customStyle="1" w:styleId="H8">
    <w:name w:val="H8"/>
    <w:basedOn w:val="H6"/>
    <w:rsid w:val="00D56FE5"/>
    <w:pPr>
      <w:overflowPunct w:val="0"/>
      <w:autoSpaceDE w:val="0"/>
      <w:autoSpaceDN w:val="0"/>
      <w:adjustRightInd w:val="0"/>
      <w:textAlignment w:val="baseline"/>
    </w:pPr>
    <w:rPr>
      <w:rFonts w:eastAsia="Times New Roman"/>
      <w:lang w:eastAsia="zh-CN"/>
    </w:rPr>
  </w:style>
  <w:style w:type="character" w:customStyle="1" w:styleId="UnresolvedMention1">
    <w:name w:val="Unresolved Mention1"/>
    <w:uiPriority w:val="99"/>
    <w:semiHidden/>
    <w:unhideWhenUsed/>
    <w:rsid w:val="00D56FE5"/>
    <w:rPr>
      <w:color w:val="605E5C"/>
      <w:shd w:val="clear" w:color="auto" w:fill="E1DFDD"/>
    </w:rPr>
  </w:style>
  <w:style w:type="character" w:customStyle="1" w:styleId="kd">
    <w:name w:val="kd"/>
    <w:basedOn w:val="DefaultParagraphFont"/>
    <w:rsid w:val="00D56FE5"/>
  </w:style>
  <w:style w:type="character" w:customStyle="1" w:styleId="w">
    <w:name w:val="w"/>
    <w:basedOn w:val="DefaultParagraphFont"/>
    <w:rsid w:val="00D56FE5"/>
  </w:style>
  <w:style w:type="character" w:customStyle="1" w:styleId="n">
    <w:name w:val="n"/>
    <w:basedOn w:val="DefaultParagraphFont"/>
    <w:rsid w:val="00D56FE5"/>
  </w:style>
  <w:style w:type="character" w:customStyle="1" w:styleId="p">
    <w:name w:val="p"/>
    <w:basedOn w:val="DefaultParagraphFont"/>
    <w:rsid w:val="00D56FE5"/>
  </w:style>
  <w:style w:type="character" w:customStyle="1" w:styleId="no0">
    <w:name w:val="no"/>
    <w:basedOn w:val="DefaultParagraphFont"/>
    <w:rsid w:val="00D56FE5"/>
  </w:style>
  <w:style w:type="character" w:customStyle="1" w:styleId="nn">
    <w:name w:val="nn"/>
    <w:basedOn w:val="DefaultParagraphFont"/>
    <w:rsid w:val="00D56FE5"/>
  </w:style>
  <w:style w:type="character" w:customStyle="1" w:styleId="kt">
    <w:name w:val="kt"/>
    <w:basedOn w:val="DefaultParagraphFont"/>
    <w:rsid w:val="00D56FE5"/>
  </w:style>
  <w:style w:type="character" w:customStyle="1" w:styleId="s2">
    <w:name w:val="s2"/>
    <w:basedOn w:val="DefaultParagraphFont"/>
    <w:rsid w:val="00D56FE5"/>
  </w:style>
  <w:style w:type="character" w:styleId="SubtleEmphasis">
    <w:name w:val="Subtle Emphasis"/>
    <w:basedOn w:val="DefaultParagraphFont"/>
    <w:uiPriority w:val="19"/>
    <w:qFormat/>
    <w:rsid w:val="00D56FE5"/>
    <w:rPr>
      <w:i/>
      <w:iCs/>
      <w:color w:val="808080" w:themeColor="text1" w:themeTint="7F"/>
    </w:rPr>
  </w:style>
  <w:style w:type="character" w:styleId="IntenseEmphasis">
    <w:name w:val="Intense Emphasis"/>
    <w:basedOn w:val="DefaultParagraphFont"/>
    <w:uiPriority w:val="21"/>
    <w:qFormat/>
    <w:rsid w:val="00D56FE5"/>
    <w:rPr>
      <w:b/>
      <w:bCs/>
      <w:i/>
      <w:iCs/>
      <w:color w:val="4472C4" w:themeColor="accent1"/>
    </w:rPr>
  </w:style>
  <w:style w:type="character" w:styleId="SubtleReference">
    <w:name w:val="Subtle Reference"/>
    <w:basedOn w:val="DefaultParagraphFont"/>
    <w:uiPriority w:val="31"/>
    <w:qFormat/>
    <w:rsid w:val="00D56FE5"/>
    <w:rPr>
      <w:smallCaps/>
      <w:color w:val="ED7D31" w:themeColor="accent2"/>
      <w:u w:val="single"/>
    </w:rPr>
  </w:style>
  <w:style w:type="character" w:styleId="IntenseReference">
    <w:name w:val="Intense Reference"/>
    <w:basedOn w:val="DefaultParagraphFont"/>
    <w:uiPriority w:val="32"/>
    <w:qFormat/>
    <w:rsid w:val="00D56FE5"/>
    <w:rPr>
      <w:b/>
      <w:bCs/>
      <w:smallCaps/>
      <w:color w:val="ED7D31" w:themeColor="accent2"/>
      <w:spacing w:val="5"/>
      <w:u w:val="single"/>
    </w:rPr>
  </w:style>
  <w:style w:type="character" w:styleId="BookTitle">
    <w:name w:val="Book Title"/>
    <w:basedOn w:val="DefaultParagraphFont"/>
    <w:uiPriority w:val="33"/>
    <w:qFormat/>
    <w:rsid w:val="00D56FE5"/>
    <w:rPr>
      <w:b/>
      <w:bCs/>
      <w:smallCaps/>
      <w:spacing w:val="5"/>
    </w:rPr>
  </w:style>
  <w:style w:type="table" w:styleId="TableGrid">
    <w:name w:val="Table Grid"/>
    <w:basedOn w:val="TableNormal"/>
    <w:uiPriority w:val="59"/>
    <w:rsid w:val="00D56FE5"/>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56FE5"/>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56FE5"/>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56FE5"/>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D56FE5"/>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D56FE5"/>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D56FE5"/>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D56FE5"/>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56F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56F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56F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56F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56F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56F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56FE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56FE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D56FE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D56F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56F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D56F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D56F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D56F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D56F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D56FE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D56FE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886911840">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forge.3gpp.org/rep/sa5/MnS/-/merge_requests/529"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527"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25</Pages>
  <Words>12662</Words>
  <Characters>72177</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84670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Mark Scott</cp:lastModifiedBy>
  <cp:revision>34</cp:revision>
  <dcterms:created xsi:type="dcterms:W3CDTF">2023-02-06T12:09:00Z</dcterms:created>
  <dcterms:modified xsi:type="dcterms:W3CDTF">2023-03-03T09:45:00Z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